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D94CE" w14:textId="77777777" w:rsidR="00E5214D" w:rsidRDefault="00E5214D" w:rsidP="00E5214D">
      <w:pPr>
        <w:ind w:left="400" w:hanging="400"/>
      </w:pPr>
    </w:p>
    <w:p w14:paraId="09DA26A2" w14:textId="77777777" w:rsidR="00E5214D" w:rsidRPr="00E5214D" w:rsidRDefault="00E5214D" w:rsidP="00E5214D">
      <w:pPr>
        <w:pStyle w:val="javnanaroilapodnaslov"/>
        <w:framePr w:wrap="auto" w:vAnchor="margin" w:yAlign="inline"/>
        <w:numPr>
          <w:ilvl w:val="0"/>
          <w:numId w:val="0"/>
        </w:numPr>
        <w:spacing w:before="0" w:after="0"/>
        <w:ind w:left="400"/>
        <w:rPr>
          <w:rFonts w:asciiTheme="majorHAnsi" w:hAnsiTheme="majorHAnsi"/>
          <w:szCs w:val="24"/>
        </w:rPr>
      </w:pPr>
    </w:p>
    <w:p w14:paraId="174973A7" w14:textId="77777777" w:rsidR="00E5214D" w:rsidRPr="00E5214D" w:rsidRDefault="00E5214D" w:rsidP="00E5214D">
      <w:pPr>
        <w:pStyle w:val="javnanaroilapodnaslov"/>
        <w:framePr w:wrap="auto" w:vAnchor="margin" w:yAlign="inline"/>
        <w:numPr>
          <w:ilvl w:val="0"/>
          <w:numId w:val="0"/>
        </w:numPr>
        <w:spacing w:before="0" w:after="0"/>
        <w:ind w:left="400"/>
        <w:rPr>
          <w:rFonts w:asciiTheme="majorHAnsi" w:hAnsiTheme="majorHAnsi"/>
          <w:szCs w:val="24"/>
        </w:rPr>
      </w:pPr>
    </w:p>
    <w:p w14:paraId="3FDD6A69" w14:textId="17E3E9E5" w:rsidR="00E5214D" w:rsidRPr="00F10407" w:rsidRDefault="00E5214D" w:rsidP="00E5214D">
      <w:pPr>
        <w:pStyle w:val="javnanaroilapodnaslov"/>
        <w:framePr w:wrap="auto" w:vAnchor="margin" w:yAlign="inline"/>
        <w:numPr>
          <w:ilvl w:val="1"/>
          <w:numId w:val="13"/>
        </w:numPr>
        <w:spacing w:before="0" w:after="0"/>
        <w:rPr>
          <w:rFonts w:asciiTheme="majorHAnsi" w:hAnsiTheme="majorHAnsi"/>
          <w:szCs w:val="24"/>
        </w:rPr>
      </w:pPr>
      <w:r>
        <w:rPr>
          <w:rFonts w:asciiTheme="majorHAnsi" w:hAnsiTheme="majorHAnsi" w:cstheme="majorHAnsi"/>
          <w:lang w:val="sl-SI"/>
        </w:rPr>
        <w:t xml:space="preserve">Podatki </w:t>
      </w:r>
      <w:r w:rsidRPr="00F10407">
        <w:rPr>
          <w:rFonts w:asciiTheme="majorHAnsi" w:hAnsiTheme="majorHAnsi" w:cstheme="majorHAnsi"/>
        </w:rPr>
        <w:t xml:space="preserve">o ponudniku </w:t>
      </w:r>
    </w:p>
    <w:p w14:paraId="2C48064D" w14:textId="77777777" w:rsidR="00E5214D" w:rsidRPr="00F10407" w:rsidRDefault="00E5214D" w:rsidP="00E5214D">
      <w:pPr>
        <w:keepNext/>
        <w:ind w:left="360" w:hanging="360"/>
        <w:outlineLvl w:val="1"/>
        <w:rPr>
          <w:rFonts w:asciiTheme="majorHAnsi" w:hAnsiTheme="majorHAnsi" w:cstheme="majorHAnsi"/>
          <w:b/>
          <w:bCs/>
          <w:sz w:val="24"/>
          <w:szCs w:val="28"/>
          <w:u w:val="single"/>
          <w:lang w:val="x-none"/>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E5214D" w:rsidRPr="00F10407" w14:paraId="10ACA3AC" w14:textId="77777777" w:rsidTr="00CD41C5">
        <w:trPr>
          <w:cantSplit/>
          <w:trHeight w:hRule="exact" w:val="567"/>
        </w:trPr>
        <w:tc>
          <w:tcPr>
            <w:tcW w:w="3238" w:type="dxa"/>
            <w:vAlign w:val="center"/>
          </w:tcPr>
          <w:p w14:paraId="62268EBD"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 xml:space="preserve">Naziv </w:t>
            </w:r>
          </w:p>
        </w:tc>
        <w:tc>
          <w:tcPr>
            <w:tcW w:w="6220" w:type="dxa"/>
            <w:gridSpan w:val="2"/>
            <w:tcBorders>
              <w:left w:val="nil"/>
            </w:tcBorders>
            <w:vAlign w:val="center"/>
          </w:tcPr>
          <w:p w14:paraId="7C3ECF89" w14:textId="77777777" w:rsidR="00E5214D" w:rsidRPr="00F10407" w:rsidRDefault="00E5214D" w:rsidP="00CD41C5">
            <w:pPr>
              <w:jc w:val="both"/>
              <w:rPr>
                <w:rFonts w:asciiTheme="majorHAnsi" w:hAnsiTheme="majorHAnsi" w:cstheme="majorHAnsi"/>
                <w:lang w:val="x-none"/>
              </w:rPr>
            </w:pPr>
          </w:p>
        </w:tc>
      </w:tr>
      <w:tr w:rsidR="00E5214D" w:rsidRPr="00F10407" w14:paraId="6124FB67" w14:textId="77777777" w:rsidTr="00CD41C5">
        <w:trPr>
          <w:cantSplit/>
          <w:trHeight w:hRule="exact" w:val="567"/>
        </w:trPr>
        <w:tc>
          <w:tcPr>
            <w:tcW w:w="3238" w:type="dxa"/>
            <w:vAlign w:val="center"/>
          </w:tcPr>
          <w:p w14:paraId="4A0FBC59"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 xml:space="preserve">Naslov in sedež </w:t>
            </w:r>
          </w:p>
        </w:tc>
        <w:tc>
          <w:tcPr>
            <w:tcW w:w="6220" w:type="dxa"/>
            <w:gridSpan w:val="2"/>
            <w:tcBorders>
              <w:left w:val="nil"/>
            </w:tcBorders>
            <w:vAlign w:val="center"/>
          </w:tcPr>
          <w:p w14:paraId="58B98B61" w14:textId="77777777" w:rsidR="00E5214D" w:rsidRPr="00F10407" w:rsidRDefault="00E5214D" w:rsidP="00CD41C5">
            <w:pPr>
              <w:jc w:val="both"/>
              <w:rPr>
                <w:rFonts w:asciiTheme="majorHAnsi" w:hAnsiTheme="majorHAnsi" w:cstheme="majorHAnsi"/>
                <w:lang w:val="x-none"/>
              </w:rPr>
            </w:pPr>
          </w:p>
        </w:tc>
      </w:tr>
      <w:tr w:rsidR="00E5214D" w:rsidRPr="00F10407" w14:paraId="2DC32A87" w14:textId="77777777" w:rsidTr="00CD41C5">
        <w:trPr>
          <w:cantSplit/>
          <w:trHeight w:hRule="exact" w:val="567"/>
        </w:trPr>
        <w:tc>
          <w:tcPr>
            <w:tcW w:w="3238" w:type="dxa"/>
            <w:vAlign w:val="center"/>
          </w:tcPr>
          <w:p w14:paraId="62CD7F39" w14:textId="77777777" w:rsidR="00E5214D" w:rsidRPr="00F10407" w:rsidRDefault="00E5214D" w:rsidP="00CD41C5">
            <w:pPr>
              <w:rPr>
                <w:rFonts w:asciiTheme="majorHAnsi" w:hAnsiTheme="majorHAnsi" w:cstheme="majorHAnsi"/>
                <w:lang w:val="x-none"/>
              </w:rPr>
            </w:pPr>
            <w:r w:rsidRPr="00F10407">
              <w:rPr>
                <w:rFonts w:asciiTheme="majorHAnsi" w:hAnsiTheme="majorHAnsi" w:cstheme="majorHAnsi"/>
                <w:lang w:val="x-none"/>
              </w:rPr>
              <w:t>Odgovorna oseba za podpis pogodbe</w:t>
            </w:r>
          </w:p>
        </w:tc>
        <w:tc>
          <w:tcPr>
            <w:tcW w:w="6220" w:type="dxa"/>
            <w:gridSpan w:val="2"/>
            <w:tcBorders>
              <w:left w:val="nil"/>
            </w:tcBorders>
            <w:vAlign w:val="center"/>
          </w:tcPr>
          <w:p w14:paraId="0096A1A0" w14:textId="77777777" w:rsidR="00E5214D" w:rsidRPr="00F10407" w:rsidRDefault="00E5214D" w:rsidP="00CD41C5">
            <w:pPr>
              <w:jc w:val="both"/>
              <w:rPr>
                <w:rFonts w:asciiTheme="majorHAnsi" w:hAnsiTheme="majorHAnsi" w:cstheme="majorHAnsi"/>
                <w:lang w:val="x-none"/>
              </w:rPr>
            </w:pPr>
          </w:p>
        </w:tc>
      </w:tr>
      <w:tr w:rsidR="00E5214D" w:rsidRPr="00F10407" w14:paraId="07A04C8F" w14:textId="77777777" w:rsidTr="00CD41C5">
        <w:trPr>
          <w:cantSplit/>
          <w:trHeight w:hRule="exact" w:val="567"/>
        </w:trPr>
        <w:tc>
          <w:tcPr>
            <w:tcW w:w="3238" w:type="dxa"/>
            <w:vAlign w:val="center"/>
          </w:tcPr>
          <w:p w14:paraId="334347C0"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Kontaktna oseba pooblaščena za tolmačenje ponudbe</w:t>
            </w:r>
          </w:p>
        </w:tc>
        <w:tc>
          <w:tcPr>
            <w:tcW w:w="6220" w:type="dxa"/>
            <w:gridSpan w:val="2"/>
            <w:tcBorders>
              <w:left w:val="nil"/>
              <w:bottom w:val="single" w:sz="6" w:space="0" w:color="auto"/>
            </w:tcBorders>
            <w:vAlign w:val="center"/>
          </w:tcPr>
          <w:p w14:paraId="37245366" w14:textId="77777777" w:rsidR="00E5214D" w:rsidRPr="00F10407" w:rsidRDefault="00E5214D" w:rsidP="00CD41C5">
            <w:pPr>
              <w:jc w:val="both"/>
              <w:rPr>
                <w:rFonts w:asciiTheme="majorHAnsi" w:hAnsiTheme="majorHAnsi" w:cstheme="majorHAnsi"/>
                <w:lang w:val="x-none"/>
              </w:rPr>
            </w:pPr>
          </w:p>
        </w:tc>
      </w:tr>
      <w:tr w:rsidR="00E5214D" w:rsidRPr="00F10407" w14:paraId="2BFFCB5B" w14:textId="77777777" w:rsidTr="00CD41C5">
        <w:trPr>
          <w:cantSplit/>
          <w:trHeight w:hRule="exact" w:val="567"/>
        </w:trPr>
        <w:tc>
          <w:tcPr>
            <w:tcW w:w="3238" w:type="dxa"/>
            <w:vAlign w:val="center"/>
          </w:tcPr>
          <w:p w14:paraId="2BA5B350" w14:textId="77777777" w:rsidR="00E5214D" w:rsidRPr="00F10407" w:rsidRDefault="00E5214D" w:rsidP="00CD41C5">
            <w:pPr>
              <w:rPr>
                <w:rFonts w:asciiTheme="majorHAnsi" w:hAnsiTheme="majorHAnsi" w:cstheme="majorHAnsi"/>
                <w:lang w:val="x-none"/>
              </w:rPr>
            </w:pPr>
            <w:r w:rsidRPr="00F10407">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0EDCC1BB"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tel. št.:</w:t>
            </w:r>
            <w:r w:rsidRPr="00F10407">
              <w:rPr>
                <w:rFonts w:asciiTheme="majorHAnsi" w:hAnsiTheme="majorHAnsi" w:cstheme="majorHAnsi"/>
                <w:lang w:val="x-none"/>
              </w:rPr>
              <w:tab/>
            </w:r>
            <w:r w:rsidRPr="00F10407">
              <w:rPr>
                <w:rFonts w:asciiTheme="majorHAnsi" w:hAnsiTheme="majorHAnsi" w:cstheme="majorHAnsi"/>
                <w:lang w:val="x-none"/>
              </w:rPr>
              <w:tab/>
            </w:r>
            <w:r w:rsidRPr="00F10407">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4600E937" w14:textId="77777777" w:rsidR="00E5214D" w:rsidRPr="00F10407" w:rsidRDefault="00E5214D" w:rsidP="00CD41C5">
            <w:pPr>
              <w:jc w:val="both"/>
              <w:rPr>
                <w:rFonts w:asciiTheme="majorHAnsi" w:hAnsiTheme="majorHAnsi" w:cstheme="majorHAnsi"/>
                <w:lang w:val="x-none"/>
              </w:rPr>
            </w:pPr>
          </w:p>
        </w:tc>
      </w:tr>
      <w:tr w:rsidR="00E5214D" w:rsidRPr="00F10407" w14:paraId="769AC309" w14:textId="77777777" w:rsidTr="00CD41C5">
        <w:trPr>
          <w:cantSplit/>
          <w:trHeight w:hRule="exact" w:val="567"/>
        </w:trPr>
        <w:tc>
          <w:tcPr>
            <w:tcW w:w="3238" w:type="dxa"/>
            <w:vAlign w:val="center"/>
          </w:tcPr>
          <w:p w14:paraId="0F293CE0"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E-mail</w:t>
            </w:r>
          </w:p>
        </w:tc>
        <w:tc>
          <w:tcPr>
            <w:tcW w:w="6220" w:type="dxa"/>
            <w:gridSpan w:val="2"/>
            <w:tcBorders>
              <w:top w:val="single" w:sz="6" w:space="0" w:color="auto"/>
              <w:left w:val="nil"/>
            </w:tcBorders>
            <w:vAlign w:val="center"/>
          </w:tcPr>
          <w:p w14:paraId="3C11168C" w14:textId="77777777" w:rsidR="00E5214D" w:rsidRPr="00F10407" w:rsidRDefault="00E5214D" w:rsidP="00CD41C5">
            <w:pPr>
              <w:jc w:val="both"/>
              <w:rPr>
                <w:rFonts w:asciiTheme="majorHAnsi" w:hAnsiTheme="majorHAnsi" w:cstheme="majorHAnsi"/>
                <w:lang w:val="x-none"/>
              </w:rPr>
            </w:pPr>
          </w:p>
        </w:tc>
      </w:tr>
      <w:tr w:rsidR="00E5214D" w:rsidRPr="00F10407" w14:paraId="780D9696" w14:textId="77777777" w:rsidTr="00CD41C5">
        <w:trPr>
          <w:cantSplit/>
          <w:trHeight w:hRule="exact" w:val="567"/>
        </w:trPr>
        <w:tc>
          <w:tcPr>
            <w:tcW w:w="3238" w:type="dxa"/>
            <w:vMerge w:val="restart"/>
            <w:vAlign w:val="center"/>
          </w:tcPr>
          <w:p w14:paraId="2A3929BB" w14:textId="77777777" w:rsidR="00E5214D" w:rsidRPr="00F10407" w:rsidRDefault="00E5214D" w:rsidP="00CD41C5">
            <w:pPr>
              <w:jc w:val="both"/>
              <w:rPr>
                <w:rFonts w:asciiTheme="majorHAnsi" w:hAnsiTheme="majorHAnsi" w:cstheme="majorHAnsi"/>
              </w:rPr>
            </w:pPr>
            <w:r w:rsidRPr="00F10407">
              <w:rPr>
                <w:rFonts w:asciiTheme="majorHAnsi" w:hAnsiTheme="majorHAnsi" w:cstheme="majorHAnsi"/>
              </w:rPr>
              <w:t>Transakcijski računi</w:t>
            </w:r>
          </w:p>
        </w:tc>
        <w:tc>
          <w:tcPr>
            <w:tcW w:w="6220" w:type="dxa"/>
            <w:gridSpan w:val="2"/>
            <w:tcBorders>
              <w:left w:val="nil"/>
            </w:tcBorders>
            <w:vAlign w:val="center"/>
          </w:tcPr>
          <w:p w14:paraId="6E02AF57" w14:textId="77777777" w:rsidR="00E5214D" w:rsidRPr="00F10407" w:rsidRDefault="00E5214D" w:rsidP="00CD41C5">
            <w:pPr>
              <w:jc w:val="both"/>
              <w:rPr>
                <w:rFonts w:asciiTheme="majorHAnsi" w:hAnsiTheme="majorHAnsi" w:cstheme="majorHAnsi"/>
                <w:lang w:val="x-none"/>
              </w:rPr>
            </w:pPr>
          </w:p>
        </w:tc>
      </w:tr>
      <w:tr w:rsidR="00E5214D" w:rsidRPr="00F10407" w14:paraId="5B8DE6CA" w14:textId="77777777" w:rsidTr="00CD41C5">
        <w:trPr>
          <w:cantSplit/>
          <w:trHeight w:hRule="exact" w:val="567"/>
        </w:trPr>
        <w:tc>
          <w:tcPr>
            <w:tcW w:w="3238" w:type="dxa"/>
            <w:vMerge/>
            <w:vAlign w:val="center"/>
          </w:tcPr>
          <w:p w14:paraId="3C56ED9B" w14:textId="77777777" w:rsidR="00E5214D" w:rsidRPr="00F10407" w:rsidRDefault="00E5214D" w:rsidP="00CD41C5">
            <w:pPr>
              <w:jc w:val="both"/>
              <w:rPr>
                <w:rFonts w:asciiTheme="majorHAnsi" w:hAnsiTheme="majorHAnsi" w:cstheme="majorHAnsi"/>
                <w:lang w:val="x-none"/>
              </w:rPr>
            </w:pPr>
          </w:p>
        </w:tc>
        <w:tc>
          <w:tcPr>
            <w:tcW w:w="6220" w:type="dxa"/>
            <w:gridSpan w:val="2"/>
            <w:tcBorders>
              <w:left w:val="nil"/>
            </w:tcBorders>
            <w:vAlign w:val="center"/>
          </w:tcPr>
          <w:p w14:paraId="6DE6298C" w14:textId="77777777" w:rsidR="00E5214D" w:rsidRPr="00F10407" w:rsidRDefault="00E5214D" w:rsidP="00CD41C5">
            <w:pPr>
              <w:jc w:val="both"/>
              <w:rPr>
                <w:rFonts w:asciiTheme="majorHAnsi" w:hAnsiTheme="majorHAnsi" w:cstheme="majorHAnsi"/>
                <w:lang w:val="x-none"/>
              </w:rPr>
            </w:pPr>
          </w:p>
          <w:p w14:paraId="31D4E2AF" w14:textId="77777777" w:rsidR="00E5214D" w:rsidRPr="00F10407" w:rsidRDefault="00E5214D" w:rsidP="00CD41C5">
            <w:pPr>
              <w:jc w:val="both"/>
              <w:rPr>
                <w:rFonts w:asciiTheme="majorHAnsi" w:hAnsiTheme="majorHAnsi" w:cstheme="majorHAnsi"/>
                <w:lang w:val="x-none"/>
              </w:rPr>
            </w:pPr>
          </w:p>
          <w:p w14:paraId="4F09331B" w14:textId="77777777" w:rsidR="00E5214D" w:rsidRPr="00F10407" w:rsidRDefault="00E5214D" w:rsidP="00CD41C5">
            <w:pPr>
              <w:jc w:val="both"/>
              <w:rPr>
                <w:rFonts w:asciiTheme="majorHAnsi" w:hAnsiTheme="majorHAnsi" w:cstheme="majorHAnsi"/>
                <w:lang w:val="x-none"/>
              </w:rPr>
            </w:pPr>
          </w:p>
          <w:p w14:paraId="2EFA835A" w14:textId="77777777" w:rsidR="00E5214D" w:rsidRPr="00F10407" w:rsidRDefault="00E5214D" w:rsidP="00CD41C5">
            <w:pPr>
              <w:jc w:val="both"/>
              <w:rPr>
                <w:rFonts w:asciiTheme="majorHAnsi" w:hAnsiTheme="majorHAnsi" w:cstheme="majorHAnsi"/>
                <w:lang w:val="x-none"/>
              </w:rPr>
            </w:pPr>
          </w:p>
        </w:tc>
      </w:tr>
      <w:tr w:rsidR="00E5214D" w:rsidRPr="00F10407" w14:paraId="0C9CB51B" w14:textId="77777777" w:rsidTr="00CD41C5">
        <w:trPr>
          <w:cantSplit/>
          <w:trHeight w:hRule="exact" w:val="567"/>
        </w:trPr>
        <w:tc>
          <w:tcPr>
            <w:tcW w:w="3238" w:type="dxa"/>
            <w:vAlign w:val="center"/>
          </w:tcPr>
          <w:p w14:paraId="6DDBBE14"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 xml:space="preserve">Matična številka </w:t>
            </w:r>
          </w:p>
        </w:tc>
        <w:tc>
          <w:tcPr>
            <w:tcW w:w="6220" w:type="dxa"/>
            <w:gridSpan w:val="2"/>
            <w:tcBorders>
              <w:left w:val="nil"/>
            </w:tcBorders>
            <w:vAlign w:val="center"/>
          </w:tcPr>
          <w:p w14:paraId="2217F848" w14:textId="77777777" w:rsidR="00E5214D" w:rsidRPr="00F10407" w:rsidRDefault="00E5214D" w:rsidP="00CD41C5">
            <w:pPr>
              <w:jc w:val="both"/>
              <w:rPr>
                <w:rFonts w:asciiTheme="majorHAnsi" w:hAnsiTheme="majorHAnsi" w:cstheme="majorHAnsi"/>
                <w:lang w:val="x-none"/>
              </w:rPr>
            </w:pPr>
          </w:p>
        </w:tc>
      </w:tr>
      <w:tr w:rsidR="00E5214D" w:rsidRPr="00F10407" w14:paraId="3FDC4D00" w14:textId="77777777" w:rsidTr="00CD41C5">
        <w:trPr>
          <w:cantSplit/>
          <w:trHeight w:hRule="exact" w:val="567"/>
        </w:trPr>
        <w:tc>
          <w:tcPr>
            <w:tcW w:w="3238" w:type="dxa"/>
            <w:vAlign w:val="center"/>
          </w:tcPr>
          <w:p w14:paraId="72DC8334"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ID številka za DDV</w:t>
            </w:r>
          </w:p>
        </w:tc>
        <w:tc>
          <w:tcPr>
            <w:tcW w:w="6220" w:type="dxa"/>
            <w:gridSpan w:val="2"/>
            <w:tcBorders>
              <w:left w:val="nil"/>
            </w:tcBorders>
            <w:vAlign w:val="center"/>
          </w:tcPr>
          <w:p w14:paraId="10A25D27" w14:textId="77777777" w:rsidR="00E5214D" w:rsidRPr="00F10407" w:rsidRDefault="00E5214D" w:rsidP="00CD41C5">
            <w:pPr>
              <w:jc w:val="both"/>
              <w:rPr>
                <w:rFonts w:asciiTheme="majorHAnsi" w:hAnsiTheme="majorHAnsi" w:cstheme="majorHAnsi"/>
                <w:lang w:val="x-none"/>
              </w:rPr>
            </w:pPr>
          </w:p>
        </w:tc>
      </w:tr>
    </w:tbl>
    <w:p w14:paraId="0182DCCF" w14:textId="77777777" w:rsidR="00E5214D" w:rsidRPr="00F10407" w:rsidRDefault="00E5214D" w:rsidP="00E5214D">
      <w:pPr>
        <w:jc w:val="both"/>
        <w:rPr>
          <w:rFonts w:asciiTheme="majorHAnsi" w:hAnsiTheme="majorHAnsi" w:cstheme="majorHAnsi"/>
          <w:b/>
          <w:lang w:val="x-none"/>
        </w:rPr>
      </w:pPr>
    </w:p>
    <w:p w14:paraId="145DA294" w14:textId="77777777" w:rsidR="00E5214D" w:rsidRPr="00F10407" w:rsidRDefault="00E5214D" w:rsidP="00E5214D">
      <w:pPr>
        <w:jc w:val="both"/>
        <w:rPr>
          <w:rFonts w:asciiTheme="majorHAnsi" w:hAnsiTheme="majorHAnsi" w:cstheme="majorHAnsi"/>
          <w:b/>
          <w:lang w:val="x-none"/>
        </w:rPr>
      </w:pPr>
      <w:r w:rsidRPr="00F10407">
        <w:rPr>
          <w:rFonts w:asciiTheme="majorHAnsi" w:hAnsiTheme="majorHAnsi" w:cstheme="majorHAnsi"/>
          <w:b/>
          <w:lang w:val="x-none"/>
        </w:rPr>
        <w:t>Osebe, ki imajo v gospodarskem subjektu funkcijo člana upravnega, vodstvenega ali nadzornega organa tega gospodarskega subjekta mali ki imajo pooblastila za njegovo zastopanje  ali odločanje ali nadzor v njem*</w:t>
      </w:r>
    </w:p>
    <w:p w14:paraId="6732D624" w14:textId="77777777" w:rsidR="00E5214D" w:rsidRPr="00F10407" w:rsidRDefault="00E5214D" w:rsidP="00E5214D">
      <w:pPr>
        <w:jc w:val="both"/>
        <w:rPr>
          <w:rFonts w:asciiTheme="majorHAnsi" w:hAnsiTheme="majorHAnsi" w:cstheme="majorHAnsi"/>
          <w:b/>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E5214D" w:rsidRPr="00F10407" w14:paraId="77CBBAC1" w14:textId="77777777" w:rsidTr="00CD41C5">
        <w:tc>
          <w:tcPr>
            <w:tcW w:w="4605" w:type="dxa"/>
            <w:shd w:val="clear" w:color="auto" w:fill="auto"/>
          </w:tcPr>
          <w:p w14:paraId="244E0845"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Ime in priimek osebe</w:t>
            </w:r>
          </w:p>
        </w:tc>
        <w:tc>
          <w:tcPr>
            <w:tcW w:w="4605" w:type="dxa"/>
            <w:shd w:val="clear" w:color="auto" w:fill="auto"/>
          </w:tcPr>
          <w:p w14:paraId="60A0117C"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Funkcija</w:t>
            </w:r>
          </w:p>
        </w:tc>
      </w:tr>
      <w:tr w:rsidR="00E5214D" w:rsidRPr="00F10407" w14:paraId="168E57FB" w14:textId="77777777" w:rsidTr="00CD41C5">
        <w:tc>
          <w:tcPr>
            <w:tcW w:w="4605" w:type="dxa"/>
            <w:shd w:val="clear" w:color="auto" w:fill="auto"/>
          </w:tcPr>
          <w:p w14:paraId="5DC86FDA" w14:textId="77777777" w:rsidR="00E5214D" w:rsidRPr="00F10407" w:rsidRDefault="00E5214D" w:rsidP="00CD41C5">
            <w:pPr>
              <w:jc w:val="both"/>
              <w:rPr>
                <w:rFonts w:asciiTheme="majorHAnsi" w:hAnsiTheme="majorHAnsi" w:cstheme="majorHAnsi"/>
                <w:b/>
                <w:lang w:val="x-none"/>
              </w:rPr>
            </w:pPr>
          </w:p>
          <w:p w14:paraId="6D77F434" w14:textId="77777777" w:rsidR="00E5214D" w:rsidRPr="00F10407" w:rsidRDefault="00E5214D" w:rsidP="00CD41C5">
            <w:pPr>
              <w:jc w:val="both"/>
              <w:rPr>
                <w:rFonts w:asciiTheme="majorHAnsi" w:hAnsiTheme="majorHAnsi" w:cstheme="majorHAnsi"/>
                <w:b/>
                <w:lang w:val="x-none"/>
              </w:rPr>
            </w:pPr>
          </w:p>
        </w:tc>
        <w:tc>
          <w:tcPr>
            <w:tcW w:w="4605" w:type="dxa"/>
            <w:shd w:val="clear" w:color="auto" w:fill="auto"/>
          </w:tcPr>
          <w:p w14:paraId="2DE07251" w14:textId="77777777" w:rsidR="00E5214D" w:rsidRPr="00F10407" w:rsidRDefault="00E5214D" w:rsidP="00CD41C5">
            <w:pPr>
              <w:jc w:val="both"/>
              <w:rPr>
                <w:rFonts w:asciiTheme="majorHAnsi" w:hAnsiTheme="majorHAnsi" w:cstheme="majorHAnsi"/>
                <w:b/>
                <w:lang w:val="x-none"/>
              </w:rPr>
            </w:pPr>
          </w:p>
        </w:tc>
      </w:tr>
      <w:tr w:rsidR="00E5214D" w:rsidRPr="00F10407" w14:paraId="787A39CE" w14:textId="77777777" w:rsidTr="00CD41C5">
        <w:tc>
          <w:tcPr>
            <w:tcW w:w="4605" w:type="dxa"/>
            <w:shd w:val="clear" w:color="auto" w:fill="auto"/>
          </w:tcPr>
          <w:p w14:paraId="6DD207C1" w14:textId="77777777" w:rsidR="00E5214D" w:rsidRPr="00F10407" w:rsidRDefault="00E5214D" w:rsidP="00CD41C5">
            <w:pPr>
              <w:jc w:val="both"/>
              <w:rPr>
                <w:rFonts w:asciiTheme="majorHAnsi" w:hAnsiTheme="majorHAnsi" w:cstheme="majorHAnsi"/>
                <w:b/>
                <w:lang w:val="x-none"/>
              </w:rPr>
            </w:pPr>
          </w:p>
          <w:p w14:paraId="2D807392" w14:textId="77777777" w:rsidR="00E5214D" w:rsidRPr="00F10407" w:rsidRDefault="00E5214D" w:rsidP="00CD41C5">
            <w:pPr>
              <w:jc w:val="both"/>
              <w:rPr>
                <w:rFonts w:asciiTheme="majorHAnsi" w:hAnsiTheme="majorHAnsi" w:cstheme="majorHAnsi"/>
                <w:b/>
                <w:lang w:val="x-none"/>
              </w:rPr>
            </w:pPr>
          </w:p>
        </w:tc>
        <w:tc>
          <w:tcPr>
            <w:tcW w:w="4605" w:type="dxa"/>
            <w:shd w:val="clear" w:color="auto" w:fill="auto"/>
          </w:tcPr>
          <w:p w14:paraId="33DE76A4" w14:textId="77777777" w:rsidR="00E5214D" w:rsidRPr="00F10407" w:rsidRDefault="00E5214D" w:rsidP="00CD41C5">
            <w:pPr>
              <w:jc w:val="both"/>
              <w:rPr>
                <w:rFonts w:asciiTheme="majorHAnsi" w:hAnsiTheme="majorHAnsi" w:cstheme="majorHAnsi"/>
                <w:b/>
                <w:lang w:val="x-none"/>
              </w:rPr>
            </w:pPr>
          </w:p>
        </w:tc>
      </w:tr>
      <w:tr w:rsidR="00E5214D" w:rsidRPr="00F10407" w14:paraId="3404A43B" w14:textId="77777777" w:rsidTr="00CD41C5">
        <w:tc>
          <w:tcPr>
            <w:tcW w:w="4605" w:type="dxa"/>
            <w:shd w:val="clear" w:color="auto" w:fill="auto"/>
          </w:tcPr>
          <w:p w14:paraId="040897F0" w14:textId="77777777" w:rsidR="00E5214D" w:rsidRPr="00F10407" w:rsidRDefault="00E5214D" w:rsidP="00CD41C5">
            <w:pPr>
              <w:jc w:val="both"/>
              <w:rPr>
                <w:rFonts w:asciiTheme="majorHAnsi" w:hAnsiTheme="majorHAnsi" w:cstheme="majorHAnsi"/>
                <w:b/>
                <w:lang w:val="x-none"/>
              </w:rPr>
            </w:pPr>
          </w:p>
          <w:p w14:paraId="58B98EA7" w14:textId="77777777" w:rsidR="00E5214D" w:rsidRPr="00F10407" w:rsidRDefault="00E5214D" w:rsidP="00CD41C5">
            <w:pPr>
              <w:jc w:val="both"/>
              <w:rPr>
                <w:rFonts w:asciiTheme="majorHAnsi" w:hAnsiTheme="majorHAnsi" w:cstheme="majorHAnsi"/>
                <w:b/>
                <w:lang w:val="x-none"/>
              </w:rPr>
            </w:pPr>
          </w:p>
        </w:tc>
        <w:tc>
          <w:tcPr>
            <w:tcW w:w="4605" w:type="dxa"/>
            <w:shd w:val="clear" w:color="auto" w:fill="auto"/>
          </w:tcPr>
          <w:p w14:paraId="61A28CE9" w14:textId="77777777" w:rsidR="00E5214D" w:rsidRPr="00F10407" w:rsidRDefault="00E5214D" w:rsidP="00CD41C5">
            <w:pPr>
              <w:jc w:val="both"/>
              <w:rPr>
                <w:rFonts w:asciiTheme="majorHAnsi" w:hAnsiTheme="majorHAnsi" w:cstheme="majorHAnsi"/>
                <w:b/>
                <w:lang w:val="x-none"/>
              </w:rPr>
            </w:pPr>
          </w:p>
        </w:tc>
      </w:tr>
      <w:tr w:rsidR="00E5214D" w:rsidRPr="00F10407" w14:paraId="2D974862" w14:textId="77777777" w:rsidTr="00CD41C5">
        <w:tc>
          <w:tcPr>
            <w:tcW w:w="4605" w:type="dxa"/>
            <w:shd w:val="clear" w:color="auto" w:fill="auto"/>
          </w:tcPr>
          <w:p w14:paraId="311D4041" w14:textId="77777777" w:rsidR="00E5214D" w:rsidRPr="00F10407" w:rsidRDefault="00E5214D" w:rsidP="00CD41C5">
            <w:pPr>
              <w:jc w:val="both"/>
              <w:rPr>
                <w:rFonts w:asciiTheme="majorHAnsi" w:hAnsiTheme="majorHAnsi" w:cstheme="majorHAnsi"/>
                <w:b/>
                <w:lang w:val="x-none"/>
              </w:rPr>
            </w:pPr>
          </w:p>
          <w:p w14:paraId="4A36C8C4" w14:textId="77777777" w:rsidR="00E5214D" w:rsidRPr="00F10407" w:rsidRDefault="00E5214D" w:rsidP="00CD41C5">
            <w:pPr>
              <w:jc w:val="both"/>
              <w:rPr>
                <w:rFonts w:asciiTheme="majorHAnsi" w:hAnsiTheme="majorHAnsi" w:cstheme="majorHAnsi"/>
                <w:b/>
                <w:lang w:val="x-none"/>
              </w:rPr>
            </w:pPr>
          </w:p>
        </w:tc>
        <w:tc>
          <w:tcPr>
            <w:tcW w:w="4605" w:type="dxa"/>
            <w:shd w:val="clear" w:color="auto" w:fill="auto"/>
          </w:tcPr>
          <w:p w14:paraId="32C0E829" w14:textId="77777777" w:rsidR="00E5214D" w:rsidRPr="00F10407" w:rsidRDefault="00E5214D" w:rsidP="00CD41C5">
            <w:pPr>
              <w:jc w:val="both"/>
              <w:rPr>
                <w:rFonts w:asciiTheme="majorHAnsi" w:hAnsiTheme="majorHAnsi" w:cstheme="majorHAnsi"/>
                <w:b/>
                <w:lang w:val="x-none"/>
              </w:rPr>
            </w:pPr>
          </w:p>
        </w:tc>
      </w:tr>
    </w:tbl>
    <w:p w14:paraId="1FC0A920" w14:textId="77777777" w:rsidR="00E5214D" w:rsidRPr="00F10407" w:rsidRDefault="00E5214D" w:rsidP="00E5214D">
      <w:pPr>
        <w:jc w:val="both"/>
        <w:rPr>
          <w:rFonts w:asciiTheme="majorHAnsi" w:hAnsiTheme="majorHAnsi" w:cstheme="majorHAnsi"/>
          <w:b/>
          <w:lang w:val="x-none"/>
        </w:rPr>
      </w:pPr>
    </w:p>
    <w:p w14:paraId="3D24FC14" w14:textId="77777777" w:rsidR="00E5214D" w:rsidRPr="00F10407" w:rsidRDefault="00E5214D" w:rsidP="00E5214D">
      <w:pPr>
        <w:jc w:val="both"/>
        <w:rPr>
          <w:rFonts w:asciiTheme="majorHAnsi" w:hAnsiTheme="majorHAnsi" w:cstheme="majorHAnsi"/>
          <w:b/>
          <w:lang w:val="x-none"/>
        </w:rPr>
      </w:pPr>
    </w:p>
    <w:p w14:paraId="4EE761BB" w14:textId="77777777" w:rsidR="00E5214D" w:rsidRPr="00F10407" w:rsidRDefault="00E5214D" w:rsidP="00E5214D">
      <w:pPr>
        <w:jc w:val="both"/>
        <w:rPr>
          <w:rFonts w:asciiTheme="majorHAnsi" w:hAnsiTheme="majorHAnsi" w:cstheme="majorHAnsi"/>
          <w:bCs/>
        </w:rPr>
      </w:pPr>
      <w:bookmarkStart w:id="0" w:name="_Hlk104988717"/>
      <w:r w:rsidRPr="00F10407">
        <w:rPr>
          <w:rFonts w:asciiTheme="majorHAnsi" w:hAnsiTheme="majorHAnsi" w:cstheme="majorHAnsi"/>
          <w:bCs/>
        </w:rPr>
        <w:t>Gospodarski subjekt sodi med MSP, kot je opredeljeno v Priporočilu Komisije 2003/361/ES</w:t>
      </w:r>
    </w:p>
    <w:p w14:paraId="1D9D344D" w14:textId="77777777" w:rsidR="00E5214D" w:rsidRPr="00F10407" w:rsidRDefault="00E5214D" w:rsidP="00E5214D">
      <w:pPr>
        <w:jc w:val="both"/>
        <w:rPr>
          <w:rFonts w:asciiTheme="majorHAnsi" w:hAnsiTheme="majorHAnsi" w:cstheme="majorHAnsi"/>
          <w:bCs/>
          <w:lang w:val="x-none"/>
        </w:rPr>
      </w:pPr>
    </w:p>
    <w:p w14:paraId="32EC40FF" w14:textId="77777777" w:rsidR="00E5214D" w:rsidRDefault="00E5214D" w:rsidP="00E5214D">
      <w:pPr>
        <w:jc w:val="both"/>
        <w:rPr>
          <w:rFonts w:asciiTheme="majorHAnsi" w:hAnsiTheme="majorHAnsi" w:cstheme="majorHAnsi"/>
          <w:bCs/>
        </w:rPr>
      </w:pPr>
      <w:r w:rsidRPr="00F10407">
        <w:rPr>
          <w:rFonts w:asciiTheme="majorHAnsi" w:hAnsiTheme="majorHAnsi" w:cstheme="majorHAnsi"/>
          <w:bCs/>
        </w:rPr>
        <w:t>DA                                             NE</w:t>
      </w:r>
    </w:p>
    <w:p w14:paraId="2C863401" w14:textId="77777777" w:rsidR="00E5214D" w:rsidRPr="00F10407" w:rsidRDefault="00E5214D" w:rsidP="00E5214D">
      <w:pPr>
        <w:jc w:val="both"/>
        <w:rPr>
          <w:rFonts w:asciiTheme="majorHAnsi" w:hAnsiTheme="majorHAnsi" w:cstheme="majorHAnsi"/>
          <w:bCs/>
        </w:rPr>
      </w:pPr>
    </w:p>
    <w:p w14:paraId="3385DB23" w14:textId="77777777" w:rsidR="00E5214D" w:rsidRPr="00F10407" w:rsidRDefault="00E5214D" w:rsidP="00E5214D">
      <w:pPr>
        <w:numPr>
          <w:ilvl w:val="0"/>
          <w:numId w:val="70"/>
        </w:numPr>
        <w:overflowPunct w:val="0"/>
        <w:autoSpaceDE w:val="0"/>
        <w:autoSpaceDN w:val="0"/>
        <w:adjustRightInd w:val="0"/>
        <w:jc w:val="both"/>
        <w:textAlignment w:val="baseline"/>
        <w:rPr>
          <w:rFonts w:asciiTheme="majorHAnsi" w:hAnsiTheme="majorHAnsi" w:cstheme="majorHAnsi"/>
          <w:b/>
          <w:u w:val="single"/>
          <w:lang w:val="x-none"/>
        </w:rPr>
      </w:pPr>
      <w:bookmarkStart w:id="1" w:name="_Hlk525215108"/>
      <w:bookmarkEnd w:id="0"/>
      <w:r w:rsidRPr="00F10407">
        <w:rPr>
          <w:rFonts w:asciiTheme="majorHAnsi" w:hAnsiTheme="majorHAnsi" w:cstheme="majorHAnsi"/>
          <w:b/>
          <w:u w:val="single"/>
          <w:lang w:val="x-none"/>
        </w:rPr>
        <w:t xml:space="preserve">NAČIN IZVAJANJA </w:t>
      </w:r>
    </w:p>
    <w:p w14:paraId="3134A036" w14:textId="77777777" w:rsidR="00E5214D" w:rsidRPr="00F10407" w:rsidRDefault="00E5214D" w:rsidP="00E5214D">
      <w:pPr>
        <w:jc w:val="both"/>
        <w:rPr>
          <w:rFonts w:asciiTheme="majorHAnsi" w:hAnsiTheme="majorHAnsi" w:cstheme="majorHAnsi"/>
          <w:lang w:val="x-none"/>
        </w:rPr>
      </w:pPr>
    </w:p>
    <w:p w14:paraId="4AF310EE" w14:textId="77777777" w:rsidR="00E5214D" w:rsidRPr="00F10407" w:rsidRDefault="00E5214D" w:rsidP="00E5214D">
      <w:pPr>
        <w:jc w:val="both"/>
        <w:rPr>
          <w:rFonts w:asciiTheme="majorHAnsi" w:hAnsiTheme="majorHAnsi" w:cstheme="majorHAnsi"/>
          <w:lang w:val="x-none"/>
        </w:rPr>
      </w:pPr>
      <w:r w:rsidRPr="00F10407">
        <w:rPr>
          <w:rFonts w:asciiTheme="majorHAnsi" w:hAnsiTheme="majorHAnsi" w:cstheme="majorHAnsi"/>
          <w:lang w:val="x-none"/>
        </w:rPr>
        <w:t>Izjavljamo, da bomo prevzete pogodbene obveznosti opravili:</w:t>
      </w:r>
    </w:p>
    <w:p w14:paraId="69DD6814" w14:textId="77777777" w:rsidR="00E5214D" w:rsidRPr="00F10407" w:rsidRDefault="00E5214D" w:rsidP="00E5214D">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F10407">
        <w:rPr>
          <w:rFonts w:asciiTheme="majorHAnsi" w:hAnsiTheme="majorHAnsi" w:cstheme="majorHAnsi"/>
          <w:lang w:val="x-none"/>
        </w:rPr>
        <w:t>Samostojno, brez podizvajalcev</w:t>
      </w:r>
    </w:p>
    <w:p w14:paraId="6DEEBD80" w14:textId="77777777" w:rsidR="00E5214D" w:rsidRPr="00F10407" w:rsidRDefault="00E5214D" w:rsidP="00E5214D">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F10407">
        <w:rPr>
          <w:rFonts w:asciiTheme="majorHAnsi" w:hAnsiTheme="majorHAnsi" w:cstheme="majorHAnsi"/>
          <w:lang w:val="x-none"/>
        </w:rPr>
        <w:t>S partnerji v skupni ponudbi – priloga OBR-1A</w:t>
      </w:r>
    </w:p>
    <w:p w14:paraId="7AE8C976" w14:textId="77777777" w:rsidR="00E5214D" w:rsidRPr="00F10407" w:rsidRDefault="00E5214D" w:rsidP="00E5214D">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F10407">
        <w:rPr>
          <w:rFonts w:asciiTheme="majorHAnsi" w:hAnsiTheme="majorHAnsi" w:cstheme="majorHAnsi"/>
          <w:lang w:val="x-none"/>
        </w:rPr>
        <w:lastRenderedPageBreak/>
        <w:t>S podizvajalci</w:t>
      </w:r>
    </w:p>
    <w:p w14:paraId="4F85BEB5" w14:textId="77777777" w:rsidR="00E5214D" w:rsidRPr="00F10407" w:rsidRDefault="00E5214D" w:rsidP="00E5214D">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F10407">
        <w:rPr>
          <w:rFonts w:asciiTheme="majorHAnsi" w:hAnsiTheme="majorHAnsi" w:cstheme="majorHAnsi"/>
          <w:lang w:val="x-none"/>
        </w:rPr>
        <w:t>S podizvajalcem, ki v razmerju do nas izpolnjuje kriterije za povezano družbo po Zakonu o gospodarskih družbah</w:t>
      </w:r>
    </w:p>
    <w:p w14:paraId="58F215EC" w14:textId="77777777" w:rsidR="00E5214D" w:rsidRPr="00F10407" w:rsidRDefault="00E5214D" w:rsidP="00E5214D">
      <w:pPr>
        <w:jc w:val="both"/>
        <w:rPr>
          <w:rFonts w:asciiTheme="majorHAnsi" w:hAnsiTheme="majorHAnsi" w:cstheme="majorHAnsi"/>
          <w:lang w:val="x-none"/>
        </w:rPr>
      </w:pPr>
    </w:p>
    <w:p w14:paraId="5A3FD55A" w14:textId="77777777" w:rsidR="00E5214D" w:rsidRPr="00F10407" w:rsidRDefault="00E5214D" w:rsidP="00E5214D">
      <w:pPr>
        <w:jc w:val="both"/>
        <w:rPr>
          <w:rFonts w:asciiTheme="majorHAnsi" w:hAnsiTheme="majorHAnsi" w:cstheme="majorHAnsi"/>
          <w:lang w:val="x-none"/>
        </w:rPr>
      </w:pPr>
      <w:r w:rsidRPr="00F10407">
        <w:rPr>
          <w:rFonts w:asciiTheme="majorHAnsi" w:hAnsiTheme="majorHAnsi" w:cstheme="majorHAnsi"/>
          <w:lang w:val="x-none"/>
        </w:rPr>
        <w:t xml:space="preserve">Izjavljamo, da bomo sami izvedli _____% pogodbenih obveznosti, partner _____% pogodbenih obveznosti, podizvajalcem pa oddali _____% pogodbenih obveznosti. (izpolniti v primeru podizvajalcev) </w:t>
      </w:r>
    </w:p>
    <w:p w14:paraId="5DE8B6A2" w14:textId="77777777" w:rsidR="00E5214D" w:rsidRPr="00F10407" w:rsidRDefault="00E5214D" w:rsidP="00E5214D">
      <w:pPr>
        <w:jc w:val="both"/>
        <w:rPr>
          <w:rFonts w:asciiTheme="majorHAnsi" w:hAnsiTheme="majorHAnsi" w:cstheme="majorHAnsi"/>
          <w:lang w:val="x-none"/>
        </w:rPr>
      </w:pPr>
    </w:p>
    <w:p w14:paraId="43B355FE" w14:textId="77777777" w:rsidR="00E5214D" w:rsidRPr="00F10407" w:rsidRDefault="00E5214D" w:rsidP="00E5214D">
      <w:pPr>
        <w:jc w:val="both"/>
        <w:rPr>
          <w:rFonts w:asciiTheme="majorHAnsi" w:hAnsiTheme="majorHAnsi" w:cstheme="majorHAnsi"/>
          <w:lang w:val="x-none"/>
        </w:rPr>
      </w:pPr>
      <w:r w:rsidRPr="00F10407">
        <w:rPr>
          <w:rFonts w:asciiTheme="majorHAnsi" w:hAnsiTheme="majorHAnsi" w:cstheme="majorHAnsi"/>
          <w:lang w:val="x-none"/>
        </w:rPr>
        <w:t xml:space="preserve">ZAVEZUJEMO SE, da bomo v skladu s pogoji te dokumentacije v zvezi z oddajo javnega naročila pravočasno sklenili pogodbe s podizvajalci. </w:t>
      </w:r>
    </w:p>
    <w:bookmarkEnd w:id="1"/>
    <w:p w14:paraId="51F6D5C0" w14:textId="77777777" w:rsidR="00E5214D" w:rsidRPr="00F10407" w:rsidRDefault="00E5214D" w:rsidP="00E5214D">
      <w:pPr>
        <w:jc w:val="both"/>
        <w:rPr>
          <w:rFonts w:asciiTheme="majorHAnsi" w:hAnsiTheme="majorHAnsi" w:cstheme="majorHAnsi"/>
          <w:lang w:val="x-none"/>
        </w:rPr>
      </w:pPr>
    </w:p>
    <w:p w14:paraId="057316D9" w14:textId="77777777" w:rsidR="00E5214D" w:rsidRPr="00F10407" w:rsidRDefault="00E5214D" w:rsidP="00E5214D">
      <w:pPr>
        <w:numPr>
          <w:ilvl w:val="0"/>
          <w:numId w:val="70"/>
        </w:numPr>
        <w:jc w:val="both"/>
        <w:rPr>
          <w:rFonts w:asciiTheme="majorHAnsi" w:hAnsiTheme="majorHAnsi" w:cstheme="majorHAnsi"/>
          <w:b/>
          <w:u w:val="single"/>
        </w:rPr>
      </w:pPr>
      <w:r w:rsidRPr="00F10407">
        <w:rPr>
          <w:rFonts w:asciiTheme="majorHAnsi" w:hAnsiTheme="majorHAnsi" w:cstheme="majorHAnsi"/>
          <w:b/>
          <w:u w:val="single"/>
        </w:rPr>
        <w:t xml:space="preserve">VELJAVNOST PONUDBE </w:t>
      </w:r>
    </w:p>
    <w:p w14:paraId="2B402C1E" w14:textId="77777777" w:rsidR="00E5214D" w:rsidRPr="00F10407" w:rsidRDefault="00E5214D" w:rsidP="00E5214D">
      <w:pPr>
        <w:ind w:left="360"/>
        <w:jc w:val="both"/>
        <w:rPr>
          <w:rFonts w:asciiTheme="majorHAnsi" w:hAnsiTheme="majorHAnsi" w:cstheme="majorHAnsi"/>
        </w:rPr>
      </w:pPr>
      <w:r w:rsidRPr="00F10407">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57E957F5" w14:textId="77777777" w:rsidR="00E5214D" w:rsidRPr="00F10407" w:rsidRDefault="00E5214D" w:rsidP="00E5214D">
      <w:pPr>
        <w:ind w:left="360"/>
        <w:jc w:val="both"/>
        <w:rPr>
          <w:rFonts w:asciiTheme="majorHAnsi" w:hAnsiTheme="majorHAnsi" w:cstheme="majorHAnsi"/>
          <w:b/>
          <w:u w:val="single"/>
        </w:rPr>
      </w:pPr>
    </w:p>
    <w:p w14:paraId="2DE042C6" w14:textId="77777777" w:rsidR="00E5214D" w:rsidRPr="00F10407" w:rsidRDefault="00E5214D" w:rsidP="00E5214D">
      <w:pPr>
        <w:ind w:left="360"/>
        <w:jc w:val="both"/>
        <w:rPr>
          <w:rFonts w:asciiTheme="majorHAnsi" w:hAnsiTheme="majorHAnsi" w:cstheme="majorHAnsi"/>
        </w:rPr>
      </w:pPr>
      <w:r w:rsidRPr="00F10407">
        <w:rPr>
          <w:rFonts w:asciiTheme="majorHAnsi" w:hAnsiTheme="majorHAnsi" w:cstheme="majorHAnsi"/>
        </w:rPr>
        <w:t>Ime in naslov pooblaščenca v Republiki Sloveniji za vročitve</w:t>
      </w:r>
    </w:p>
    <w:p w14:paraId="0F6E6792" w14:textId="77777777" w:rsidR="00E5214D" w:rsidRPr="00F10407" w:rsidRDefault="00E5214D" w:rsidP="00E5214D">
      <w:pPr>
        <w:ind w:left="360"/>
        <w:jc w:val="both"/>
        <w:rPr>
          <w:rFonts w:asciiTheme="majorHAnsi" w:hAnsiTheme="majorHAnsi" w:cstheme="majorHAnsi"/>
        </w:rPr>
      </w:pPr>
      <w:r w:rsidRPr="00F10407">
        <w:rPr>
          <w:rFonts w:asciiTheme="majorHAnsi" w:hAnsiTheme="majorHAnsi" w:cstheme="majorHAnsi"/>
        </w:rPr>
        <w:t>______________________________________________________________________________________________________________________________________________</w:t>
      </w:r>
    </w:p>
    <w:p w14:paraId="19880403" w14:textId="77777777" w:rsidR="00E5214D" w:rsidRPr="00F10407" w:rsidRDefault="00E5214D" w:rsidP="00E5214D">
      <w:pPr>
        <w:jc w:val="both"/>
        <w:rPr>
          <w:rFonts w:asciiTheme="majorHAnsi" w:hAnsiTheme="majorHAnsi" w:cstheme="majorHAnsi"/>
        </w:rPr>
      </w:pPr>
      <w:r w:rsidRPr="00F10407">
        <w:rPr>
          <w:rFonts w:asciiTheme="majorHAnsi" w:hAnsiTheme="majorHAnsi" w:cstheme="majorHAnsi"/>
        </w:rPr>
        <w:t xml:space="preserve">        (izpolni ponudnik, ki ima sedež izven Republike Slovenije)</w:t>
      </w:r>
    </w:p>
    <w:p w14:paraId="120EB4DE" w14:textId="77777777" w:rsidR="00E5214D" w:rsidRPr="00F10407" w:rsidRDefault="00E5214D" w:rsidP="00E5214D">
      <w:pPr>
        <w:jc w:val="both"/>
        <w:rPr>
          <w:rFonts w:asciiTheme="majorHAnsi" w:hAnsiTheme="majorHAnsi" w:cstheme="majorHAnsi"/>
          <w:lang w:val="x-none"/>
        </w:rPr>
      </w:pPr>
    </w:p>
    <w:tbl>
      <w:tblPr>
        <w:tblW w:w="0" w:type="auto"/>
        <w:jc w:val="center"/>
        <w:tblLook w:val="01E0" w:firstRow="1" w:lastRow="1" w:firstColumn="1" w:lastColumn="1" w:noHBand="0" w:noVBand="0"/>
      </w:tblPr>
      <w:tblGrid>
        <w:gridCol w:w="113"/>
        <w:gridCol w:w="2135"/>
        <w:gridCol w:w="775"/>
        <w:gridCol w:w="1595"/>
        <w:gridCol w:w="1428"/>
        <w:gridCol w:w="3024"/>
      </w:tblGrid>
      <w:tr w:rsidR="00E5214D" w:rsidRPr="00F10407" w14:paraId="07982099" w14:textId="77777777" w:rsidTr="00CD41C5">
        <w:trPr>
          <w:trHeight w:val="567"/>
          <w:jc w:val="center"/>
        </w:trPr>
        <w:tc>
          <w:tcPr>
            <w:tcW w:w="3023" w:type="dxa"/>
            <w:gridSpan w:val="3"/>
          </w:tcPr>
          <w:p w14:paraId="593D70F4" w14:textId="77777777" w:rsidR="00E5214D" w:rsidRPr="00F10407" w:rsidRDefault="00E5214D" w:rsidP="00CD41C5">
            <w:pPr>
              <w:jc w:val="both"/>
              <w:rPr>
                <w:rFonts w:asciiTheme="majorHAnsi" w:hAnsiTheme="majorHAnsi" w:cstheme="majorHAnsi"/>
              </w:rPr>
            </w:pPr>
          </w:p>
        </w:tc>
        <w:tc>
          <w:tcPr>
            <w:tcW w:w="3023" w:type="dxa"/>
            <w:gridSpan w:val="2"/>
          </w:tcPr>
          <w:p w14:paraId="25232559" w14:textId="77777777" w:rsidR="00E5214D" w:rsidRPr="00F10407" w:rsidRDefault="00E5214D" w:rsidP="00CD41C5">
            <w:pPr>
              <w:jc w:val="both"/>
              <w:rPr>
                <w:rFonts w:asciiTheme="majorHAnsi" w:hAnsiTheme="majorHAnsi" w:cstheme="majorHAnsi"/>
              </w:rPr>
            </w:pPr>
          </w:p>
        </w:tc>
        <w:tc>
          <w:tcPr>
            <w:tcW w:w="3024" w:type="dxa"/>
          </w:tcPr>
          <w:p w14:paraId="505C7F9A" w14:textId="77777777" w:rsidR="00E5214D" w:rsidRPr="00F10407" w:rsidRDefault="00E5214D" w:rsidP="00CD41C5">
            <w:pPr>
              <w:jc w:val="both"/>
              <w:rPr>
                <w:rFonts w:asciiTheme="majorHAnsi" w:hAnsiTheme="majorHAnsi" w:cstheme="majorHAnsi"/>
              </w:rPr>
            </w:pPr>
          </w:p>
        </w:tc>
      </w:tr>
      <w:tr w:rsidR="00E5214D" w:rsidRPr="00F10407" w14:paraId="5A031BAB" w14:textId="77777777" w:rsidTr="00CD41C5">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72274567" w14:textId="77777777" w:rsidR="00E5214D" w:rsidRPr="00F10407" w:rsidRDefault="00E5214D" w:rsidP="00CD41C5">
            <w:pPr>
              <w:rPr>
                <w:rFonts w:asciiTheme="majorHAnsi" w:hAnsiTheme="majorHAnsi" w:cs="Arial"/>
              </w:rPr>
            </w:pPr>
            <w:r w:rsidRPr="00F10407">
              <w:rPr>
                <w:rFonts w:asciiTheme="majorHAnsi" w:hAnsiTheme="majorHAnsi" w:cs="Arial"/>
              </w:rPr>
              <w:t>KRAJ</w:t>
            </w:r>
          </w:p>
          <w:p w14:paraId="679E669E" w14:textId="77777777" w:rsidR="00E5214D" w:rsidRPr="00F10407" w:rsidRDefault="00E5214D" w:rsidP="00CD41C5">
            <w:pPr>
              <w:rPr>
                <w:rFonts w:asciiTheme="majorHAnsi" w:hAnsiTheme="majorHAnsi" w:cs="Arial"/>
              </w:rPr>
            </w:pPr>
          </w:p>
        </w:tc>
        <w:tc>
          <w:tcPr>
            <w:tcW w:w="2370" w:type="dxa"/>
            <w:gridSpan w:val="2"/>
            <w:vMerge w:val="restart"/>
          </w:tcPr>
          <w:p w14:paraId="42D3B24F" w14:textId="77777777" w:rsidR="00E5214D" w:rsidRPr="00F10407" w:rsidRDefault="00E5214D" w:rsidP="00CD41C5">
            <w:pPr>
              <w:rPr>
                <w:rFonts w:asciiTheme="majorHAnsi" w:hAnsiTheme="majorHAnsi" w:cs="Arial"/>
              </w:rPr>
            </w:pPr>
            <w:r w:rsidRPr="00F10407">
              <w:rPr>
                <w:rFonts w:asciiTheme="majorHAnsi" w:hAnsiTheme="majorHAnsi" w:cs="Arial"/>
              </w:rPr>
              <w:t>ŽIG</w:t>
            </w:r>
          </w:p>
        </w:tc>
        <w:tc>
          <w:tcPr>
            <w:tcW w:w="4447" w:type="dxa"/>
            <w:gridSpan w:val="2"/>
            <w:vMerge w:val="restart"/>
          </w:tcPr>
          <w:p w14:paraId="4E6C64A7" w14:textId="77777777" w:rsidR="00E5214D" w:rsidRPr="00F10407" w:rsidRDefault="00E5214D" w:rsidP="00CD41C5">
            <w:pPr>
              <w:rPr>
                <w:rFonts w:asciiTheme="majorHAnsi" w:hAnsiTheme="majorHAnsi" w:cs="Arial"/>
              </w:rPr>
            </w:pPr>
            <w:r w:rsidRPr="00F10407">
              <w:rPr>
                <w:rFonts w:asciiTheme="majorHAnsi" w:hAnsiTheme="majorHAnsi" w:cs="Arial"/>
              </w:rPr>
              <w:t>PONUDNIK/VODILNI PARTNER</w:t>
            </w:r>
          </w:p>
          <w:p w14:paraId="2F5E4059" w14:textId="77777777" w:rsidR="00E5214D" w:rsidRPr="00F10407" w:rsidRDefault="00E5214D" w:rsidP="00CD41C5">
            <w:pPr>
              <w:rPr>
                <w:rFonts w:asciiTheme="majorHAnsi" w:hAnsiTheme="majorHAnsi" w:cs="Arial"/>
              </w:rPr>
            </w:pPr>
            <w:r w:rsidRPr="00F10407">
              <w:rPr>
                <w:rFonts w:asciiTheme="majorHAnsi" w:hAnsiTheme="majorHAnsi" w:cs="Arial"/>
              </w:rPr>
              <w:t xml:space="preserve">ime in priimek zakonitega zastopnika </w:t>
            </w:r>
          </w:p>
          <w:p w14:paraId="4DD75C77" w14:textId="77777777" w:rsidR="00E5214D" w:rsidRPr="00F10407" w:rsidRDefault="00E5214D" w:rsidP="00CD41C5">
            <w:pPr>
              <w:rPr>
                <w:rFonts w:asciiTheme="majorHAnsi" w:hAnsiTheme="majorHAnsi" w:cs="Arial"/>
              </w:rPr>
            </w:pPr>
            <w:r w:rsidRPr="00F10407">
              <w:rPr>
                <w:rFonts w:asciiTheme="majorHAnsi" w:hAnsiTheme="majorHAnsi" w:cs="Arial"/>
              </w:rPr>
              <w:t>in podpis</w:t>
            </w:r>
          </w:p>
        </w:tc>
      </w:tr>
      <w:tr w:rsidR="00E5214D" w:rsidRPr="00F10407" w14:paraId="2D086159" w14:textId="77777777" w:rsidTr="00CD41C5">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449522D" w14:textId="77777777" w:rsidR="00E5214D" w:rsidRPr="00F10407" w:rsidRDefault="00E5214D" w:rsidP="00CD41C5">
            <w:pPr>
              <w:rPr>
                <w:rFonts w:asciiTheme="majorHAnsi" w:hAnsiTheme="majorHAnsi" w:cs="Arial"/>
              </w:rPr>
            </w:pPr>
            <w:r w:rsidRPr="00F10407">
              <w:rPr>
                <w:rFonts w:asciiTheme="majorHAnsi" w:hAnsiTheme="majorHAnsi" w:cs="Arial"/>
              </w:rPr>
              <w:t>DATUM</w:t>
            </w:r>
          </w:p>
        </w:tc>
        <w:tc>
          <w:tcPr>
            <w:tcW w:w="2370" w:type="dxa"/>
            <w:gridSpan w:val="2"/>
            <w:vMerge/>
            <w:vAlign w:val="bottom"/>
          </w:tcPr>
          <w:p w14:paraId="4BE26722" w14:textId="77777777" w:rsidR="00E5214D" w:rsidRPr="00F10407" w:rsidRDefault="00E5214D" w:rsidP="00CD41C5">
            <w:pPr>
              <w:rPr>
                <w:rFonts w:asciiTheme="majorHAnsi" w:hAnsiTheme="majorHAnsi" w:cs="Arial"/>
              </w:rPr>
            </w:pPr>
          </w:p>
        </w:tc>
        <w:tc>
          <w:tcPr>
            <w:tcW w:w="4447" w:type="dxa"/>
            <w:gridSpan w:val="2"/>
            <w:vMerge/>
            <w:shd w:val="pct10" w:color="auto" w:fill="auto"/>
            <w:vAlign w:val="bottom"/>
          </w:tcPr>
          <w:p w14:paraId="479B5493" w14:textId="77777777" w:rsidR="00E5214D" w:rsidRPr="00F10407" w:rsidRDefault="00E5214D" w:rsidP="00CD41C5">
            <w:pPr>
              <w:rPr>
                <w:rFonts w:asciiTheme="majorHAnsi" w:hAnsiTheme="majorHAnsi" w:cs="Arial"/>
              </w:rPr>
            </w:pPr>
          </w:p>
        </w:tc>
      </w:tr>
    </w:tbl>
    <w:p w14:paraId="358B53EC" w14:textId="77777777" w:rsidR="00E5214D" w:rsidRPr="00F10407" w:rsidRDefault="00E5214D" w:rsidP="00E5214D">
      <w:pPr>
        <w:jc w:val="both"/>
        <w:rPr>
          <w:rFonts w:asciiTheme="majorHAnsi" w:hAnsiTheme="majorHAnsi" w:cstheme="majorHAnsi"/>
          <w:lang w:val="x-none"/>
        </w:rPr>
      </w:pPr>
    </w:p>
    <w:p w14:paraId="3D1F4E3D" w14:textId="77777777" w:rsidR="00E5214D" w:rsidRPr="00F10407" w:rsidRDefault="00E5214D" w:rsidP="00E5214D">
      <w:pPr>
        <w:jc w:val="both"/>
        <w:rPr>
          <w:rFonts w:asciiTheme="majorHAnsi" w:hAnsiTheme="majorHAnsi" w:cstheme="majorHAnsi"/>
          <w:lang w:val="x-none"/>
        </w:rPr>
      </w:pPr>
      <w:r w:rsidRPr="00F10407">
        <w:rPr>
          <w:rFonts w:asciiTheme="majorHAnsi" w:hAnsiTheme="majorHAnsi" w:cstheme="majorHAnsi"/>
          <w:lang w:val="x-none"/>
        </w:rPr>
        <w:t xml:space="preserve">Priloge: </w:t>
      </w:r>
    </w:p>
    <w:p w14:paraId="75095B44" w14:textId="77777777" w:rsidR="00E5214D" w:rsidRPr="00F10407" w:rsidRDefault="00E5214D" w:rsidP="00E5214D">
      <w:pPr>
        <w:numPr>
          <w:ilvl w:val="0"/>
          <w:numId w:val="71"/>
        </w:numPr>
        <w:overflowPunct w:val="0"/>
        <w:autoSpaceDE w:val="0"/>
        <w:autoSpaceDN w:val="0"/>
        <w:adjustRightInd w:val="0"/>
        <w:jc w:val="both"/>
        <w:textAlignment w:val="baseline"/>
        <w:rPr>
          <w:rFonts w:asciiTheme="majorHAnsi" w:hAnsiTheme="majorHAnsi" w:cstheme="majorHAnsi"/>
          <w:lang w:val="x-none"/>
        </w:rPr>
      </w:pPr>
      <w:r w:rsidRPr="00F10407">
        <w:rPr>
          <w:rFonts w:asciiTheme="majorHAnsi" w:hAnsiTheme="majorHAnsi" w:cstheme="majorHAnsi"/>
          <w:lang w:val="x-none"/>
        </w:rPr>
        <w:t>Sklenjena pogodba o skupni izvedbi del v primeru skupne ponudbe</w:t>
      </w:r>
    </w:p>
    <w:p w14:paraId="02FF2922" w14:textId="77777777" w:rsidR="00E5214D" w:rsidRPr="00F10407" w:rsidRDefault="00E5214D" w:rsidP="00E5214D">
      <w:pPr>
        <w:jc w:val="both"/>
        <w:rPr>
          <w:rFonts w:asciiTheme="majorHAnsi" w:hAnsiTheme="majorHAnsi" w:cstheme="majorHAnsi"/>
          <w:lang w:val="x-none"/>
        </w:rPr>
      </w:pPr>
    </w:p>
    <w:p w14:paraId="11D9A059" w14:textId="77777777" w:rsidR="00E5214D" w:rsidRPr="00F10407" w:rsidRDefault="00E5214D" w:rsidP="00E5214D">
      <w:pPr>
        <w:jc w:val="both"/>
        <w:rPr>
          <w:rFonts w:asciiTheme="majorHAnsi" w:hAnsiTheme="majorHAnsi" w:cstheme="majorHAnsi"/>
          <w:lang w:val="x-none"/>
        </w:rPr>
      </w:pPr>
      <w:r w:rsidRPr="00F10407">
        <w:rPr>
          <w:rFonts w:asciiTheme="majorHAnsi" w:hAnsiTheme="majorHAnsi" w:cstheme="majorHAnsi"/>
          <w:lang w:val="x-none"/>
        </w:rPr>
        <w:t>Opozorilo:</w:t>
      </w:r>
    </w:p>
    <w:p w14:paraId="64E92324" w14:textId="77777777" w:rsidR="00E5214D" w:rsidRPr="00F10407" w:rsidRDefault="00E5214D" w:rsidP="00E5214D">
      <w:pPr>
        <w:numPr>
          <w:ilvl w:val="0"/>
          <w:numId w:val="72"/>
        </w:numPr>
        <w:overflowPunct w:val="0"/>
        <w:autoSpaceDE w:val="0"/>
        <w:autoSpaceDN w:val="0"/>
        <w:adjustRightInd w:val="0"/>
        <w:jc w:val="both"/>
        <w:textAlignment w:val="baseline"/>
        <w:rPr>
          <w:rFonts w:asciiTheme="majorHAnsi" w:hAnsiTheme="majorHAnsi" w:cstheme="majorHAnsi"/>
          <w:lang w:val="x-none"/>
        </w:rPr>
      </w:pPr>
      <w:r w:rsidRPr="00F10407">
        <w:rPr>
          <w:rFonts w:asciiTheme="majorHAnsi" w:hAnsiTheme="majorHAnsi" w:cstheme="majorHAnsi"/>
          <w:lang w:val="x-none"/>
        </w:rPr>
        <w:t>Sestavni del tega obrazca so tudi sklenjen pravni akt o skupni izvedbi pogodbenih obveznosti v primeru skupne ponudbe.</w:t>
      </w:r>
    </w:p>
    <w:p w14:paraId="5EF5FE62" w14:textId="77777777" w:rsidR="00E5214D" w:rsidRPr="00F10407" w:rsidRDefault="00E5214D" w:rsidP="00E5214D">
      <w:pPr>
        <w:overflowPunct w:val="0"/>
        <w:autoSpaceDE w:val="0"/>
        <w:autoSpaceDN w:val="0"/>
        <w:adjustRightInd w:val="0"/>
        <w:jc w:val="both"/>
        <w:textAlignment w:val="baseline"/>
        <w:rPr>
          <w:rFonts w:asciiTheme="majorHAnsi" w:hAnsiTheme="majorHAnsi" w:cstheme="majorHAnsi"/>
          <w:lang w:val="x-none"/>
        </w:rPr>
      </w:pPr>
    </w:p>
    <w:p w14:paraId="1E2CDB6E" w14:textId="77777777" w:rsidR="00E5214D" w:rsidRDefault="00E5214D" w:rsidP="00E5214D">
      <w:pPr>
        <w:rPr>
          <w:rFonts w:asciiTheme="majorHAnsi" w:hAnsiTheme="majorHAnsi" w:cs="Arial"/>
          <w:b/>
          <w:bCs/>
          <w:i/>
          <w:iCs/>
          <w:sz w:val="24"/>
          <w:szCs w:val="24"/>
          <w:u w:val="single"/>
        </w:rPr>
      </w:pPr>
    </w:p>
    <w:p w14:paraId="39EADF08" w14:textId="77777777" w:rsidR="00E5214D" w:rsidRDefault="00E5214D" w:rsidP="00E5214D">
      <w:pPr>
        <w:rPr>
          <w:rFonts w:asciiTheme="majorHAnsi" w:hAnsiTheme="majorHAnsi" w:cs="Arial"/>
          <w:b/>
          <w:bCs/>
          <w:i/>
          <w:iCs/>
          <w:sz w:val="24"/>
          <w:szCs w:val="24"/>
          <w:u w:val="single"/>
        </w:rPr>
      </w:pPr>
    </w:p>
    <w:p w14:paraId="027B081B" w14:textId="77777777" w:rsidR="00E5214D" w:rsidRDefault="00E5214D" w:rsidP="00E5214D">
      <w:pPr>
        <w:rPr>
          <w:rFonts w:asciiTheme="majorHAnsi" w:hAnsiTheme="majorHAnsi" w:cs="Arial"/>
          <w:b/>
          <w:bCs/>
          <w:i/>
          <w:iCs/>
          <w:sz w:val="24"/>
          <w:szCs w:val="24"/>
          <w:u w:val="single"/>
        </w:rPr>
      </w:pPr>
    </w:p>
    <w:p w14:paraId="44F2B140" w14:textId="77777777" w:rsidR="00E5214D" w:rsidRDefault="00E5214D" w:rsidP="00E5214D">
      <w:pPr>
        <w:rPr>
          <w:rFonts w:asciiTheme="majorHAnsi" w:hAnsiTheme="majorHAnsi" w:cs="Arial"/>
          <w:b/>
          <w:bCs/>
          <w:i/>
          <w:iCs/>
          <w:sz w:val="24"/>
          <w:szCs w:val="24"/>
          <w:u w:val="single"/>
        </w:rPr>
      </w:pPr>
    </w:p>
    <w:p w14:paraId="2D86BBFF" w14:textId="77777777" w:rsidR="00E5214D" w:rsidRDefault="00E5214D" w:rsidP="00E5214D">
      <w:pPr>
        <w:rPr>
          <w:rFonts w:asciiTheme="majorHAnsi" w:hAnsiTheme="majorHAnsi" w:cs="Arial"/>
          <w:b/>
          <w:bCs/>
          <w:i/>
          <w:iCs/>
          <w:sz w:val="24"/>
          <w:szCs w:val="24"/>
          <w:u w:val="single"/>
        </w:rPr>
      </w:pPr>
    </w:p>
    <w:p w14:paraId="24E6E4A7" w14:textId="77777777" w:rsidR="00E5214D" w:rsidRDefault="00E5214D" w:rsidP="00E5214D">
      <w:pPr>
        <w:rPr>
          <w:rFonts w:asciiTheme="majorHAnsi" w:hAnsiTheme="majorHAnsi" w:cs="Arial"/>
          <w:b/>
          <w:bCs/>
          <w:i/>
          <w:iCs/>
          <w:sz w:val="24"/>
          <w:szCs w:val="24"/>
          <w:u w:val="single"/>
        </w:rPr>
      </w:pPr>
    </w:p>
    <w:p w14:paraId="48DEAB4A" w14:textId="77777777" w:rsidR="00E5214D" w:rsidRDefault="00E5214D" w:rsidP="00E5214D">
      <w:pPr>
        <w:rPr>
          <w:rFonts w:asciiTheme="majorHAnsi" w:hAnsiTheme="majorHAnsi" w:cs="Arial"/>
          <w:b/>
          <w:bCs/>
          <w:i/>
          <w:iCs/>
          <w:sz w:val="24"/>
          <w:szCs w:val="24"/>
          <w:u w:val="single"/>
        </w:rPr>
      </w:pPr>
    </w:p>
    <w:p w14:paraId="215E20CF" w14:textId="77777777" w:rsidR="00E5214D" w:rsidRDefault="00E5214D" w:rsidP="00E5214D">
      <w:pPr>
        <w:rPr>
          <w:rFonts w:asciiTheme="majorHAnsi" w:hAnsiTheme="majorHAnsi" w:cs="Arial"/>
          <w:b/>
          <w:bCs/>
          <w:i/>
          <w:iCs/>
          <w:sz w:val="24"/>
          <w:szCs w:val="24"/>
          <w:u w:val="single"/>
        </w:rPr>
      </w:pPr>
    </w:p>
    <w:p w14:paraId="331D6065" w14:textId="77777777" w:rsidR="00E5214D" w:rsidRDefault="00E5214D" w:rsidP="00E5214D">
      <w:pPr>
        <w:rPr>
          <w:rFonts w:asciiTheme="majorHAnsi" w:hAnsiTheme="majorHAnsi" w:cs="Arial"/>
          <w:b/>
          <w:bCs/>
          <w:i/>
          <w:iCs/>
          <w:sz w:val="24"/>
          <w:szCs w:val="24"/>
          <w:u w:val="single"/>
        </w:rPr>
      </w:pPr>
    </w:p>
    <w:p w14:paraId="0907C934" w14:textId="77777777" w:rsidR="00E5214D" w:rsidRDefault="00E5214D" w:rsidP="00E5214D">
      <w:pPr>
        <w:rPr>
          <w:rFonts w:asciiTheme="majorHAnsi" w:hAnsiTheme="majorHAnsi" w:cs="Arial"/>
          <w:b/>
          <w:bCs/>
          <w:i/>
          <w:iCs/>
          <w:sz w:val="24"/>
          <w:szCs w:val="24"/>
          <w:u w:val="single"/>
        </w:rPr>
      </w:pPr>
    </w:p>
    <w:p w14:paraId="0ABE8073" w14:textId="77777777" w:rsidR="00E5214D" w:rsidRDefault="00E5214D" w:rsidP="00E5214D">
      <w:pPr>
        <w:rPr>
          <w:rFonts w:asciiTheme="majorHAnsi" w:hAnsiTheme="majorHAnsi" w:cs="Arial"/>
          <w:b/>
          <w:bCs/>
          <w:i/>
          <w:iCs/>
          <w:sz w:val="24"/>
          <w:szCs w:val="24"/>
          <w:u w:val="single"/>
        </w:rPr>
      </w:pPr>
    </w:p>
    <w:p w14:paraId="495263DD" w14:textId="77777777" w:rsidR="00E5214D" w:rsidRDefault="00E5214D" w:rsidP="00E5214D">
      <w:pPr>
        <w:rPr>
          <w:rFonts w:asciiTheme="majorHAnsi" w:hAnsiTheme="majorHAnsi" w:cs="Arial"/>
          <w:b/>
          <w:bCs/>
          <w:i/>
          <w:iCs/>
          <w:sz w:val="24"/>
          <w:szCs w:val="24"/>
          <w:u w:val="single"/>
        </w:rPr>
      </w:pPr>
    </w:p>
    <w:p w14:paraId="78CDF5F1" w14:textId="77777777" w:rsidR="00E5214D" w:rsidRPr="00B54461" w:rsidRDefault="00E5214D" w:rsidP="00E5214D">
      <w:pPr>
        <w:pStyle w:val="javnanaroilapodnaslov"/>
        <w:framePr w:wrap="auto" w:vAnchor="margin" w:yAlign="inline"/>
        <w:numPr>
          <w:ilvl w:val="1"/>
          <w:numId w:val="38"/>
        </w:numPr>
        <w:spacing w:before="0" w:after="0"/>
        <w:rPr>
          <w:rFonts w:asciiTheme="majorHAnsi" w:hAnsiTheme="majorHAnsi"/>
          <w:szCs w:val="24"/>
          <w:lang w:val="sl-SI"/>
        </w:rPr>
      </w:pPr>
      <w:bookmarkStart w:id="2" w:name="_Toc106606700"/>
      <w:proofErr w:type="spellStart"/>
      <w:r w:rsidRPr="00B54461">
        <w:rPr>
          <w:rFonts w:asciiTheme="majorHAnsi" w:hAnsiTheme="majorHAnsi"/>
          <w:szCs w:val="24"/>
          <w:lang w:val="sl-SI"/>
        </w:rPr>
        <w:lastRenderedPageBreak/>
        <w:t>obr</w:t>
      </w:r>
      <w:proofErr w:type="spellEnd"/>
      <w:r w:rsidRPr="00B54461">
        <w:rPr>
          <w:rFonts w:asciiTheme="majorHAnsi" w:hAnsiTheme="majorHAnsi"/>
          <w:szCs w:val="24"/>
          <w:lang w:val="sl-SI"/>
        </w:rPr>
        <w:t>. –</w:t>
      </w:r>
      <w:r>
        <w:rPr>
          <w:rFonts w:asciiTheme="majorHAnsi" w:hAnsiTheme="majorHAnsi"/>
          <w:szCs w:val="24"/>
          <w:lang w:val="sl-SI"/>
        </w:rPr>
        <w:t xml:space="preserve"> Podatki o partnerju</w:t>
      </w:r>
      <w:bookmarkEnd w:id="2"/>
      <w:r>
        <w:rPr>
          <w:rFonts w:asciiTheme="majorHAnsi" w:hAnsiTheme="majorHAnsi"/>
          <w:szCs w:val="24"/>
          <w:lang w:val="sl-SI"/>
        </w:rPr>
        <w:t xml:space="preserve"> </w:t>
      </w:r>
    </w:p>
    <w:p w14:paraId="10610488" w14:textId="77777777" w:rsidR="00E5214D" w:rsidRPr="00F10407" w:rsidRDefault="00E5214D" w:rsidP="00E5214D">
      <w:pPr>
        <w:keepNext/>
        <w:ind w:left="360"/>
        <w:outlineLvl w:val="1"/>
        <w:rPr>
          <w:rFonts w:asciiTheme="majorHAnsi" w:hAnsiTheme="majorHAnsi" w:cstheme="majorHAnsi"/>
          <w:b/>
          <w:bCs/>
          <w:sz w:val="24"/>
          <w:szCs w:val="28"/>
          <w:u w:val="single"/>
          <w:lang w:val="x-none"/>
        </w:rPr>
      </w:pPr>
    </w:p>
    <w:p w14:paraId="74F7911F" w14:textId="77777777" w:rsidR="00E5214D" w:rsidRPr="00F10407" w:rsidRDefault="00E5214D" w:rsidP="00E5214D">
      <w:pPr>
        <w:jc w:val="both"/>
        <w:rPr>
          <w:rFonts w:cs="Arial"/>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E5214D" w:rsidRPr="00F10407" w14:paraId="5703EE51" w14:textId="77777777" w:rsidTr="00CD41C5">
        <w:trPr>
          <w:cantSplit/>
          <w:trHeight w:hRule="exact" w:val="567"/>
        </w:trPr>
        <w:tc>
          <w:tcPr>
            <w:tcW w:w="3238" w:type="dxa"/>
            <w:vAlign w:val="center"/>
          </w:tcPr>
          <w:p w14:paraId="5887498C"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 xml:space="preserve">Naziv </w:t>
            </w:r>
          </w:p>
        </w:tc>
        <w:tc>
          <w:tcPr>
            <w:tcW w:w="6220" w:type="dxa"/>
            <w:gridSpan w:val="2"/>
            <w:tcBorders>
              <w:left w:val="nil"/>
            </w:tcBorders>
            <w:vAlign w:val="center"/>
          </w:tcPr>
          <w:p w14:paraId="591D604A" w14:textId="77777777" w:rsidR="00E5214D" w:rsidRPr="00F10407" w:rsidRDefault="00E5214D" w:rsidP="00CD41C5">
            <w:pPr>
              <w:jc w:val="both"/>
              <w:rPr>
                <w:rFonts w:asciiTheme="majorHAnsi" w:hAnsiTheme="majorHAnsi" w:cstheme="majorHAnsi"/>
                <w:lang w:val="x-none"/>
              </w:rPr>
            </w:pPr>
          </w:p>
        </w:tc>
      </w:tr>
      <w:tr w:rsidR="00E5214D" w:rsidRPr="00F10407" w14:paraId="4F8B974E" w14:textId="77777777" w:rsidTr="00CD41C5">
        <w:trPr>
          <w:cantSplit/>
          <w:trHeight w:hRule="exact" w:val="567"/>
        </w:trPr>
        <w:tc>
          <w:tcPr>
            <w:tcW w:w="3238" w:type="dxa"/>
            <w:vAlign w:val="center"/>
          </w:tcPr>
          <w:p w14:paraId="4CDA87CB"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 xml:space="preserve">Naslov in sedež </w:t>
            </w:r>
          </w:p>
        </w:tc>
        <w:tc>
          <w:tcPr>
            <w:tcW w:w="6220" w:type="dxa"/>
            <w:gridSpan w:val="2"/>
            <w:tcBorders>
              <w:left w:val="nil"/>
            </w:tcBorders>
            <w:vAlign w:val="center"/>
          </w:tcPr>
          <w:p w14:paraId="769865F0" w14:textId="77777777" w:rsidR="00E5214D" w:rsidRPr="00F10407" w:rsidRDefault="00E5214D" w:rsidP="00CD41C5">
            <w:pPr>
              <w:jc w:val="both"/>
              <w:rPr>
                <w:rFonts w:asciiTheme="majorHAnsi" w:hAnsiTheme="majorHAnsi" w:cstheme="majorHAnsi"/>
                <w:lang w:val="x-none"/>
              </w:rPr>
            </w:pPr>
          </w:p>
        </w:tc>
      </w:tr>
      <w:tr w:rsidR="00E5214D" w:rsidRPr="00F10407" w14:paraId="7830A136" w14:textId="77777777" w:rsidTr="00CD41C5">
        <w:trPr>
          <w:cantSplit/>
          <w:trHeight w:hRule="exact" w:val="567"/>
        </w:trPr>
        <w:tc>
          <w:tcPr>
            <w:tcW w:w="3238" w:type="dxa"/>
            <w:vAlign w:val="center"/>
          </w:tcPr>
          <w:p w14:paraId="39387390" w14:textId="77777777" w:rsidR="00E5214D" w:rsidRPr="00F10407" w:rsidRDefault="00E5214D" w:rsidP="00CD41C5">
            <w:pPr>
              <w:rPr>
                <w:rFonts w:asciiTheme="majorHAnsi" w:hAnsiTheme="majorHAnsi" w:cstheme="majorHAnsi"/>
                <w:lang w:val="x-none"/>
              </w:rPr>
            </w:pPr>
            <w:r w:rsidRPr="00F10407">
              <w:rPr>
                <w:rFonts w:asciiTheme="majorHAnsi" w:hAnsiTheme="majorHAnsi" w:cstheme="majorHAnsi"/>
                <w:lang w:val="x-none"/>
              </w:rPr>
              <w:t>Odgovorna oseba za podpis pogodbe</w:t>
            </w:r>
          </w:p>
        </w:tc>
        <w:tc>
          <w:tcPr>
            <w:tcW w:w="6220" w:type="dxa"/>
            <w:gridSpan w:val="2"/>
            <w:tcBorders>
              <w:left w:val="nil"/>
            </w:tcBorders>
            <w:vAlign w:val="center"/>
          </w:tcPr>
          <w:p w14:paraId="45B62830" w14:textId="77777777" w:rsidR="00E5214D" w:rsidRPr="00F10407" w:rsidRDefault="00E5214D" w:rsidP="00CD41C5">
            <w:pPr>
              <w:jc w:val="both"/>
              <w:rPr>
                <w:rFonts w:asciiTheme="majorHAnsi" w:hAnsiTheme="majorHAnsi" w:cstheme="majorHAnsi"/>
                <w:lang w:val="x-none"/>
              </w:rPr>
            </w:pPr>
          </w:p>
        </w:tc>
      </w:tr>
      <w:tr w:rsidR="00E5214D" w:rsidRPr="00F10407" w14:paraId="3F26D9C7" w14:textId="77777777" w:rsidTr="00CD41C5">
        <w:trPr>
          <w:cantSplit/>
          <w:trHeight w:hRule="exact" w:val="567"/>
        </w:trPr>
        <w:tc>
          <w:tcPr>
            <w:tcW w:w="3238" w:type="dxa"/>
            <w:vAlign w:val="center"/>
          </w:tcPr>
          <w:p w14:paraId="7CA58468"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Kontaktna oseba</w:t>
            </w:r>
          </w:p>
        </w:tc>
        <w:tc>
          <w:tcPr>
            <w:tcW w:w="6220" w:type="dxa"/>
            <w:gridSpan w:val="2"/>
            <w:tcBorders>
              <w:left w:val="nil"/>
              <w:bottom w:val="single" w:sz="6" w:space="0" w:color="auto"/>
            </w:tcBorders>
            <w:vAlign w:val="center"/>
          </w:tcPr>
          <w:p w14:paraId="74D58A48" w14:textId="77777777" w:rsidR="00E5214D" w:rsidRPr="00F10407" w:rsidRDefault="00E5214D" w:rsidP="00CD41C5">
            <w:pPr>
              <w:jc w:val="both"/>
              <w:rPr>
                <w:rFonts w:asciiTheme="majorHAnsi" w:hAnsiTheme="majorHAnsi" w:cstheme="majorHAnsi"/>
                <w:lang w:val="x-none"/>
              </w:rPr>
            </w:pPr>
          </w:p>
        </w:tc>
      </w:tr>
      <w:tr w:rsidR="00E5214D" w:rsidRPr="00F10407" w14:paraId="492FF693" w14:textId="77777777" w:rsidTr="00CD41C5">
        <w:trPr>
          <w:cantSplit/>
          <w:trHeight w:hRule="exact" w:val="567"/>
        </w:trPr>
        <w:tc>
          <w:tcPr>
            <w:tcW w:w="3238" w:type="dxa"/>
            <w:vAlign w:val="center"/>
          </w:tcPr>
          <w:p w14:paraId="507D773E" w14:textId="77777777" w:rsidR="00E5214D" w:rsidRPr="00F10407" w:rsidRDefault="00E5214D" w:rsidP="00CD41C5">
            <w:pPr>
              <w:rPr>
                <w:rFonts w:asciiTheme="majorHAnsi" w:hAnsiTheme="majorHAnsi" w:cstheme="majorHAnsi"/>
                <w:lang w:val="x-none"/>
              </w:rPr>
            </w:pPr>
            <w:r w:rsidRPr="00F10407">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78545817"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tel. št.:</w:t>
            </w:r>
            <w:r w:rsidRPr="00F10407">
              <w:rPr>
                <w:rFonts w:asciiTheme="majorHAnsi" w:hAnsiTheme="majorHAnsi" w:cstheme="majorHAnsi"/>
                <w:lang w:val="x-none"/>
              </w:rPr>
              <w:tab/>
            </w:r>
            <w:r w:rsidRPr="00F10407">
              <w:rPr>
                <w:rFonts w:asciiTheme="majorHAnsi" w:hAnsiTheme="majorHAnsi" w:cstheme="majorHAnsi"/>
                <w:lang w:val="x-none"/>
              </w:rPr>
              <w:tab/>
            </w:r>
            <w:r w:rsidRPr="00F10407">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56C47100" w14:textId="77777777" w:rsidR="00E5214D" w:rsidRPr="00F10407" w:rsidRDefault="00E5214D" w:rsidP="00CD41C5">
            <w:pPr>
              <w:jc w:val="both"/>
              <w:rPr>
                <w:rFonts w:asciiTheme="majorHAnsi" w:hAnsiTheme="majorHAnsi" w:cstheme="majorHAnsi"/>
                <w:lang w:val="x-none"/>
              </w:rPr>
            </w:pPr>
          </w:p>
        </w:tc>
      </w:tr>
      <w:tr w:rsidR="00E5214D" w:rsidRPr="00F10407" w14:paraId="3C438061" w14:textId="77777777" w:rsidTr="00CD41C5">
        <w:trPr>
          <w:cantSplit/>
          <w:trHeight w:hRule="exact" w:val="567"/>
        </w:trPr>
        <w:tc>
          <w:tcPr>
            <w:tcW w:w="3238" w:type="dxa"/>
            <w:vAlign w:val="center"/>
          </w:tcPr>
          <w:p w14:paraId="50133C9E"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E-mail</w:t>
            </w:r>
          </w:p>
        </w:tc>
        <w:tc>
          <w:tcPr>
            <w:tcW w:w="6220" w:type="dxa"/>
            <w:gridSpan w:val="2"/>
            <w:tcBorders>
              <w:top w:val="single" w:sz="6" w:space="0" w:color="auto"/>
              <w:left w:val="nil"/>
            </w:tcBorders>
            <w:vAlign w:val="center"/>
          </w:tcPr>
          <w:p w14:paraId="0D0963BA" w14:textId="77777777" w:rsidR="00E5214D" w:rsidRPr="00F10407" w:rsidRDefault="00E5214D" w:rsidP="00CD41C5">
            <w:pPr>
              <w:jc w:val="both"/>
              <w:rPr>
                <w:rFonts w:asciiTheme="majorHAnsi" w:hAnsiTheme="majorHAnsi" w:cstheme="majorHAnsi"/>
                <w:lang w:val="x-none"/>
              </w:rPr>
            </w:pPr>
          </w:p>
        </w:tc>
      </w:tr>
      <w:tr w:rsidR="00E5214D" w:rsidRPr="00F10407" w14:paraId="75C7E3AD" w14:textId="77777777" w:rsidTr="00CD41C5">
        <w:trPr>
          <w:cantSplit/>
          <w:trHeight w:hRule="exact" w:val="567"/>
        </w:trPr>
        <w:tc>
          <w:tcPr>
            <w:tcW w:w="3238" w:type="dxa"/>
            <w:vMerge w:val="restart"/>
            <w:vAlign w:val="center"/>
          </w:tcPr>
          <w:p w14:paraId="04A0F0B8" w14:textId="77777777" w:rsidR="00E5214D" w:rsidRPr="00F10407" w:rsidRDefault="00E5214D" w:rsidP="00CD41C5">
            <w:pPr>
              <w:tabs>
                <w:tab w:val="center" w:pos="4536"/>
                <w:tab w:val="right" w:pos="9072"/>
              </w:tabs>
              <w:jc w:val="both"/>
              <w:rPr>
                <w:rFonts w:asciiTheme="majorHAnsi" w:hAnsiTheme="majorHAnsi" w:cstheme="majorHAnsi"/>
                <w:lang w:val="x-none"/>
              </w:rPr>
            </w:pPr>
          </w:p>
        </w:tc>
        <w:tc>
          <w:tcPr>
            <w:tcW w:w="6220" w:type="dxa"/>
            <w:gridSpan w:val="2"/>
            <w:tcBorders>
              <w:left w:val="nil"/>
            </w:tcBorders>
            <w:vAlign w:val="center"/>
          </w:tcPr>
          <w:p w14:paraId="2D3F7067" w14:textId="77777777" w:rsidR="00E5214D" w:rsidRPr="00F10407" w:rsidRDefault="00E5214D" w:rsidP="00CD41C5">
            <w:pPr>
              <w:jc w:val="both"/>
              <w:rPr>
                <w:rFonts w:asciiTheme="majorHAnsi" w:hAnsiTheme="majorHAnsi" w:cstheme="majorHAnsi"/>
                <w:lang w:val="x-none"/>
              </w:rPr>
            </w:pPr>
          </w:p>
        </w:tc>
      </w:tr>
      <w:tr w:rsidR="00E5214D" w:rsidRPr="00F10407" w14:paraId="31622F3C" w14:textId="77777777" w:rsidTr="00CD41C5">
        <w:trPr>
          <w:cantSplit/>
          <w:trHeight w:hRule="exact" w:val="567"/>
        </w:trPr>
        <w:tc>
          <w:tcPr>
            <w:tcW w:w="3238" w:type="dxa"/>
            <w:vMerge/>
            <w:vAlign w:val="center"/>
          </w:tcPr>
          <w:p w14:paraId="10764FE6" w14:textId="77777777" w:rsidR="00E5214D" w:rsidRPr="00F10407" w:rsidRDefault="00E5214D" w:rsidP="00CD41C5">
            <w:pPr>
              <w:jc w:val="both"/>
              <w:rPr>
                <w:rFonts w:asciiTheme="majorHAnsi" w:hAnsiTheme="majorHAnsi" w:cstheme="majorHAnsi"/>
                <w:lang w:val="x-none"/>
              </w:rPr>
            </w:pPr>
          </w:p>
        </w:tc>
        <w:tc>
          <w:tcPr>
            <w:tcW w:w="6220" w:type="dxa"/>
            <w:gridSpan w:val="2"/>
            <w:tcBorders>
              <w:left w:val="nil"/>
            </w:tcBorders>
            <w:vAlign w:val="center"/>
          </w:tcPr>
          <w:p w14:paraId="25E3DB56" w14:textId="77777777" w:rsidR="00E5214D" w:rsidRPr="00F10407" w:rsidRDefault="00E5214D" w:rsidP="00CD41C5">
            <w:pPr>
              <w:jc w:val="both"/>
              <w:rPr>
                <w:rFonts w:asciiTheme="majorHAnsi" w:hAnsiTheme="majorHAnsi" w:cstheme="majorHAnsi"/>
                <w:lang w:val="x-none"/>
              </w:rPr>
            </w:pPr>
          </w:p>
        </w:tc>
      </w:tr>
      <w:tr w:rsidR="00E5214D" w:rsidRPr="00F10407" w14:paraId="541381F2" w14:textId="77777777" w:rsidTr="00CD41C5">
        <w:trPr>
          <w:cantSplit/>
          <w:trHeight w:hRule="exact" w:val="567"/>
        </w:trPr>
        <w:tc>
          <w:tcPr>
            <w:tcW w:w="3238" w:type="dxa"/>
            <w:vAlign w:val="center"/>
          </w:tcPr>
          <w:p w14:paraId="1EBAE518"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 xml:space="preserve">Matična številka </w:t>
            </w:r>
          </w:p>
        </w:tc>
        <w:tc>
          <w:tcPr>
            <w:tcW w:w="6220" w:type="dxa"/>
            <w:gridSpan w:val="2"/>
            <w:tcBorders>
              <w:left w:val="nil"/>
            </w:tcBorders>
            <w:vAlign w:val="center"/>
          </w:tcPr>
          <w:p w14:paraId="02F38A76" w14:textId="77777777" w:rsidR="00E5214D" w:rsidRPr="00F10407" w:rsidRDefault="00E5214D" w:rsidP="00CD41C5">
            <w:pPr>
              <w:jc w:val="both"/>
              <w:rPr>
                <w:rFonts w:asciiTheme="majorHAnsi" w:hAnsiTheme="majorHAnsi" w:cstheme="majorHAnsi"/>
                <w:lang w:val="x-none"/>
              </w:rPr>
            </w:pPr>
          </w:p>
        </w:tc>
      </w:tr>
      <w:tr w:rsidR="00E5214D" w:rsidRPr="00F10407" w14:paraId="08640322" w14:textId="77777777" w:rsidTr="00CD41C5">
        <w:trPr>
          <w:cantSplit/>
          <w:trHeight w:hRule="exact" w:val="567"/>
        </w:trPr>
        <w:tc>
          <w:tcPr>
            <w:tcW w:w="3238" w:type="dxa"/>
            <w:vAlign w:val="center"/>
          </w:tcPr>
          <w:p w14:paraId="0B6CF9C9" w14:textId="77777777" w:rsidR="00E5214D" w:rsidRPr="00F10407" w:rsidRDefault="00E5214D" w:rsidP="00CD41C5">
            <w:pPr>
              <w:jc w:val="both"/>
              <w:rPr>
                <w:rFonts w:asciiTheme="majorHAnsi" w:hAnsiTheme="majorHAnsi" w:cstheme="majorHAnsi"/>
                <w:lang w:val="x-none"/>
              </w:rPr>
            </w:pPr>
            <w:r w:rsidRPr="00F10407">
              <w:rPr>
                <w:rFonts w:asciiTheme="majorHAnsi" w:hAnsiTheme="majorHAnsi" w:cstheme="majorHAnsi"/>
                <w:lang w:val="x-none"/>
              </w:rPr>
              <w:t>ID številka za DDV</w:t>
            </w:r>
          </w:p>
        </w:tc>
        <w:tc>
          <w:tcPr>
            <w:tcW w:w="6220" w:type="dxa"/>
            <w:gridSpan w:val="2"/>
            <w:tcBorders>
              <w:left w:val="nil"/>
            </w:tcBorders>
            <w:vAlign w:val="center"/>
          </w:tcPr>
          <w:p w14:paraId="6EB74878" w14:textId="77777777" w:rsidR="00E5214D" w:rsidRPr="00F10407" w:rsidRDefault="00E5214D" w:rsidP="00CD41C5">
            <w:pPr>
              <w:jc w:val="both"/>
              <w:rPr>
                <w:rFonts w:asciiTheme="majorHAnsi" w:hAnsiTheme="majorHAnsi" w:cstheme="majorHAnsi"/>
                <w:lang w:val="x-none"/>
              </w:rPr>
            </w:pPr>
          </w:p>
        </w:tc>
      </w:tr>
    </w:tbl>
    <w:p w14:paraId="7FD8D33D" w14:textId="77777777" w:rsidR="00E5214D" w:rsidRPr="00F10407" w:rsidRDefault="00E5214D" w:rsidP="00E5214D">
      <w:pPr>
        <w:jc w:val="both"/>
        <w:rPr>
          <w:rFonts w:asciiTheme="majorHAnsi" w:hAnsiTheme="majorHAnsi" w:cstheme="majorHAnsi"/>
          <w:lang w:eastAsia="en-US"/>
        </w:rPr>
      </w:pPr>
    </w:p>
    <w:p w14:paraId="3C2CCB96" w14:textId="77777777" w:rsidR="00E5214D" w:rsidRPr="00F10407" w:rsidRDefault="00E5214D" w:rsidP="00E5214D">
      <w:pPr>
        <w:jc w:val="both"/>
        <w:rPr>
          <w:rFonts w:asciiTheme="majorHAnsi" w:hAnsiTheme="majorHAnsi" w:cstheme="majorHAnsi"/>
          <w:lang w:eastAsia="en-US"/>
        </w:rPr>
      </w:pPr>
    </w:p>
    <w:p w14:paraId="1D8B2039" w14:textId="77777777" w:rsidR="00E5214D" w:rsidRPr="00F10407" w:rsidRDefault="00E5214D" w:rsidP="00E5214D">
      <w:pPr>
        <w:jc w:val="both"/>
        <w:rPr>
          <w:rFonts w:asciiTheme="majorHAnsi" w:hAnsiTheme="majorHAnsi" w:cstheme="majorHAnsi"/>
          <w:bCs/>
        </w:rPr>
      </w:pPr>
      <w:r w:rsidRPr="00F10407">
        <w:rPr>
          <w:rFonts w:asciiTheme="majorHAnsi" w:hAnsiTheme="majorHAnsi" w:cstheme="majorHAnsi"/>
          <w:bCs/>
        </w:rPr>
        <w:t>Gospodarski subjekt sodi med MSP, kot je opredeljeno v Priporočilu Komisije 2003/361/ES</w:t>
      </w:r>
    </w:p>
    <w:p w14:paraId="7D5FDF4E" w14:textId="77777777" w:rsidR="00E5214D" w:rsidRPr="00F10407" w:rsidRDefault="00E5214D" w:rsidP="00E5214D">
      <w:pPr>
        <w:jc w:val="both"/>
        <w:rPr>
          <w:rFonts w:asciiTheme="majorHAnsi" w:hAnsiTheme="majorHAnsi" w:cstheme="majorHAnsi"/>
          <w:bCs/>
          <w:lang w:val="x-none"/>
        </w:rPr>
      </w:pPr>
    </w:p>
    <w:p w14:paraId="6206A0CE" w14:textId="77777777" w:rsidR="00E5214D" w:rsidRPr="00F10407" w:rsidRDefault="00E5214D" w:rsidP="00E5214D">
      <w:pPr>
        <w:jc w:val="both"/>
        <w:rPr>
          <w:rFonts w:asciiTheme="majorHAnsi" w:hAnsiTheme="majorHAnsi" w:cstheme="majorHAnsi"/>
          <w:bCs/>
        </w:rPr>
      </w:pPr>
      <w:r w:rsidRPr="00F10407">
        <w:rPr>
          <w:rFonts w:asciiTheme="majorHAnsi" w:hAnsiTheme="majorHAnsi" w:cstheme="majorHAnsi"/>
          <w:bCs/>
        </w:rPr>
        <w:t>DA                                             NE</w:t>
      </w:r>
    </w:p>
    <w:p w14:paraId="3353E736" w14:textId="77777777" w:rsidR="00E5214D" w:rsidRPr="00F10407" w:rsidRDefault="00E5214D" w:rsidP="00E5214D">
      <w:pPr>
        <w:jc w:val="both"/>
        <w:rPr>
          <w:rFonts w:asciiTheme="majorHAnsi" w:hAnsiTheme="majorHAnsi" w:cstheme="majorHAnsi"/>
          <w:lang w:eastAsia="en-US"/>
        </w:rPr>
      </w:pPr>
    </w:p>
    <w:p w14:paraId="34D9DD6E" w14:textId="77777777" w:rsidR="00E5214D" w:rsidRPr="00F10407" w:rsidRDefault="00E5214D" w:rsidP="00E5214D">
      <w:pPr>
        <w:numPr>
          <w:ilvl w:val="0"/>
          <w:numId w:val="74"/>
        </w:numPr>
        <w:jc w:val="both"/>
        <w:rPr>
          <w:rFonts w:asciiTheme="majorHAnsi" w:hAnsiTheme="majorHAnsi" w:cstheme="majorHAnsi"/>
          <w:b/>
          <w:lang w:eastAsia="en-US"/>
        </w:rPr>
      </w:pPr>
      <w:r w:rsidRPr="00F10407">
        <w:rPr>
          <w:rFonts w:asciiTheme="majorHAnsi" w:hAnsiTheme="majorHAnsi" w:cstheme="majorHAnsi"/>
          <w:b/>
          <w:lang w:eastAsia="en-US"/>
        </w:rPr>
        <w:t xml:space="preserve">PREVZETA DELA IN VREDNOST TEH DEL </w:t>
      </w:r>
    </w:p>
    <w:p w14:paraId="2510A47F" w14:textId="77777777" w:rsidR="00E5214D" w:rsidRPr="00F10407" w:rsidRDefault="00E5214D" w:rsidP="00E5214D">
      <w:pPr>
        <w:jc w:val="both"/>
        <w:rPr>
          <w:rFonts w:asciiTheme="majorHAnsi" w:hAnsiTheme="majorHAnsi" w:cstheme="majorHAnsi"/>
          <w:lang w:eastAsia="en-US"/>
        </w:rPr>
      </w:pPr>
    </w:p>
    <w:p w14:paraId="0A836652" w14:textId="77777777" w:rsidR="00E5214D" w:rsidRPr="00F10407" w:rsidRDefault="00E5214D" w:rsidP="00E5214D">
      <w:pPr>
        <w:jc w:val="both"/>
        <w:rPr>
          <w:rFonts w:asciiTheme="majorHAnsi" w:hAnsiTheme="majorHAnsi" w:cstheme="majorHAnsi"/>
          <w:lang w:eastAsia="en-US"/>
        </w:rPr>
      </w:pPr>
      <w:r w:rsidRPr="00F10407">
        <w:rPr>
          <w:rFonts w:asciiTheme="majorHAnsi" w:hAnsiTheme="majorHAnsi" w:cstheme="majorHAnsi"/>
          <w:lang w:eastAsia="en-US"/>
        </w:rPr>
        <w:t>V skladu z razpisnimi pogoji in dokumentacijo v zvezi z oddajo javnega naročila bomo kot partner v skupni ponudbi izvedli naslednja dela:</w:t>
      </w:r>
    </w:p>
    <w:p w14:paraId="6DF90485" w14:textId="77777777" w:rsidR="00E5214D" w:rsidRPr="00F10407" w:rsidRDefault="00E5214D" w:rsidP="00E5214D">
      <w:pPr>
        <w:jc w:val="both"/>
        <w:rPr>
          <w:rFonts w:asciiTheme="majorHAnsi" w:hAnsiTheme="majorHAnsi" w:cstheme="majorHAnsi"/>
          <w:lang w:eastAsia="en-US"/>
        </w:rPr>
      </w:pPr>
      <w:bookmarkStart w:id="3" w:name="_Hlk525215466"/>
      <w:r w:rsidRPr="00F10407">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3"/>
    <w:p w14:paraId="052F4D05" w14:textId="77777777" w:rsidR="00E5214D" w:rsidRPr="00F10407" w:rsidRDefault="00E5214D" w:rsidP="00E5214D">
      <w:pPr>
        <w:jc w:val="both"/>
        <w:rPr>
          <w:rFonts w:asciiTheme="majorHAnsi" w:hAnsiTheme="majorHAnsi" w:cstheme="majorHAnsi"/>
          <w:lang w:eastAsia="en-US"/>
        </w:rPr>
      </w:pPr>
    </w:p>
    <w:p w14:paraId="02AA5F1C" w14:textId="77777777" w:rsidR="00E5214D" w:rsidRPr="00F10407" w:rsidRDefault="00E5214D" w:rsidP="00E5214D">
      <w:pPr>
        <w:jc w:val="both"/>
        <w:rPr>
          <w:rFonts w:asciiTheme="majorHAnsi" w:hAnsiTheme="majorHAnsi" w:cstheme="majorHAnsi"/>
          <w:lang w:val="x-none"/>
        </w:rPr>
      </w:pPr>
      <w:r w:rsidRPr="00F10407">
        <w:rPr>
          <w:rFonts w:asciiTheme="majorHAnsi" w:hAnsiTheme="majorHAnsi" w:cstheme="majorHAnsi"/>
          <w:lang w:val="x-none"/>
        </w:rPr>
        <w:t xml:space="preserve">Dokumentacije v zvezi z oddajo javnega naročila pravočasno sklenili pogodbe s podizvajalci. </w:t>
      </w:r>
    </w:p>
    <w:p w14:paraId="5D0F61AE" w14:textId="77777777" w:rsidR="00E5214D" w:rsidRPr="00F10407" w:rsidRDefault="00E5214D" w:rsidP="00E5214D">
      <w:pPr>
        <w:jc w:val="both"/>
        <w:rPr>
          <w:rFonts w:asciiTheme="majorHAnsi" w:hAnsiTheme="majorHAnsi" w:cstheme="majorHAnsi"/>
          <w:lang w:eastAsia="en-US"/>
        </w:rPr>
      </w:pPr>
    </w:p>
    <w:p w14:paraId="32232602" w14:textId="77777777" w:rsidR="00E5214D" w:rsidRPr="00F10407" w:rsidRDefault="00E5214D" w:rsidP="00E5214D">
      <w:pPr>
        <w:numPr>
          <w:ilvl w:val="0"/>
          <w:numId w:val="74"/>
        </w:numPr>
        <w:jc w:val="both"/>
        <w:rPr>
          <w:rFonts w:asciiTheme="majorHAnsi" w:hAnsiTheme="majorHAnsi" w:cstheme="majorHAnsi"/>
          <w:b/>
          <w:lang w:eastAsia="en-US"/>
        </w:rPr>
      </w:pPr>
      <w:r w:rsidRPr="00F10407">
        <w:rPr>
          <w:rFonts w:asciiTheme="majorHAnsi" w:hAnsiTheme="majorHAnsi" w:cstheme="majorHAnsi"/>
          <w:b/>
          <w:lang w:eastAsia="en-US"/>
        </w:rPr>
        <w:t>NAČIN IZVAJANJA DEL</w:t>
      </w:r>
    </w:p>
    <w:p w14:paraId="0975E462" w14:textId="77777777" w:rsidR="00E5214D" w:rsidRPr="00F10407" w:rsidRDefault="00E5214D" w:rsidP="00E5214D">
      <w:pPr>
        <w:jc w:val="both"/>
        <w:rPr>
          <w:rFonts w:asciiTheme="majorHAnsi" w:hAnsiTheme="majorHAnsi" w:cstheme="majorHAnsi"/>
          <w:lang w:eastAsia="en-US"/>
        </w:rPr>
      </w:pPr>
    </w:p>
    <w:p w14:paraId="0AC74C49" w14:textId="77777777" w:rsidR="00E5214D" w:rsidRPr="00F10407" w:rsidRDefault="00E5214D" w:rsidP="00E5214D">
      <w:pPr>
        <w:jc w:val="both"/>
        <w:rPr>
          <w:rFonts w:asciiTheme="majorHAnsi" w:hAnsiTheme="majorHAnsi" w:cstheme="majorHAnsi"/>
          <w:lang w:val="x-none"/>
        </w:rPr>
      </w:pPr>
      <w:r w:rsidRPr="00F10407">
        <w:rPr>
          <w:rFonts w:asciiTheme="majorHAnsi" w:hAnsiTheme="majorHAnsi" w:cstheme="majorHAnsi"/>
          <w:lang w:val="x-none"/>
        </w:rPr>
        <w:t>Izjavljamo, da bomo kot partner v skupni ponudbi prevzete pogodbene obveznosti opravili:</w:t>
      </w:r>
    </w:p>
    <w:p w14:paraId="1AC64757" w14:textId="77777777" w:rsidR="00E5214D" w:rsidRPr="00F10407" w:rsidRDefault="00E5214D" w:rsidP="00E5214D">
      <w:pPr>
        <w:numPr>
          <w:ilvl w:val="1"/>
          <w:numId w:val="76"/>
        </w:numPr>
        <w:overflowPunct w:val="0"/>
        <w:autoSpaceDE w:val="0"/>
        <w:autoSpaceDN w:val="0"/>
        <w:adjustRightInd w:val="0"/>
        <w:jc w:val="both"/>
        <w:textAlignment w:val="baseline"/>
        <w:rPr>
          <w:rFonts w:asciiTheme="majorHAnsi" w:hAnsiTheme="majorHAnsi" w:cstheme="majorHAnsi"/>
          <w:lang w:val="x-none"/>
        </w:rPr>
      </w:pPr>
      <w:r w:rsidRPr="00F10407">
        <w:rPr>
          <w:rFonts w:asciiTheme="majorHAnsi" w:hAnsiTheme="majorHAnsi" w:cstheme="majorHAnsi"/>
          <w:lang w:val="x-none"/>
        </w:rPr>
        <w:t>Samostojno, brez podizvajalcev</w:t>
      </w:r>
    </w:p>
    <w:p w14:paraId="43AB9EA2" w14:textId="77777777" w:rsidR="00E5214D" w:rsidRPr="00F10407" w:rsidRDefault="00E5214D" w:rsidP="00E5214D">
      <w:pPr>
        <w:numPr>
          <w:ilvl w:val="1"/>
          <w:numId w:val="76"/>
        </w:numPr>
        <w:overflowPunct w:val="0"/>
        <w:autoSpaceDE w:val="0"/>
        <w:autoSpaceDN w:val="0"/>
        <w:adjustRightInd w:val="0"/>
        <w:jc w:val="both"/>
        <w:textAlignment w:val="baseline"/>
        <w:rPr>
          <w:rFonts w:asciiTheme="majorHAnsi" w:hAnsiTheme="majorHAnsi" w:cstheme="majorHAnsi"/>
          <w:lang w:val="x-none"/>
        </w:rPr>
      </w:pPr>
      <w:r w:rsidRPr="00F10407">
        <w:rPr>
          <w:rFonts w:asciiTheme="majorHAnsi" w:hAnsiTheme="majorHAnsi" w:cstheme="majorHAnsi"/>
          <w:lang w:val="x-none"/>
        </w:rPr>
        <w:t>S podizvajalci</w:t>
      </w:r>
    </w:p>
    <w:p w14:paraId="29F19860" w14:textId="77777777" w:rsidR="00E5214D" w:rsidRPr="00F10407" w:rsidRDefault="00E5214D" w:rsidP="00E5214D">
      <w:pPr>
        <w:numPr>
          <w:ilvl w:val="1"/>
          <w:numId w:val="76"/>
        </w:numPr>
        <w:overflowPunct w:val="0"/>
        <w:autoSpaceDE w:val="0"/>
        <w:autoSpaceDN w:val="0"/>
        <w:adjustRightInd w:val="0"/>
        <w:jc w:val="both"/>
        <w:textAlignment w:val="baseline"/>
        <w:rPr>
          <w:rFonts w:asciiTheme="majorHAnsi" w:hAnsiTheme="majorHAnsi" w:cstheme="majorHAnsi"/>
          <w:lang w:val="x-none"/>
        </w:rPr>
      </w:pPr>
      <w:r w:rsidRPr="00F10407">
        <w:rPr>
          <w:rFonts w:asciiTheme="majorHAnsi" w:hAnsiTheme="majorHAnsi" w:cstheme="majorHAnsi"/>
          <w:lang w:val="x-none"/>
        </w:rPr>
        <w:t>S podizvajalcem, ki v razmerju do nas izpolnjuje kriterije za povezano družbo po Zakonu o gospodarskih družbah</w:t>
      </w:r>
    </w:p>
    <w:p w14:paraId="346F6774" w14:textId="77777777" w:rsidR="00E5214D" w:rsidRPr="00F10407" w:rsidRDefault="00E5214D" w:rsidP="00E5214D">
      <w:pPr>
        <w:jc w:val="both"/>
        <w:rPr>
          <w:rFonts w:asciiTheme="majorHAnsi" w:hAnsiTheme="majorHAnsi" w:cstheme="majorHAnsi"/>
          <w:lang w:val="x-none"/>
        </w:rPr>
      </w:pPr>
    </w:p>
    <w:p w14:paraId="30E0990B" w14:textId="77777777" w:rsidR="00E5214D" w:rsidRPr="00F10407" w:rsidRDefault="00E5214D" w:rsidP="00E5214D">
      <w:pPr>
        <w:jc w:val="both"/>
        <w:rPr>
          <w:rFonts w:asciiTheme="majorHAnsi" w:hAnsiTheme="majorHAnsi" w:cstheme="majorHAnsi"/>
          <w:lang w:val="x-none"/>
        </w:rPr>
      </w:pPr>
      <w:r w:rsidRPr="00F10407">
        <w:rPr>
          <w:rFonts w:asciiTheme="majorHAnsi" w:hAnsiTheme="majorHAnsi" w:cstheme="majorHAnsi"/>
          <w:lang w:val="x-none"/>
        </w:rPr>
        <w:lastRenderedPageBreak/>
        <w:t xml:space="preserve">Izjavljamo, da bomo sami izvedli _____% pogodbenih obveznosti, podizvajalcem pa oddali ________% pogodbenih obveznosti. (izpolniti v primeru podizvajalcev) </w:t>
      </w:r>
    </w:p>
    <w:p w14:paraId="335C14E9" w14:textId="77777777" w:rsidR="00E5214D" w:rsidRPr="00F10407" w:rsidRDefault="00E5214D" w:rsidP="00E5214D">
      <w:pPr>
        <w:jc w:val="both"/>
        <w:rPr>
          <w:rFonts w:asciiTheme="majorHAnsi" w:hAnsiTheme="majorHAnsi" w:cstheme="majorHAnsi"/>
          <w:lang w:val="x-none"/>
        </w:rPr>
      </w:pPr>
    </w:p>
    <w:p w14:paraId="6E9B0748" w14:textId="77777777" w:rsidR="00E5214D" w:rsidRPr="00F10407" w:rsidRDefault="00E5214D" w:rsidP="00E5214D">
      <w:pPr>
        <w:jc w:val="both"/>
        <w:rPr>
          <w:rFonts w:asciiTheme="majorHAnsi" w:hAnsiTheme="majorHAnsi" w:cstheme="majorHAnsi"/>
          <w:lang w:val="x-none"/>
        </w:rPr>
      </w:pPr>
      <w:r w:rsidRPr="00F10407">
        <w:rPr>
          <w:rFonts w:asciiTheme="majorHAnsi" w:hAnsiTheme="majorHAnsi" w:cstheme="majorHAnsi"/>
          <w:lang w:val="x-none"/>
        </w:rPr>
        <w:t xml:space="preserve">ZAVEZUJEMO SE, da bomo v skladu s pogoji te dokumentacije v zvezi z oddajo javnega naročila pravočasno sklenili pogodbe s podizvajalci. </w:t>
      </w:r>
    </w:p>
    <w:p w14:paraId="4C7350CA" w14:textId="77777777" w:rsidR="00E5214D" w:rsidRPr="00F10407" w:rsidRDefault="00E5214D" w:rsidP="00E5214D">
      <w:pPr>
        <w:jc w:val="both"/>
        <w:rPr>
          <w:rFonts w:asciiTheme="majorHAnsi" w:hAnsiTheme="majorHAnsi" w:cstheme="majorHAnsi"/>
          <w:lang w:val="x-none"/>
        </w:rPr>
      </w:pPr>
    </w:p>
    <w:p w14:paraId="7EEF2421" w14:textId="77777777" w:rsidR="00E5214D" w:rsidRPr="00F10407" w:rsidRDefault="00E5214D" w:rsidP="00E5214D">
      <w:pPr>
        <w:jc w:val="both"/>
        <w:rPr>
          <w:rFonts w:asciiTheme="majorHAnsi" w:hAnsiTheme="majorHAnsi" w:cstheme="majorHAnsi"/>
          <w:lang w:eastAsia="en-US"/>
        </w:rPr>
      </w:pPr>
    </w:p>
    <w:p w14:paraId="374A0285" w14:textId="77777777" w:rsidR="00E5214D" w:rsidRPr="00F10407" w:rsidRDefault="00E5214D" w:rsidP="00E5214D">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E5214D" w:rsidRPr="00F10407" w14:paraId="44953581" w14:textId="77777777" w:rsidTr="00CD41C5">
        <w:trPr>
          <w:trHeight w:val="737"/>
        </w:trPr>
        <w:tc>
          <w:tcPr>
            <w:tcW w:w="2162" w:type="dxa"/>
          </w:tcPr>
          <w:p w14:paraId="2D4F7DF6" w14:textId="77777777" w:rsidR="00E5214D" w:rsidRPr="00F10407" w:rsidRDefault="00E5214D" w:rsidP="00CD41C5">
            <w:pPr>
              <w:rPr>
                <w:rFonts w:asciiTheme="majorHAnsi" w:hAnsiTheme="majorHAnsi" w:cs="Arial"/>
              </w:rPr>
            </w:pPr>
            <w:r w:rsidRPr="00F10407">
              <w:rPr>
                <w:rFonts w:asciiTheme="majorHAnsi" w:hAnsiTheme="majorHAnsi" w:cs="Arial"/>
              </w:rPr>
              <w:t>KRAJ</w:t>
            </w:r>
          </w:p>
          <w:p w14:paraId="5DA01172" w14:textId="77777777" w:rsidR="00E5214D" w:rsidRPr="00F10407" w:rsidRDefault="00E5214D" w:rsidP="00CD41C5">
            <w:pPr>
              <w:rPr>
                <w:rFonts w:asciiTheme="majorHAnsi" w:hAnsiTheme="majorHAnsi" w:cs="Arial"/>
              </w:rPr>
            </w:pPr>
          </w:p>
        </w:tc>
        <w:tc>
          <w:tcPr>
            <w:tcW w:w="2410" w:type="dxa"/>
            <w:vMerge w:val="restart"/>
          </w:tcPr>
          <w:p w14:paraId="60CA1C67" w14:textId="77777777" w:rsidR="00E5214D" w:rsidRPr="00F10407" w:rsidRDefault="00E5214D" w:rsidP="00CD41C5">
            <w:pPr>
              <w:rPr>
                <w:rFonts w:asciiTheme="majorHAnsi" w:hAnsiTheme="majorHAnsi" w:cs="Arial"/>
              </w:rPr>
            </w:pPr>
            <w:r w:rsidRPr="00F10407">
              <w:rPr>
                <w:rFonts w:asciiTheme="majorHAnsi" w:hAnsiTheme="majorHAnsi" w:cs="Arial"/>
              </w:rPr>
              <w:t>ŽIG</w:t>
            </w:r>
          </w:p>
        </w:tc>
        <w:tc>
          <w:tcPr>
            <w:tcW w:w="4500" w:type="dxa"/>
            <w:vMerge w:val="restart"/>
          </w:tcPr>
          <w:p w14:paraId="44B07B07" w14:textId="77777777" w:rsidR="00E5214D" w:rsidRPr="00F10407" w:rsidRDefault="00E5214D" w:rsidP="00CD41C5">
            <w:pPr>
              <w:rPr>
                <w:rFonts w:asciiTheme="majorHAnsi" w:hAnsiTheme="majorHAnsi" w:cs="Arial"/>
              </w:rPr>
            </w:pPr>
            <w:r w:rsidRPr="00F10407">
              <w:rPr>
                <w:rFonts w:asciiTheme="majorHAnsi" w:hAnsiTheme="majorHAnsi" w:cs="Arial"/>
              </w:rPr>
              <w:t xml:space="preserve">PARTNER </w:t>
            </w:r>
          </w:p>
          <w:p w14:paraId="416C8CB1" w14:textId="77777777" w:rsidR="00E5214D" w:rsidRPr="00F10407" w:rsidRDefault="00E5214D" w:rsidP="00CD41C5">
            <w:pPr>
              <w:rPr>
                <w:rFonts w:asciiTheme="majorHAnsi" w:hAnsiTheme="majorHAnsi" w:cs="Arial"/>
              </w:rPr>
            </w:pPr>
            <w:r w:rsidRPr="00F10407">
              <w:rPr>
                <w:rFonts w:asciiTheme="majorHAnsi" w:hAnsiTheme="majorHAnsi" w:cs="Arial"/>
              </w:rPr>
              <w:t xml:space="preserve">ime in priimek zakonitega zastopnika </w:t>
            </w:r>
          </w:p>
          <w:p w14:paraId="7C5E3146" w14:textId="77777777" w:rsidR="00E5214D" w:rsidRPr="00F10407" w:rsidRDefault="00E5214D" w:rsidP="00CD41C5">
            <w:pPr>
              <w:rPr>
                <w:rFonts w:asciiTheme="majorHAnsi" w:hAnsiTheme="majorHAnsi" w:cs="Arial"/>
              </w:rPr>
            </w:pPr>
            <w:r w:rsidRPr="00F10407">
              <w:rPr>
                <w:rFonts w:asciiTheme="majorHAnsi" w:hAnsiTheme="majorHAnsi" w:cs="Arial"/>
              </w:rPr>
              <w:t>in podpis</w:t>
            </w:r>
          </w:p>
        </w:tc>
      </w:tr>
      <w:tr w:rsidR="00E5214D" w:rsidRPr="00F10407" w14:paraId="3A9C7D1A" w14:textId="77777777" w:rsidTr="00CD41C5">
        <w:trPr>
          <w:trHeight w:val="737"/>
        </w:trPr>
        <w:tc>
          <w:tcPr>
            <w:tcW w:w="2162" w:type="dxa"/>
          </w:tcPr>
          <w:p w14:paraId="2B325F12" w14:textId="77777777" w:rsidR="00E5214D" w:rsidRPr="00F10407" w:rsidRDefault="00E5214D" w:rsidP="00CD41C5">
            <w:pPr>
              <w:rPr>
                <w:rFonts w:asciiTheme="majorHAnsi" w:hAnsiTheme="majorHAnsi" w:cs="Arial"/>
              </w:rPr>
            </w:pPr>
            <w:r w:rsidRPr="00F10407">
              <w:rPr>
                <w:rFonts w:asciiTheme="majorHAnsi" w:hAnsiTheme="majorHAnsi" w:cs="Arial"/>
              </w:rPr>
              <w:t>DATUM</w:t>
            </w:r>
          </w:p>
        </w:tc>
        <w:tc>
          <w:tcPr>
            <w:tcW w:w="2410" w:type="dxa"/>
            <w:vMerge/>
            <w:vAlign w:val="bottom"/>
          </w:tcPr>
          <w:p w14:paraId="4675FAC6" w14:textId="77777777" w:rsidR="00E5214D" w:rsidRPr="00F10407" w:rsidRDefault="00E5214D" w:rsidP="00CD41C5">
            <w:pPr>
              <w:rPr>
                <w:rFonts w:asciiTheme="majorHAnsi" w:hAnsiTheme="majorHAnsi" w:cs="Arial"/>
              </w:rPr>
            </w:pPr>
          </w:p>
        </w:tc>
        <w:tc>
          <w:tcPr>
            <w:tcW w:w="4500" w:type="dxa"/>
            <w:vMerge/>
            <w:shd w:val="pct10" w:color="auto" w:fill="auto"/>
            <w:vAlign w:val="bottom"/>
          </w:tcPr>
          <w:p w14:paraId="3722517A" w14:textId="77777777" w:rsidR="00E5214D" w:rsidRPr="00F10407" w:rsidRDefault="00E5214D" w:rsidP="00CD41C5">
            <w:pPr>
              <w:rPr>
                <w:rFonts w:asciiTheme="majorHAnsi" w:hAnsiTheme="majorHAnsi" w:cs="Arial"/>
              </w:rPr>
            </w:pPr>
          </w:p>
        </w:tc>
      </w:tr>
    </w:tbl>
    <w:p w14:paraId="207828BC" w14:textId="77777777" w:rsidR="00E5214D" w:rsidRPr="00F10407" w:rsidRDefault="00E5214D" w:rsidP="00E5214D">
      <w:pPr>
        <w:jc w:val="both"/>
        <w:rPr>
          <w:rFonts w:asciiTheme="majorHAnsi" w:hAnsiTheme="majorHAnsi" w:cstheme="majorHAnsi"/>
          <w:lang w:eastAsia="en-US"/>
        </w:rPr>
      </w:pPr>
    </w:p>
    <w:p w14:paraId="3CBF896A" w14:textId="77777777" w:rsidR="00E5214D" w:rsidRPr="00F10407" w:rsidRDefault="00E5214D" w:rsidP="00E5214D">
      <w:pPr>
        <w:jc w:val="both"/>
        <w:rPr>
          <w:rFonts w:asciiTheme="majorHAnsi" w:hAnsiTheme="majorHAnsi" w:cstheme="majorHAnsi"/>
          <w:lang w:eastAsia="en-US"/>
        </w:rPr>
      </w:pPr>
    </w:p>
    <w:p w14:paraId="1B078E89" w14:textId="77777777" w:rsidR="00E5214D" w:rsidRPr="00F10407" w:rsidRDefault="00E5214D" w:rsidP="00E5214D">
      <w:pPr>
        <w:jc w:val="both"/>
        <w:rPr>
          <w:rFonts w:asciiTheme="majorHAnsi" w:hAnsiTheme="majorHAnsi" w:cstheme="majorHAnsi"/>
          <w:lang w:eastAsia="en-US"/>
        </w:rPr>
      </w:pPr>
    </w:p>
    <w:p w14:paraId="0BF3EE3F" w14:textId="77777777" w:rsidR="00E5214D" w:rsidRPr="00F10407" w:rsidRDefault="00E5214D" w:rsidP="00E5214D">
      <w:pPr>
        <w:jc w:val="both"/>
        <w:rPr>
          <w:rFonts w:asciiTheme="majorHAnsi" w:hAnsiTheme="majorHAnsi" w:cstheme="majorHAnsi"/>
          <w:lang w:eastAsia="en-US"/>
        </w:rPr>
      </w:pPr>
    </w:p>
    <w:p w14:paraId="28079D83" w14:textId="77777777" w:rsidR="00E5214D" w:rsidRPr="00F10407" w:rsidRDefault="00E5214D" w:rsidP="00E5214D">
      <w:pPr>
        <w:jc w:val="both"/>
        <w:rPr>
          <w:rFonts w:asciiTheme="majorHAnsi" w:hAnsiTheme="majorHAnsi" w:cstheme="majorHAnsi"/>
          <w:lang w:eastAsia="en-US"/>
        </w:rPr>
      </w:pPr>
    </w:p>
    <w:p w14:paraId="47326E06" w14:textId="77777777" w:rsidR="00E5214D" w:rsidRPr="00F10407" w:rsidRDefault="00E5214D" w:rsidP="00E5214D">
      <w:pPr>
        <w:jc w:val="both"/>
        <w:rPr>
          <w:rFonts w:asciiTheme="majorHAnsi" w:hAnsiTheme="majorHAnsi" w:cstheme="majorHAnsi"/>
          <w:lang w:eastAsia="en-US"/>
        </w:rPr>
      </w:pPr>
    </w:p>
    <w:p w14:paraId="74B3C84C" w14:textId="77777777" w:rsidR="00E5214D" w:rsidRPr="00F10407" w:rsidRDefault="00E5214D" w:rsidP="00E5214D">
      <w:pPr>
        <w:jc w:val="both"/>
        <w:rPr>
          <w:rFonts w:asciiTheme="majorHAnsi" w:hAnsiTheme="majorHAnsi" w:cstheme="majorHAnsi"/>
          <w:lang w:eastAsia="en-US"/>
        </w:rPr>
      </w:pPr>
    </w:p>
    <w:p w14:paraId="30180FEF" w14:textId="77777777" w:rsidR="00E5214D" w:rsidRPr="00F10407" w:rsidRDefault="00E5214D" w:rsidP="00E5214D">
      <w:pPr>
        <w:jc w:val="both"/>
        <w:rPr>
          <w:rFonts w:cs="Arial"/>
          <w:lang w:eastAsia="en-US"/>
        </w:rPr>
      </w:pPr>
    </w:p>
    <w:p w14:paraId="26281546" w14:textId="77777777" w:rsidR="00E5214D" w:rsidRPr="00F10407" w:rsidRDefault="00E5214D" w:rsidP="00E5214D">
      <w:pPr>
        <w:jc w:val="both"/>
        <w:rPr>
          <w:rFonts w:cs="Arial"/>
          <w:lang w:eastAsia="en-US"/>
        </w:rPr>
      </w:pPr>
    </w:p>
    <w:p w14:paraId="6AC4E2E9" w14:textId="77777777" w:rsidR="00E5214D" w:rsidRPr="00F10407" w:rsidRDefault="00E5214D" w:rsidP="00E5214D">
      <w:pPr>
        <w:jc w:val="both"/>
        <w:rPr>
          <w:rFonts w:cs="Arial"/>
          <w:lang w:eastAsia="en-US"/>
        </w:rPr>
      </w:pPr>
    </w:p>
    <w:p w14:paraId="1E420599" w14:textId="77777777" w:rsidR="00E5214D" w:rsidRPr="00F10407" w:rsidRDefault="00E5214D" w:rsidP="00E5214D">
      <w:pPr>
        <w:jc w:val="both"/>
        <w:rPr>
          <w:rFonts w:cs="Arial"/>
          <w:lang w:eastAsia="en-US"/>
        </w:rPr>
      </w:pPr>
    </w:p>
    <w:p w14:paraId="65DD8949" w14:textId="77777777" w:rsidR="00E5214D" w:rsidRPr="00F10407" w:rsidRDefault="00E5214D" w:rsidP="00E5214D">
      <w:pPr>
        <w:jc w:val="both"/>
        <w:rPr>
          <w:rFonts w:cs="Arial"/>
          <w:lang w:eastAsia="en-US"/>
        </w:rPr>
      </w:pPr>
    </w:p>
    <w:p w14:paraId="7EE89307" w14:textId="77777777" w:rsidR="00E5214D" w:rsidRPr="00F10407" w:rsidRDefault="00E5214D" w:rsidP="00E5214D">
      <w:pPr>
        <w:jc w:val="both"/>
        <w:rPr>
          <w:rFonts w:cs="Arial"/>
          <w:lang w:eastAsia="en-US"/>
        </w:rPr>
      </w:pPr>
    </w:p>
    <w:p w14:paraId="3B5D67C2" w14:textId="77777777" w:rsidR="00E5214D" w:rsidRPr="00F10407" w:rsidRDefault="00E5214D" w:rsidP="00E5214D">
      <w:pPr>
        <w:jc w:val="both"/>
        <w:rPr>
          <w:rFonts w:cs="Arial"/>
          <w:lang w:eastAsia="en-US"/>
        </w:rPr>
      </w:pPr>
    </w:p>
    <w:p w14:paraId="09624CD4" w14:textId="77777777" w:rsidR="00E5214D" w:rsidRPr="00F10407" w:rsidRDefault="00E5214D" w:rsidP="00E5214D">
      <w:pPr>
        <w:jc w:val="both"/>
        <w:rPr>
          <w:rFonts w:cs="Arial"/>
          <w:lang w:eastAsia="en-US"/>
        </w:rPr>
      </w:pPr>
    </w:p>
    <w:p w14:paraId="1B2A2235" w14:textId="77777777" w:rsidR="00E5214D" w:rsidRPr="00F10407" w:rsidRDefault="00E5214D" w:rsidP="00E5214D">
      <w:pPr>
        <w:jc w:val="both"/>
        <w:rPr>
          <w:rFonts w:cs="Arial"/>
          <w:lang w:eastAsia="en-US"/>
        </w:rPr>
      </w:pPr>
    </w:p>
    <w:p w14:paraId="3A6EFFC8" w14:textId="77777777" w:rsidR="00E5214D" w:rsidRPr="00F10407" w:rsidRDefault="00E5214D" w:rsidP="00E5214D">
      <w:pPr>
        <w:jc w:val="both"/>
        <w:rPr>
          <w:rFonts w:cs="Arial"/>
          <w:lang w:eastAsia="en-US"/>
        </w:rPr>
      </w:pPr>
    </w:p>
    <w:p w14:paraId="4F575BCB" w14:textId="77777777" w:rsidR="00E5214D" w:rsidRPr="00F10407" w:rsidRDefault="00E5214D" w:rsidP="00E5214D">
      <w:pPr>
        <w:jc w:val="both"/>
        <w:rPr>
          <w:rFonts w:cs="Arial"/>
          <w:lang w:eastAsia="en-US"/>
        </w:rPr>
      </w:pPr>
    </w:p>
    <w:p w14:paraId="6569672A" w14:textId="77777777" w:rsidR="00E5214D" w:rsidRDefault="00E5214D" w:rsidP="00E5214D">
      <w:pPr>
        <w:jc w:val="both"/>
        <w:rPr>
          <w:rFonts w:cs="Arial"/>
          <w:lang w:eastAsia="en-US"/>
        </w:rPr>
      </w:pPr>
    </w:p>
    <w:p w14:paraId="17A7B018" w14:textId="77777777" w:rsidR="00E5214D" w:rsidRDefault="00E5214D" w:rsidP="00E5214D">
      <w:pPr>
        <w:jc w:val="both"/>
        <w:rPr>
          <w:rFonts w:cs="Arial"/>
          <w:lang w:eastAsia="en-US"/>
        </w:rPr>
      </w:pPr>
    </w:p>
    <w:p w14:paraId="171B4989" w14:textId="77777777" w:rsidR="00E5214D" w:rsidRPr="00F10407" w:rsidRDefault="00E5214D" w:rsidP="00E5214D">
      <w:pPr>
        <w:jc w:val="both"/>
        <w:rPr>
          <w:rFonts w:cs="Arial"/>
          <w:lang w:eastAsia="en-US"/>
        </w:rPr>
      </w:pPr>
    </w:p>
    <w:p w14:paraId="0CE0C4D2" w14:textId="77777777" w:rsidR="00E5214D" w:rsidRPr="00F10407" w:rsidRDefault="00E5214D" w:rsidP="00E5214D">
      <w:pPr>
        <w:jc w:val="both"/>
        <w:rPr>
          <w:rFonts w:cs="Arial"/>
          <w:lang w:eastAsia="en-US"/>
        </w:rPr>
      </w:pPr>
    </w:p>
    <w:p w14:paraId="25EB5AAC" w14:textId="77777777" w:rsidR="00E5214D" w:rsidRPr="00F10407" w:rsidRDefault="00E5214D" w:rsidP="00E5214D">
      <w:pPr>
        <w:jc w:val="both"/>
        <w:rPr>
          <w:rFonts w:cs="Arial"/>
          <w:lang w:eastAsia="en-US"/>
        </w:rPr>
      </w:pPr>
    </w:p>
    <w:p w14:paraId="51023CAB" w14:textId="77777777" w:rsidR="00E5214D" w:rsidRPr="00F10407" w:rsidRDefault="00E5214D" w:rsidP="00E5214D">
      <w:pPr>
        <w:jc w:val="both"/>
        <w:rPr>
          <w:rFonts w:cs="Arial"/>
          <w:lang w:eastAsia="en-US"/>
        </w:rPr>
      </w:pPr>
    </w:p>
    <w:p w14:paraId="5DDE5133" w14:textId="77777777" w:rsidR="00E5214D" w:rsidRPr="00F10407" w:rsidRDefault="00E5214D" w:rsidP="00E5214D">
      <w:pPr>
        <w:jc w:val="both"/>
        <w:rPr>
          <w:rFonts w:asciiTheme="majorHAnsi" w:hAnsiTheme="majorHAnsi" w:cstheme="majorHAnsi"/>
          <w:lang w:eastAsia="en-US"/>
        </w:rPr>
      </w:pPr>
      <w:r w:rsidRPr="00F10407">
        <w:rPr>
          <w:rFonts w:asciiTheme="majorHAnsi" w:hAnsiTheme="majorHAnsi" w:cstheme="majorHAnsi"/>
          <w:lang w:eastAsia="en-US"/>
        </w:rPr>
        <w:t>OPOZORILO:</w:t>
      </w:r>
    </w:p>
    <w:p w14:paraId="34DDECA4" w14:textId="77777777" w:rsidR="00E5214D" w:rsidRPr="00F10407" w:rsidRDefault="00E5214D" w:rsidP="00E5214D">
      <w:pPr>
        <w:numPr>
          <w:ilvl w:val="0"/>
          <w:numId w:val="75"/>
        </w:numPr>
        <w:jc w:val="both"/>
        <w:rPr>
          <w:rFonts w:asciiTheme="majorHAnsi" w:hAnsiTheme="majorHAnsi" w:cstheme="majorHAnsi"/>
          <w:lang w:eastAsia="en-US"/>
        </w:rPr>
      </w:pPr>
      <w:r w:rsidRPr="00F10407">
        <w:rPr>
          <w:rFonts w:asciiTheme="majorHAnsi" w:hAnsiTheme="majorHAnsi" w:cstheme="majorHAnsi"/>
          <w:lang w:eastAsia="en-US"/>
        </w:rPr>
        <w:t xml:space="preserve">Vsak partner v skupni ponudbi izpolni obrazec </w:t>
      </w:r>
    </w:p>
    <w:p w14:paraId="40CC249F" w14:textId="77777777" w:rsidR="00E5214D" w:rsidRPr="00F10407" w:rsidRDefault="00E5214D" w:rsidP="00E5214D">
      <w:pPr>
        <w:numPr>
          <w:ilvl w:val="0"/>
          <w:numId w:val="75"/>
        </w:numPr>
        <w:jc w:val="both"/>
        <w:rPr>
          <w:rFonts w:asciiTheme="majorHAnsi" w:hAnsiTheme="majorHAnsi" w:cstheme="majorHAnsi"/>
          <w:lang w:eastAsia="en-US"/>
        </w:rPr>
      </w:pPr>
      <w:r w:rsidRPr="00F10407">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72A5C7D1" w14:textId="77777777" w:rsidR="00E5214D" w:rsidRPr="00F10407" w:rsidRDefault="00E5214D" w:rsidP="00E5214D">
      <w:pPr>
        <w:numPr>
          <w:ilvl w:val="0"/>
          <w:numId w:val="75"/>
        </w:numPr>
        <w:rPr>
          <w:rFonts w:asciiTheme="majorHAnsi" w:hAnsiTheme="majorHAnsi" w:cstheme="majorHAnsi"/>
          <w:lang w:eastAsia="en-US"/>
        </w:rPr>
      </w:pPr>
      <w:r w:rsidRPr="00F10407">
        <w:rPr>
          <w:rFonts w:asciiTheme="majorHAnsi" w:hAnsiTheme="majorHAnsi" w:cstheme="majorHAnsi"/>
          <w:lang w:eastAsia="en-US"/>
        </w:rPr>
        <w:t xml:space="preserve">Če podpisnik ponudbe ni ista oseba kot zakoniti zastopnik ponudnika, mora predložiti veljavno pooblastilo </w:t>
      </w:r>
      <w:r w:rsidRPr="00F10407">
        <w:rPr>
          <w:rFonts w:asciiTheme="majorHAnsi" w:hAnsiTheme="majorHAnsi" w:cstheme="majorHAnsi"/>
        </w:rPr>
        <w:tab/>
      </w:r>
      <w:r w:rsidRPr="00F10407">
        <w:rPr>
          <w:rFonts w:asciiTheme="majorHAnsi" w:hAnsiTheme="majorHAnsi" w:cstheme="majorHAnsi"/>
        </w:rPr>
        <w:tab/>
      </w:r>
    </w:p>
    <w:p w14:paraId="5CEF97E2" w14:textId="77777777" w:rsidR="00E5214D" w:rsidRPr="00F10407" w:rsidRDefault="00E5214D" w:rsidP="00E5214D">
      <w:pPr>
        <w:rPr>
          <w:rFonts w:asciiTheme="majorHAnsi" w:hAnsiTheme="majorHAnsi" w:cstheme="majorHAnsi"/>
        </w:rPr>
      </w:pPr>
    </w:p>
    <w:p w14:paraId="6EA295C9" w14:textId="77777777" w:rsidR="00E5214D" w:rsidRPr="00F10407" w:rsidRDefault="00E5214D" w:rsidP="00E5214D">
      <w:pPr>
        <w:rPr>
          <w:rFonts w:asciiTheme="majorHAnsi" w:hAnsiTheme="majorHAnsi" w:cstheme="majorHAnsi"/>
          <w:lang w:eastAsia="en-US"/>
        </w:rPr>
      </w:pPr>
      <w:r w:rsidRPr="00F10407">
        <w:rPr>
          <w:rFonts w:asciiTheme="majorHAnsi" w:hAnsiTheme="majorHAnsi" w:cstheme="majorHAnsi"/>
        </w:rPr>
        <w:tab/>
      </w:r>
      <w:r w:rsidRPr="00F10407">
        <w:rPr>
          <w:rFonts w:asciiTheme="majorHAnsi" w:hAnsiTheme="majorHAnsi" w:cstheme="majorHAnsi"/>
        </w:rPr>
        <w:tab/>
      </w:r>
      <w:r w:rsidRPr="00F10407">
        <w:rPr>
          <w:rFonts w:asciiTheme="majorHAnsi" w:hAnsiTheme="majorHAnsi" w:cstheme="majorHAnsi"/>
        </w:rPr>
        <w:tab/>
      </w:r>
      <w:r w:rsidRPr="00F10407">
        <w:rPr>
          <w:rFonts w:asciiTheme="majorHAnsi" w:hAnsiTheme="majorHAnsi" w:cstheme="majorHAnsi"/>
        </w:rPr>
        <w:tab/>
      </w:r>
      <w:r w:rsidRPr="00F10407">
        <w:rPr>
          <w:rFonts w:asciiTheme="majorHAnsi" w:hAnsiTheme="majorHAnsi" w:cstheme="majorHAnsi"/>
        </w:rPr>
        <w:tab/>
      </w:r>
      <w:r w:rsidRPr="00F10407">
        <w:rPr>
          <w:rFonts w:asciiTheme="majorHAnsi" w:hAnsiTheme="majorHAnsi" w:cstheme="majorHAnsi"/>
        </w:rPr>
        <w:tab/>
      </w:r>
    </w:p>
    <w:p w14:paraId="6E59344E" w14:textId="77777777" w:rsidR="00E5214D" w:rsidRDefault="00E5214D" w:rsidP="00E5214D">
      <w:pPr>
        <w:jc w:val="both"/>
        <w:rPr>
          <w:rFonts w:asciiTheme="majorHAnsi" w:hAnsiTheme="majorHAnsi"/>
        </w:rPr>
      </w:pPr>
    </w:p>
    <w:p w14:paraId="6F3890F0" w14:textId="77777777" w:rsidR="00E5214D" w:rsidRDefault="00E5214D" w:rsidP="00E5214D">
      <w:pPr>
        <w:jc w:val="both"/>
        <w:rPr>
          <w:rFonts w:asciiTheme="majorHAnsi" w:hAnsiTheme="majorHAnsi"/>
        </w:rPr>
      </w:pPr>
    </w:p>
    <w:p w14:paraId="681D4A16" w14:textId="77777777" w:rsidR="00E5214D" w:rsidRDefault="00E5214D" w:rsidP="00E5214D">
      <w:pPr>
        <w:jc w:val="both"/>
        <w:rPr>
          <w:rFonts w:asciiTheme="majorHAnsi" w:hAnsiTheme="majorHAnsi"/>
        </w:rPr>
      </w:pPr>
    </w:p>
    <w:p w14:paraId="46B0146B" w14:textId="77777777" w:rsidR="00E5214D" w:rsidRDefault="00E5214D" w:rsidP="00E5214D">
      <w:pPr>
        <w:jc w:val="both"/>
        <w:rPr>
          <w:rFonts w:asciiTheme="majorHAnsi" w:hAnsiTheme="majorHAnsi"/>
        </w:rPr>
      </w:pPr>
    </w:p>
    <w:p w14:paraId="6C0C3252" w14:textId="77777777" w:rsidR="00E5214D" w:rsidRPr="00F10407" w:rsidRDefault="00E5214D" w:rsidP="00E5214D">
      <w:pPr>
        <w:pStyle w:val="javnanaroilapodnaslov"/>
        <w:framePr w:wrap="auto" w:vAnchor="margin" w:yAlign="inline"/>
        <w:numPr>
          <w:ilvl w:val="1"/>
          <w:numId w:val="38"/>
        </w:numPr>
        <w:spacing w:before="0" w:after="0"/>
        <w:rPr>
          <w:rFonts w:asciiTheme="majorHAnsi" w:hAnsiTheme="majorHAnsi"/>
        </w:rPr>
      </w:pPr>
      <w:bookmarkStart w:id="4" w:name="_Toc106606701"/>
      <w:r>
        <w:rPr>
          <w:rFonts w:asciiTheme="majorHAnsi" w:hAnsiTheme="majorHAnsi"/>
          <w:lang w:val="sl-SI"/>
        </w:rPr>
        <w:lastRenderedPageBreak/>
        <w:t>Ponudbeni predračun</w:t>
      </w:r>
      <w:bookmarkEnd w:id="4"/>
      <w:r>
        <w:rPr>
          <w:rFonts w:asciiTheme="majorHAnsi" w:hAnsiTheme="majorHAnsi"/>
          <w:lang w:val="sl-SI"/>
        </w:rPr>
        <w:t xml:space="preserve"> </w:t>
      </w:r>
    </w:p>
    <w:p w14:paraId="2AF371BF" w14:textId="77777777" w:rsidR="00E5214D" w:rsidRDefault="00E5214D" w:rsidP="00E5214D">
      <w:pPr>
        <w:pStyle w:val="javnanaroilapodnaslov"/>
        <w:framePr w:wrap="auto" w:vAnchor="margin" w:yAlign="inline"/>
        <w:numPr>
          <w:ilvl w:val="0"/>
          <w:numId w:val="0"/>
        </w:numPr>
        <w:spacing w:before="0" w:after="0"/>
        <w:ind w:left="720"/>
        <w:rPr>
          <w:rFonts w:asciiTheme="majorHAnsi" w:hAnsiTheme="majorHAnsi"/>
        </w:rPr>
      </w:pPr>
    </w:p>
    <w:p w14:paraId="585F6CE6" w14:textId="77777777" w:rsidR="00E5214D" w:rsidRPr="00F10407" w:rsidRDefault="00E5214D" w:rsidP="00E5214D">
      <w:pPr>
        <w:jc w:val="both"/>
        <w:rPr>
          <w:rFonts w:asciiTheme="majorHAnsi" w:hAnsiTheme="majorHAnsi" w:cs="Arial"/>
        </w:rPr>
      </w:pPr>
      <w:r w:rsidRPr="00F10407">
        <w:rPr>
          <w:rFonts w:asciiTheme="majorHAnsi" w:hAnsiTheme="majorHAnsi" w:cs="Arial"/>
        </w:rPr>
        <w:t>Na obvestilo o javnem naročilu »</w:t>
      </w:r>
      <w:r>
        <w:rPr>
          <w:rFonts w:asciiTheme="majorHAnsi" w:hAnsiTheme="majorHAnsi" w:cs="Arial"/>
        </w:rPr>
        <w:t>Izvedba GOI del na vrtcu v Ajdovščini«</w:t>
      </w:r>
      <w:r w:rsidRPr="00F10407">
        <w:rPr>
          <w:rFonts w:asciiTheme="majorHAnsi" w:hAnsiTheme="majorHAnsi" w:cs="Arial"/>
        </w:rPr>
        <w:t>, objavljenem na portalu javnih naročil, dajemo ponudbo, kot sledi:</w:t>
      </w:r>
    </w:p>
    <w:p w14:paraId="5FE19C74" w14:textId="77777777" w:rsidR="00E5214D" w:rsidRPr="00F10407" w:rsidRDefault="00E5214D" w:rsidP="00E5214D">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E5214D" w:rsidRPr="00F10407" w14:paraId="4935DF7A" w14:textId="77777777" w:rsidTr="00CD41C5">
        <w:trPr>
          <w:trHeight w:val="397"/>
        </w:trPr>
        <w:tc>
          <w:tcPr>
            <w:tcW w:w="2622" w:type="dxa"/>
            <w:shd w:val="clear" w:color="auto" w:fill="auto"/>
          </w:tcPr>
          <w:p w14:paraId="6D3BF35E" w14:textId="77777777" w:rsidR="00E5214D" w:rsidRPr="00F10407" w:rsidRDefault="00E5214D" w:rsidP="00CD41C5">
            <w:pPr>
              <w:rPr>
                <w:rFonts w:asciiTheme="majorHAnsi" w:hAnsiTheme="majorHAnsi" w:cs="Arial"/>
              </w:rPr>
            </w:pPr>
            <w:r w:rsidRPr="00F10407">
              <w:rPr>
                <w:rFonts w:asciiTheme="majorHAnsi" w:hAnsiTheme="majorHAnsi" w:cs="Arial"/>
              </w:rPr>
              <w:t>Številka ponudbe:</w:t>
            </w:r>
          </w:p>
        </w:tc>
        <w:tc>
          <w:tcPr>
            <w:tcW w:w="6407" w:type="dxa"/>
            <w:shd w:val="clear" w:color="auto" w:fill="auto"/>
          </w:tcPr>
          <w:p w14:paraId="2FF44633" w14:textId="77777777" w:rsidR="00E5214D" w:rsidRPr="00F10407" w:rsidRDefault="00E5214D" w:rsidP="00CD41C5">
            <w:pPr>
              <w:rPr>
                <w:rFonts w:asciiTheme="majorHAnsi" w:hAnsiTheme="majorHAnsi" w:cs="Arial"/>
              </w:rPr>
            </w:pPr>
          </w:p>
        </w:tc>
      </w:tr>
      <w:tr w:rsidR="00E5214D" w:rsidRPr="00F10407" w14:paraId="6718668F" w14:textId="77777777" w:rsidTr="00CD41C5">
        <w:trPr>
          <w:trHeight w:val="397"/>
        </w:trPr>
        <w:tc>
          <w:tcPr>
            <w:tcW w:w="2622" w:type="dxa"/>
            <w:shd w:val="clear" w:color="auto" w:fill="auto"/>
          </w:tcPr>
          <w:p w14:paraId="32CB3A11" w14:textId="77777777" w:rsidR="00E5214D" w:rsidRPr="00F10407" w:rsidRDefault="00E5214D" w:rsidP="00CD41C5">
            <w:pPr>
              <w:rPr>
                <w:rFonts w:asciiTheme="majorHAnsi" w:hAnsiTheme="majorHAnsi" w:cs="Arial"/>
              </w:rPr>
            </w:pPr>
            <w:r w:rsidRPr="00F10407">
              <w:rPr>
                <w:rFonts w:asciiTheme="majorHAnsi" w:hAnsiTheme="majorHAnsi" w:cs="Arial"/>
              </w:rPr>
              <w:t>Datum:</w:t>
            </w:r>
            <w:r w:rsidRPr="00F10407">
              <w:rPr>
                <w:rFonts w:asciiTheme="majorHAnsi" w:hAnsiTheme="majorHAnsi" w:cs="Arial"/>
              </w:rPr>
              <w:tab/>
            </w:r>
          </w:p>
        </w:tc>
        <w:tc>
          <w:tcPr>
            <w:tcW w:w="6407" w:type="dxa"/>
            <w:shd w:val="clear" w:color="auto" w:fill="auto"/>
          </w:tcPr>
          <w:p w14:paraId="397F637C" w14:textId="77777777" w:rsidR="00E5214D" w:rsidRPr="00F10407" w:rsidRDefault="00E5214D" w:rsidP="00CD41C5">
            <w:pPr>
              <w:rPr>
                <w:rFonts w:asciiTheme="majorHAnsi" w:hAnsiTheme="majorHAnsi" w:cs="Arial"/>
              </w:rPr>
            </w:pPr>
          </w:p>
        </w:tc>
      </w:tr>
    </w:tbl>
    <w:p w14:paraId="2E2365F9" w14:textId="77777777" w:rsidR="00E5214D" w:rsidRPr="00F10407" w:rsidRDefault="00E5214D" w:rsidP="00E5214D">
      <w:pPr>
        <w:rPr>
          <w:rFonts w:asciiTheme="majorHAnsi" w:hAnsiTheme="majorHAnsi" w:cs="Arial"/>
        </w:rPr>
      </w:pPr>
    </w:p>
    <w:p w14:paraId="1F0BDC1F" w14:textId="77777777" w:rsidR="00E5214D" w:rsidRPr="00F10407" w:rsidRDefault="00E5214D" w:rsidP="00E5214D">
      <w:pPr>
        <w:rPr>
          <w:rFonts w:asciiTheme="majorHAnsi" w:hAnsiTheme="majorHAnsi" w:cs="Arial"/>
        </w:rPr>
      </w:pPr>
      <w:r w:rsidRPr="00F10407">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E5214D" w:rsidRPr="00F10407" w14:paraId="28A75651" w14:textId="77777777" w:rsidTr="00CD41C5">
        <w:trPr>
          <w:trHeight w:val="397"/>
        </w:trPr>
        <w:tc>
          <w:tcPr>
            <w:tcW w:w="2622" w:type="dxa"/>
            <w:shd w:val="clear" w:color="auto" w:fill="auto"/>
          </w:tcPr>
          <w:p w14:paraId="250862DC" w14:textId="77777777" w:rsidR="00E5214D" w:rsidRPr="00F10407" w:rsidRDefault="00E5214D" w:rsidP="00CD41C5">
            <w:pPr>
              <w:rPr>
                <w:rFonts w:asciiTheme="majorHAnsi" w:hAnsiTheme="majorHAnsi" w:cs="Arial"/>
              </w:rPr>
            </w:pPr>
            <w:r w:rsidRPr="00F10407">
              <w:rPr>
                <w:rFonts w:asciiTheme="majorHAnsi" w:hAnsiTheme="majorHAnsi" w:cs="Arial"/>
              </w:rPr>
              <w:t>Firma/Ime ponudnika:</w:t>
            </w:r>
          </w:p>
        </w:tc>
        <w:tc>
          <w:tcPr>
            <w:tcW w:w="6590" w:type="dxa"/>
            <w:shd w:val="clear" w:color="auto" w:fill="auto"/>
          </w:tcPr>
          <w:p w14:paraId="4DC56458" w14:textId="77777777" w:rsidR="00E5214D" w:rsidRPr="00F10407" w:rsidRDefault="00E5214D" w:rsidP="00CD41C5">
            <w:pPr>
              <w:rPr>
                <w:rFonts w:asciiTheme="majorHAnsi" w:hAnsiTheme="majorHAnsi" w:cs="Arial"/>
              </w:rPr>
            </w:pPr>
          </w:p>
        </w:tc>
      </w:tr>
      <w:tr w:rsidR="00E5214D" w:rsidRPr="00F10407" w14:paraId="1E89745E" w14:textId="77777777" w:rsidTr="00CD41C5">
        <w:trPr>
          <w:trHeight w:val="397"/>
        </w:trPr>
        <w:tc>
          <w:tcPr>
            <w:tcW w:w="2622" w:type="dxa"/>
            <w:shd w:val="clear" w:color="auto" w:fill="auto"/>
          </w:tcPr>
          <w:p w14:paraId="36A72CCE" w14:textId="77777777" w:rsidR="00E5214D" w:rsidRPr="00F10407" w:rsidRDefault="00E5214D" w:rsidP="00CD41C5">
            <w:pPr>
              <w:rPr>
                <w:rFonts w:asciiTheme="majorHAnsi" w:hAnsiTheme="majorHAnsi" w:cs="Arial"/>
              </w:rPr>
            </w:pPr>
            <w:r w:rsidRPr="00F10407">
              <w:rPr>
                <w:rFonts w:asciiTheme="majorHAnsi" w:hAnsiTheme="majorHAnsi" w:cs="Arial"/>
              </w:rPr>
              <w:t>Sedež/Naslov ponudnika:</w:t>
            </w:r>
          </w:p>
        </w:tc>
        <w:tc>
          <w:tcPr>
            <w:tcW w:w="6590" w:type="dxa"/>
            <w:shd w:val="clear" w:color="auto" w:fill="auto"/>
          </w:tcPr>
          <w:p w14:paraId="466EAA56" w14:textId="77777777" w:rsidR="00E5214D" w:rsidRPr="00F10407" w:rsidRDefault="00E5214D" w:rsidP="00CD41C5">
            <w:pPr>
              <w:rPr>
                <w:rFonts w:asciiTheme="majorHAnsi" w:hAnsiTheme="majorHAnsi" w:cs="Arial"/>
              </w:rPr>
            </w:pPr>
          </w:p>
        </w:tc>
      </w:tr>
      <w:tr w:rsidR="00E5214D" w:rsidRPr="00F10407" w14:paraId="3CD35204" w14:textId="77777777" w:rsidTr="00CD41C5">
        <w:trPr>
          <w:trHeight w:val="397"/>
        </w:trPr>
        <w:tc>
          <w:tcPr>
            <w:tcW w:w="2622" w:type="dxa"/>
            <w:shd w:val="clear" w:color="auto" w:fill="auto"/>
          </w:tcPr>
          <w:p w14:paraId="1A420CCC" w14:textId="77777777" w:rsidR="00E5214D" w:rsidRPr="00F10407" w:rsidRDefault="00E5214D" w:rsidP="00CD41C5">
            <w:pPr>
              <w:rPr>
                <w:rFonts w:asciiTheme="majorHAnsi" w:hAnsiTheme="majorHAnsi" w:cs="Arial"/>
              </w:rPr>
            </w:pPr>
            <w:r w:rsidRPr="00F10407">
              <w:rPr>
                <w:rFonts w:asciiTheme="majorHAnsi" w:hAnsiTheme="majorHAnsi" w:cs="Arial"/>
              </w:rPr>
              <w:t>Matična številka:</w:t>
            </w:r>
          </w:p>
        </w:tc>
        <w:tc>
          <w:tcPr>
            <w:tcW w:w="6590" w:type="dxa"/>
            <w:shd w:val="clear" w:color="auto" w:fill="auto"/>
          </w:tcPr>
          <w:p w14:paraId="72F1AEFF" w14:textId="77777777" w:rsidR="00E5214D" w:rsidRPr="00F10407" w:rsidRDefault="00E5214D" w:rsidP="00CD41C5">
            <w:pPr>
              <w:rPr>
                <w:rFonts w:asciiTheme="majorHAnsi" w:hAnsiTheme="majorHAnsi" w:cs="Arial"/>
              </w:rPr>
            </w:pPr>
          </w:p>
        </w:tc>
      </w:tr>
      <w:tr w:rsidR="00E5214D" w:rsidRPr="00F10407" w14:paraId="4E199519" w14:textId="77777777" w:rsidTr="00CD41C5">
        <w:trPr>
          <w:trHeight w:val="397"/>
        </w:trPr>
        <w:tc>
          <w:tcPr>
            <w:tcW w:w="2622" w:type="dxa"/>
            <w:shd w:val="clear" w:color="auto" w:fill="auto"/>
          </w:tcPr>
          <w:p w14:paraId="11FE3427" w14:textId="77777777" w:rsidR="00E5214D" w:rsidRPr="00F10407" w:rsidRDefault="00E5214D" w:rsidP="00CD41C5">
            <w:pPr>
              <w:rPr>
                <w:rFonts w:asciiTheme="majorHAnsi" w:hAnsiTheme="majorHAnsi" w:cs="Arial"/>
              </w:rPr>
            </w:pPr>
            <w:r w:rsidRPr="00F10407">
              <w:rPr>
                <w:rFonts w:asciiTheme="majorHAnsi" w:hAnsiTheme="majorHAnsi" w:cs="Arial"/>
              </w:rPr>
              <w:t>Identifikacijska številka:</w:t>
            </w:r>
          </w:p>
        </w:tc>
        <w:tc>
          <w:tcPr>
            <w:tcW w:w="6590" w:type="dxa"/>
            <w:shd w:val="clear" w:color="auto" w:fill="auto"/>
          </w:tcPr>
          <w:p w14:paraId="602387B2" w14:textId="77777777" w:rsidR="00E5214D" w:rsidRPr="00F10407" w:rsidRDefault="00E5214D" w:rsidP="00CD41C5">
            <w:pPr>
              <w:rPr>
                <w:rFonts w:asciiTheme="majorHAnsi" w:hAnsiTheme="majorHAnsi" w:cs="Arial"/>
              </w:rPr>
            </w:pPr>
          </w:p>
        </w:tc>
      </w:tr>
    </w:tbl>
    <w:p w14:paraId="4679CD54" w14:textId="77777777" w:rsidR="00E5214D" w:rsidRPr="00F10407" w:rsidRDefault="00E5214D" w:rsidP="00E5214D">
      <w:pPr>
        <w:jc w:val="both"/>
        <w:rPr>
          <w:rFonts w:asciiTheme="majorHAnsi" w:hAnsiTheme="majorHAnsi" w:cs="Arial"/>
        </w:rPr>
      </w:pPr>
      <w:r w:rsidRPr="00F10407">
        <w:rPr>
          <w:rFonts w:asciiTheme="majorHAnsi" w:hAnsiTheme="majorHAnsi" w:cs="Arial"/>
        </w:rPr>
        <w:t xml:space="preserve"> </w:t>
      </w:r>
    </w:p>
    <w:p w14:paraId="49C6E2E9" w14:textId="77777777" w:rsidR="00E5214D" w:rsidRPr="00F10407" w:rsidRDefault="00E5214D" w:rsidP="00E5214D">
      <w:pPr>
        <w:jc w:val="both"/>
        <w:rPr>
          <w:rFonts w:asciiTheme="majorHAnsi" w:hAnsiTheme="majorHAns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E5214D" w:rsidRPr="00F10407" w14:paraId="2BBCF104" w14:textId="77777777" w:rsidTr="00CD41C5">
        <w:tc>
          <w:tcPr>
            <w:tcW w:w="9022" w:type="dxa"/>
            <w:gridSpan w:val="2"/>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6DFBE4DA" w14:textId="77777777" w:rsidR="00E5214D" w:rsidRPr="00F10407" w:rsidRDefault="00E5214D" w:rsidP="00CD41C5">
            <w:pPr>
              <w:rPr>
                <w:rFonts w:asciiTheme="majorHAnsi" w:hAnsiTheme="majorHAnsi" w:cs="Arial"/>
              </w:rPr>
            </w:pPr>
          </w:p>
          <w:p w14:paraId="738761B9" w14:textId="77777777" w:rsidR="00E5214D" w:rsidRPr="00F10407" w:rsidRDefault="00E5214D" w:rsidP="00CD41C5">
            <w:pPr>
              <w:jc w:val="center"/>
              <w:rPr>
                <w:rFonts w:asciiTheme="majorHAnsi" w:hAnsiTheme="majorHAnsi" w:cs="Arial"/>
              </w:rPr>
            </w:pPr>
            <w:r w:rsidRPr="00F10407">
              <w:rPr>
                <w:rFonts w:asciiTheme="majorHAnsi" w:hAnsiTheme="majorHAnsi" w:cs="Arial"/>
              </w:rPr>
              <w:t xml:space="preserve">PONUDBENA CENA </w:t>
            </w:r>
          </w:p>
        </w:tc>
      </w:tr>
      <w:tr w:rsidR="00E5214D" w:rsidRPr="00F10407" w14:paraId="56BAEEF1" w14:textId="77777777" w:rsidTr="00CD41C5">
        <w:tc>
          <w:tcPr>
            <w:tcW w:w="4527"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0A76F535" w14:textId="77777777" w:rsidR="00E5214D" w:rsidRPr="00F10407" w:rsidRDefault="00E5214D" w:rsidP="00CD41C5">
            <w:pPr>
              <w:rPr>
                <w:rFonts w:asciiTheme="majorHAnsi" w:hAnsiTheme="majorHAnsi" w:cs="Arial"/>
              </w:rPr>
            </w:pPr>
            <w:r w:rsidRPr="00F10407">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10A9A210" w14:textId="77777777" w:rsidR="00E5214D" w:rsidRPr="00F10407" w:rsidRDefault="00E5214D" w:rsidP="00CD41C5">
            <w:pPr>
              <w:rPr>
                <w:rFonts w:asciiTheme="majorHAnsi" w:hAnsiTheme="majorHAnsi" w:cs="Arial"/>
              </w:rPr>
            </w:pPr>
            <w:r w:rsidRPr="00F10407">
              <w:rPr>
                <w:rFonts w:asciiTheme="majorHAnsi" w:hAnsiTheme="majorHAnsi" w:cs="Arial"/>
              </w:rPr>
              <w:t xml:space="preserve">Cena v EUR </w:t>
            </w:r>
          </w:p>
        </w:tc>
      </w:tr>
      <w:tr w:rsidR="00E5214D" w:rsidRPr="00F10407" w14:paraId="5499A049" w14:textId="77777777" w:rsidTr="00CD41C5">
        <w:tc>
          <w:tcPr>
            <w:tcW w:w="4527"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5C6D770E" w14:textId="77777777" w:rsidR="00E5214D" w:rsidRPr="00F10407" w:rsidRDefault="00E5214D" w:rsidP="00CD41C5">
            <w:pPr>
              <w:rPr>
                <w:rFonts w:asciiTheme="majorHAnsi" w:hAnsiTheme="majorHAnsi" w:cs="Arial"/>
              </w:rPr>
            </w:pPr>
          </w:p>
        </w:tc>
        <w:tc>
          <w:tcPr>
            <w:tcW w:w="4495"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6E7D3650" w14:textId="77777777" w:rsidR="00E5214D" w:rsidRPr="00F10407" w:rsidRDefault="00E5214D" w:rsidP="00CD41C5">
            <w:pPr>
              <w:rPr>
                <w:rFonts w:asciiTheme="majorHAnsi" w:hAnsiTheme="majorHAnsi" w:cs="Arial"/>
              </w:rPr>
            </w:pPr>
          </w:p>
        </w:tc>
      </w:tr>
      <w:tr w:rsidR="00E5214D" w:rsidRPr="00F10407" w14:paraId="2C656B58" w14:textId="77777777" w:rsidTr="00CD41C5">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A6E8DD" w14:textId="77777777" w:rsidR="00E5214D" w:rsidRPr="00F10407" w:rsidRDefault="00E5214D" w:rsidP="00CD41C5">
            <w:pPr>
              <w:rPr>
                <w:rFonts w:asciiTheme="majorHAnsi" w:hAnsiTheme="majorHAnsi" w:cs="Arial"/>
              </w:rPr>
            </w:pPr>
          </w:p>
          <w:p w14:paraId="32401FAE" w14:textId="77777777" w:rsidR="00E5214D" w:rsidRPr="00F10407" w:rsidRDefault="00E5214D" w:rsidP="00CD41C5">
            <w:pPr>
              <w:rPr>
                <w:rFonts w:asciiTheme="majorHAnsi" w:hAnsiTheme="majorHAnsi" w:cs="Arial"/>
                <w:highlight w:val="cyan"/>
              </w:rPr>
            </w:pPr>
            <w:r w:rsidRPr="00F10407">
              <w:rPr>
                <w:rFonts w:asciiTheme="majorHAnsi" w:hAnsiTheme="majorHAnsi" w:cs="Arial"/>
              </w:rPr>
              <w:t>Vrednost del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10C354B" w14:textId="77777777" w:rsidR="00E5214D" w:rsidRPr="00F10407" w:rsidRDefault="00E5214D" w:rsidP="00CD41C5">
            <w:pPr>
              <w:rPr>
                <w:rFonts w:asciiTheme="majorHAnsi" w:hAnsiTheme="majorHAnsi" w:cs="Arial"/>
              </w:rPr>
            </w:pPr>
          </w:p>
        </w:tc>
      </w:tr>
      <w:tr w:rsidR="00E5214D" w:rsidRPr="00F10407" w14:paraId="52B7A824" w14:textId="77777777" w:rsidTr="00CD41C5">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9D3D46D" w14:textId="77777777" w:rsidR="00E5214D" w:rsidRPr="00F10407" w:rsidRDefault="00E5214D" w:rsidP="00CD41C5">
            <w:pPr>
              <w:rPr>
                <w:rFonts w:asciiTheme="majorHAnsi" w:hAnsiTheme="majorHAnsi" w:cs="Arial"/>
                <w:highlight w:val="cyan"/>
              </w:rPr>
            </w:pPr>
            <w:r w:rsidRPr="00F10407">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E89420C" w14:textId="77777777" w:rsidR="00E5214D" w:rsidRPr="00F10407" w:rsidRDefault="00E5214D" w:rsidP="00CD41C5">
            <w:pPr>
              <w:rPr>
                <w:rFonts w:asciiTheme="majorHAnsi" w:hAnsiTheme="majorHAnsi" w:cs="Arial"/>
              </w:rPr>
            </w:pPr>
          </w:p>
        </w:tc>
      </w:tr>
      <w:tr w:rsidR="00E5214D" w:rsidRPr="00F10407" w14:paraId="302BCA73" w14:textId="77777777" w:rsidTr="00CD41C5">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ABA487D" w14:textId="77777777" w:rsidR="00E5214D" w:rsidRPr="00F10407" w:rsidRDefault="00E5214D" w:rsidP="00CD41C5">
            <w:pPr>
              <w:rPr>
                <w:rFonts w:asciiTheme="majorHAnsi" w:hAnsiTheme="majorHAnsi" w:cs="Arial"/>
              </w:rPr>
            </w:pPr>
          </w:p>
          <w:p w14:paraId="077BD455" w14:textId="77777777" w:rsidR="00E5214D" w:rsidRPr="00F10407" w:rsidRDefault="00E5214D" w:rsidP="00CD41C5">
            <w:pPr>
              <w:rPr>
                <w:rFonts w:asciiTheme="majorHAnsi" w:hAnsiTheme="majorHAnsi" w:cs="Arial"/>
                <w:highlight w:val="cyan"/>
              </w:rPr>
            </w:pPr>
            <w:r w:rsidRPr="00F10407">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48D6A17" w14:textId="77777777" w:rsidR="00E5214D" w:rsidRPr="00F10407" w:rsidRDefault="00E5214D" w:rsidP="00CD41C5">
            <w:pPr>
              <w:rPr>
                <w:rFonts w:asciiTheme="majorHAnsi" w:hAnsiTheme="majorHAnsi" w:cs="Arial"/>
              </w:rPr>
            </w:pPr>
          </w:p>
        </w:tc>
      </w:tr>
      <w:tr w:rsidR="00E5214D" w:rsidRPr="00F10407" w14:paraId="266DA871" w14:textId="77777777" w:rsidTr="00CD41C5">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B026C4E" w14:textId="77777777" w:rsidR="00E5214D" w:rsidRPr="00F10407" w:rsidRDefault="00E5214D" w:rsidP="00CD41C5">
            <w:pPr>
              <w:rPr>
                <w:rFonts w:asciiTheme="majorHAnsi" w:hAnsiTheme="majorHAnsi" w:cs="Arial"/>
                <w:highlight w:val="cyan"/>
              </w:rPr>
            </w:pPr>
            <w:r w:rsidRPr="00F10407">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701AD99" w14:textId="77777777" w:rsidR="00E5214D" w:rsidRPr="00F10407" w:rsidRDefault="00E5214D" w:rsidP="00CD41C5">
            <w:pPr>
              <w:rPr>
                <w:rFonts w:asciiTheme="majorHAnsi" w:hAnsiTheme="majorHAnsi" w:cs="Arial"/>
              </w:rPr>
            </w:pPr>
          </w:p>
        </w:tc>
      </w:tr>
      <w:tr w:rsidR="00E5214D" w:rsidRPr="00F10407" w14:paraId="658F4367" w14:textId="77777777" w:rsidTr="00CD41C5">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7E3B311" w14:textId="77777777" w:rsidR="00E5214D" w:rsidRPr="00F10407" w:rsidRDefault="00E5214D" w:rsidP="00CD41C5">
            <w:pPr>
              <w:rPr>
                <w:rFonts w:asciiTheme="majorHAnsi" w:hAnsiTheme="majorHAnsi" w:cs="Arial"/>
                <w:highlight w:val="cyan"/>
              </w:rPr>
            </w:pPr>
            <w:r w:rsidRPr="00F10407">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5597FF8" w14:textId="77777777" w:rsidR="00E5214D" w:rsidRPr="00F10407" w:rsidRDefault="00E5214D" w:rsidP="00CD41C5">
            <w:pPr>
              <w:rPr>
                <w:rFonts w:asciiTheme="majorHAnsi" w:hAnsiTheme="majorHAnsi" w:cs="Arial"/>
              </w:rPr>
            </w:pPr>
          </w:p>
        </w:tc>
      </w:tr>
    </w:tbl>
    <w:p w14:paraId="4419BF5A" w14:textId="77777777" w:rsidR="00E5214D" w:rsidRPr="00F10407" w:rsidRDefault="00E5214D" w:rsidP="00E5214D">
      <w:pPr>
        <w:jc w:val="both"/>
        <w:rPr>
          <w:rFonts w:asciiTheme="majorHAnsi" w:hAnsiTheme="majorHAnsi" w:cs="Arial"/>
        </w:rPr>
      </w:pPr>
      <w:r w:rsidRPr="00F10407">
        <w:rPr>
          <w:rFonts w:asciiTheme="majorHAnsi" w:hAnsiTheme="majorHAnsi" w:cs="Arial"/>
        </w:rPr>
        <w:t xml:space="preserve"> </w:t>
      </w:r>
    </w:p>
    <w:p w14:paraId="2ACEBFFB" w14:textId="77777777" w:rsidR="00E5214D" w:rsidRPr="00F10407" w:rsidRDefault="00E5214D" w:rsidP="00E5214D">
      <w:pPr>
        <w:jc w:val="both"/>
        <w:rPr>
          <w:rFonts w:asciiTheme="majorHAnsi" w:hAnsiTheme="majorHAnsi" w:cs="Arial"/>
        </w:rPr>
      </w:pPr>
    </w:p>
    <w:p w14:paraId="58A7C351" w14:textId="77777777" w:rsidR="00E5214D" w:rsidRPr="00F10407" w:rsidRDefault="00E5214D" w:rsidP="00E5214D">
      <w:pPr>
        <w:jc w:val="both"/>
        <w:rPr>
          <w:rFonts w:asciiTheme="majorHAnsi" w:hAnsiTheme="majorHAnsi" w:cs="Arial"/>
        </w:rPr>
      </w:pPr>
      <w:r w:rsidRPr="00F10407">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36FCF10A" w14:textId="77777777" w:rsidR="00E5214D" w:rsidRPr="00F10407" w:rsidRDefault="00E5214D" w:rsidP="00E5214D">
      <w:pPr>
        <w:jc w:val="both"/>
        <w:rPr>
          <w:rFonts w:asciiTheme="majorHAnsi" w:hAnsiTheme="majorHAnsi" w:cs="Arial"/>
        </w:rPr>
      </w:pPr>
    </w:p>
    <w:p w14:paraId="20B7D4B7" w14:textId="77777777" w:rsidR="00E5214D" w:rsidRPr="00F10407" w:rsidRDefault="00E5214D" w:rsidP="00E5214D">
      <w:pPr>
        <w:jc w:val="both"/>
        <w:rPr>
          <w:rFonts w:asciiTheme="majorHAnsi" w:hAnsiTheme="majorHAnsi" w:cs="Arial"/>
          <w:b/>
          <w:bCs/>
        </w:rPr>
      </w:pPr>
      <w:r w:rsidRPr="008D5A03">
        <w:rPr>
          <w:rFonts w:asciiTheme="majorHAnsi" w:hAnsiTheme="majorHAnsi" w:cs="Arial"/>
        </w:rPr>
        <w:t>Veljavnost ponudbe je najmanj do</w:t>
      </w:r>
      <w:r w:rsidRPr="008D5A03">
        <w:rPr>
          <w:rFonts w:asciiTheme="majorHAnsi" w:hAnsiTheme="majorHAnsi" w:cs="Arial"/>
          <w:b/>
          <w:bCs/>
        </w:rPr>
        <w:t xml:space="preserve"> 4.10.2022.</w:t>
      </w:r>
    </w:p>
    <w:p w14:paraId="47684047" w14:textId="77777777" w:rsidR="00E5214D" w:rsidRPr="00F10407" w:rsidRDefault="00E5214D" w:rsidP="00E5214D">
      <w:pPr>
        <w:jc w:val="both"/>
        <w:rPr>
          <w:rFonts w:asciiTheme="majorHAnsi" w:hAnsiTheme="majorHAnsi" w:cs="Arial"/>
        </w:rPr>
      </w:pPr>
    </w:p>
    <w:p w14:paraId="0576CECB" w14:textId="77777777" w:rsidR="00E5214D" w:rsidRPr="00F10407" w:rsidRDefault="00E5214D" w:rsidP="00E5214D">
      <w:pPr>
        <w:jc w:val="both"/>
        <w:rPr>
          <w:rFonts w:asciiTheme="majorHAnsi" w:hAnsiTheme="majorHAnsi" w:cs="Arial"/>
        </w:rPr>
      </w:pPr>
      <w:r w:rsidRPr="00F10407">
        <w:rPr>
          <w:rFonts w:asciiTheme="majorHAnsi" w:hAnsiTheme="majorHAnsi" w:cs="Arial"/>
        </w:rPr>
        <w:t>Ponudbena cena  je fiksna do zaključka izvedbe vseh del in izražena v evrih z vključenim DDV (davek na dodano vrednost), vsi stroški  so vračunani v ceni.</w:t>
      </w:r>
    </w:p>
    <w:p w14:paraId="39E803E9" w14:textId="77777777" w:rsidR="00E5214D" w:rsidRPr="00F10407" w:rsidRDefault="00E5214D" w:rsidP="00E5214D">
      <w:pPr>
        <w:jc w:val="both"/>
        <w:rPr>
          <w:rFonts w:asciiTheme="majorHAnsi" w:hAnsiTheme="majorHAnsi" w:cs="Arial"/>
        </w:rPr>
      </w:pPr>
    </w:p>
    <w:p w14:paraId="14EAC409" w14:textId="77777777" w:rsidR="00E5214D" w:rsidRPr="00F10407" w:rsidRDefault="00E5214D" w:rsidP="00E5214D">
      <w:pPr>
        <w:jc w:val="both"/>
        <w:rPr>
          <w:rFonts w:asciiTheme="majorHAnsi" w:hAnsiTheme="majorHAnsi" w:cs="Arial"/>
        </w:rPr>
      </w:pPr>
      <w:r w:rsidRPr="00F10407">
        <w:rPr>
          <w:rFonts w:asciiTheme="majorHAnsi" w:hAnsiTheme="majorHAnsi" w:cs="Arial"/>
        </w:rPr>
        <w:t>Ponudnik mora v ponudbeno ceno zajeti vse stroške, zlasti kot so:</w:t>
      </w:r>
      <w:r w:rsidRPr="00F10407">
        <w:rPr>
          <w:rFonts w:asciiTheme="majorHAnsi" w:hAnsiTheme="majorHAnsi" w:cs="Arial"/>
        </w:rPr>
        <w:tab/>
      </w:r>
    </w:p>
    <w:p w14:paraId="0D6F3E33"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organizacijo dela na objektu / gradbišča – delovišča in pomožna dela ter stroški koordinacije del na gradbišču;</w:t>
      </w:r>
    </w:p>
    <w:p w14:paraId="7FB1F574"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zapora ceste;</w:t>
      </w:r>
    </w:p>
    <w:p w14:paraId="6922558E"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izdelava delavniških načrtov;</w:t>
      </w:r>
    </w:p>
    <w:p w14:paraId="65391082"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lastRenderedPageBreak/>
        <w:t>prevozni stroški;</w:t>
      </w:r>
    </w:p>
    <w:p w14:paraId="593B48F4"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ogled in priprava predračuna;</w:t>
      </w:r>
    </w:p>
    <w:p w14:paraId="526AB0E6"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izdelava potrebne merilne dokumentacije, razen če ni drugače določeno;</w:t>
      </w:r>
    </w:p>
    <w:p w14:paraId="621155D9"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 xml:space="preserve">pridobitev </w:t>
      </w:r>
      <w:proofErr w:type="spellStart"/>
      <w:r w:rsidRPr="00F10407">
        <w:rPr>
          <w:rFonts w:asciiTheme="majorHAnsi" w:hAnsiTheme="majorHAnsi" w:cs="Arial"/>
        </w:rPr>
        <w:t>atestne</w:t>
      </w:r>
      <w:proofErr w:type="spellEnd"/>
      <w:r w:rsidRPr="00F10407">
        <w:rPr>
          <w:rFonts w:asciiTheme="majorHAnsi" w:hAnsiTheme="majorHAnsi" w:cs="Arial"/>
        </w:rPr>
        <w:t xml:space="preserve"> ter ostale s predpisi in to dokumentacijo zahtevane dokumentacije za vgrajeni material;</w:t>
      </w:r>
    </w:p>
    <w:p w14:paraId="4E174E0F"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iznos in odvoz odpadnega materiala na stalno deponijo s plačilom vseh komunalnih pristojbin;</w:t>
      </w:r>
    </w:p>
    <w:p w14:paraId="6F1A6253"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 xml:space="preserve">vsa finalna čiščenja med in po končanih delih, </w:t>
      </w:r>
      <w:proofErr w:type="spellStart"/>
      <w:r w:rsidRPr="00F10407">
        <w:rPr>
          <w:rFonts w:asciiTheme="majorHAnsi" w:hAnsiTheme="majorHAnsi" w:cs="Arial"/>
        </w:rPr>
        <w:t>pospravitev</w:t>
      </w:r>
      <w:proofErr w:type="spellEnd"/>
      <w:r w:rsidRPr="00F10407">
        <w:rPr>
          <w:rFonts w:asciiTheme="majorHAnsi" w:hAnsiTheme="majorHAnsi" w:cs="Arial"/>
        </w:rPr>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623AF1ED"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zaščita obstoječih elementov, opreme, prostorov, itd. v okolici objektov/hiš;</w:t>
      </w:r>
    </w:p>
    <w:p w14:paraId="0A6000F8"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vsi predpisani tehnični standardi in normativi, ki so predpisani za posamezno vrsto del;</w:t>
      </w:r>
    </w:p>
    <w:p w14:paraId="2011E4D7"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 xml:space="preserve">ves pritrdilni, vezni in montažni materiali ter </w:t>
      </w:r>
      <w:proofErr w:type="spellStart"/>
      <w:r w:rsidRPr="00F10407">
        <w:rPr>
          <w:rFonts w:asciiTheme="majorHAnsi" w:hAnsiTheme="majorHAnsi" w:cs="Arial"/>
        </w:rPr>
        <w:t>podkonstrukcije</w:t>
      </w:r>
      <w:proofErr w:type="spellEnd"/>
      <w:r w:rsidRPr="00F10407">
        <w:rPr>
          <w:rFonts w:asciiTheme="majorHAnsi" w:hAnsiTheme="majorHAnsi" w:cs="Arial"/>
        </w:rPr>
        <w:t>, razen pri pozicijah, kjer je to posebej navedeno;</w:t>
      </w:r>
    </w:p>
    <w:p w14:paraId="6984CF2A"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zavarovanje gradbišča - delovišča pri zavarovalnici za primere požara, poplav, tatvin, vlomov in podobno za ves čas izvajanja del do dneva predaje naročniku;</w:t>
      </w:r>
    </w:p>
    <w:p w14:paraId="270C6DE7"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stroške zarisovanj, izmer, zaključnih del, transportov, tlačni preizkus, drobni in tesnilni material, nastavitve in meritve, pridobitev izjav o skladnosti in navodila za obratovanje in zagon, razen če ni drugače določeno pri posamezni postavki popisa del;</w:t>
      </w:r>
    </w:p>
    <w:p w14:paraId="22E1031F"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upoštevati vsa morebitna dodatna dela kot so vrezovanje navojev, izpiranje cevi, zapiranje s čepi, zaščita prostih električnih vodnikov ipd.;</w:t>
      </w:r>
    </w:p>
    <w:p w14:paraId="2D418BB0"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zavarovanje opreme za primere požara, poplav, vlomov in podobnega, do pogodbenega zneska;</w:t>
      </w:r>
    </w:p>
    <w:p w14:paraId="4698A718"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dajatve špedicije in carine za opremo, ki je tuje proizvodnje;</w:t>
      </w:r>
    </w:p>
    <w:p w14:paraId="694F1A7C"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 xml:space="preserve">stroški formiranja deponij in stroški uporabe javnih odlagališč, ves odpadni material postane last izvajalca razen materiala, ki je po projektu predviden za zasip; </w:t>
      </w:r>
    </w:p>
    <w:p w14:paraId="1AB7EDED"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vsa čiščenja okolice posega (cestišč, pločnikov, dvorišč ipd.), ki bodo potrebna zaradi izvedbe njegovega dela;</w:t>
      </w:r>
    </w:p>
    <w:p w14:paraId="1D2F5FA3" w14:textId="77777777" w:rsidR="00E5214D" w:rsidRPr="00F10407" w:rsidRDefault="00E5214D" w:rsidP="00E5214D">
      <w:pPr>
        <w:numPr>
          <w:ilvl w:val="0"/>
          <w:numId w:val="77"/>
        </w:numPr>
        <w:jc w:val="both"/>
        <w:rPr>
          <w:rFonts w:asciiTheme="majorHAnsi" w:hAnsiTheme="majorHAnsi" w:cs="Arial"/>
        </w:rPr>
      </w:pPr>
      <w:r w:rsidRPr="00F10407">
        <w:rPr>
          <w:rFonts w:asciiTheme="majorHAnsi" w:hAnsiTheme="majorHAnsi" w:cs="Arial"/>
        </w:rPr>
        <w:t>manipulativni stroški za dodatna dela so 3 %.</w:t>
      </w:r>
    </w:p>
    <w:p w14:paraId="3D74AF15" w14:textId="77777777" w:rsidR="00E5214D" w:rsidRPr="00F10407" w:rsidRDefault="00E5214D" w:rsidP="00E5214D">
      <w:pPr>
        <w:jc w:val="both"/>
        <w:rPr>
          <w:rFonts w:asciiTheme="majorHAnsi" w:hAnsiTheme="majorHAnsi" w:cs="Arial"/>
        </w:rPr>
      </w:pPr>
      <w:r w:rsidRPr="00F10407">
        <w:rPr>
          <w:rFonts w:asciiTheme="majorHAnsi" w:hAnsiTheme="majorHAnsi" w:cs="Arial"/>
        </w:rPr>
        <w:tab/>
      </w:r>
    </w:p>
    <w:p w14:paraId="406D7B51" w14:textId="77777777" w:rsidR="00E5214D" w:rsidRPr="00F10407" w:rsidRDefault="00E5214D" w:rsidP="00E5214D">
      <w:pPr>
        <w:jc w:val="both"/>
        <w:rPr>
          <w:rFonts w:asciiTheme="majorHAnsi" w:hAnsiTheme="majorHAnsi" w:cs="Arial"/>
        </w:rPr>
      </w:pPr>
      <w:r w:rsidRPr="00F10407">
        <w:rPr>
          <w:rFonts w:asciiTheme="majorHAnsi" w:hAnsiTheme="majorHAnsi" w:cs="Arial"/>
        </w:rPr>
        <w:t>Ostale določbe:</w:t>
      </w:r>
      <w:r w:rsidRPr="00F10407">
        <w:rPr>
          <w:rFonts w:asciiTheme="majorHAnsi" w:hAnsiTheme="majorHAnsi" w:cs="Arial"/>
        </w:rPr>
        <w:tab/>
      </w:r>
    </w:p>
    <w:p w14:paraId="43209F3A" w14:textId="77777777" w:rsidR="00E5214D" w:rsidRPr="00F10407" w:rsidRDefault="00E5214D" w:rsidP="00E5214D">
      <w:pPr>
        <w:ind w:left="720" w:hanging="360"/>
        <w:jc w:val="both"/>
        <w:rPr>
          <w:rFonts w:asciiTheme="majorHAnsi" w:hAnsiTheme="majorHAnsi" w:cs="Arial"/>
        </w:rPr>
      </w:pPr>
      <w:r w:rsidRPr="00F10407">
        <w:rPr>
          <w:rFonts w:asciiTheme="majorHAnsi" w:hAnsiTheme="majorHAnsi" w:cs="Arial"/>
        </w:rPr>
        <w:t>obračun del se vrši po dejansko izvedenih količinah;</w:t>
      </w:r>
    </w:p>
    <w:p w14:paraId="558954E0" w14:textId="77777777" w:rsidR="00E5214D" w:rsidRPr="00F10407" w:rsidRDefault="00E5214D" w:rsidP="00E5214D">
      <w:pPr>
        <w:ind w:left="720" w:hanging="360"/>
        <w:jc w:val="both"/>
        <w:rPr>
          <w:rFonts w:asciiTheme="majorHAnsi" w:hAnsiTheme="majorHAnsi" w:cs="Arial"/>
        </w:rPr>
      </w:pPr>
      <w:r w:rsidRPr="00F10407">
        <w:rPr>
          <w:rFonts w:asciiTheme="majorHAnsi" w:hAnsiTheme="majorHAnsi" w:cs="Arial"/>
        </w:rPr>
        <w:t>vsi izkopi, prevozi in zasipi se obračunavajo v raščenem stanju oziroma vgrajenem;</w:t>
      </w:r>
    </w:p>
    <w:p w14:paraId="108A094B" w14:textId="77777777" w:rsidR="00E5214D" w:rsidRPr="00F10407" w:rsidRDefault="00E5214D" w:rsidP="00E5214D">
      <w:pPr>
        <w:ind w:left="720" w:hanging="360"/>
        <w:jc w:val="both"/>
        <w:rPr>
          <w:rFonts w:asciiTheme="majorHAnsi" w:hAnsiTheme="majorHAnsi" w:cs="Arial"/>
        </w:rPr>
      </w:pPr>
      <w:r w:rsidRPr="00F10407">
        <w:rPr>
          <w:rFonts w:asciiTheme="majorHAnsi" w:hAnsiTheme="majorHAnsi" w:cs="Arial"/>
        </w:rPr>
        <w:t xml:space="preserve">ves cevni material, </w:t>
      </w:r>
      <w:proofErr w:type="spellStart"/>
      <w:r w:rsidRPr="00F10407">
        <w:rPr>
          <w:rFonts w:asciiTheme="majorHAnsi" w:hAnsiTheme="majorHAnsi" w:cs="Arial"/>
        </w:rPr>
        <w:t>fazonski</w:t>
      </w:r>
      <w:proofErr w:type="spellEnd"/>
      <w:r w:rsidRPr="00F10407">
        <w:rPr>
          <w:rFonts w:asciiTheme="majorHAnsi" w:hAnsiTheme="majorHAnsi" w:cs="Arial"/>
        </w:rPr>
        <w:t xml:space="preserve"> komadi, posebni kosi in armature, pokrovi jaškov, zračniki, jaški in podobni gradbeni produkti in </w:t>
      </w:r>
      <w:proofErr w:type="spellStart"/>
      <w:r w:rsidRPr="00F10407">
        <w:rPr>
          <w:rFonts w:asciiTheme="majorHAnsi" w:hAnsiTheme="majorHAnsi" w:cs="Arial"/>
        </w:rPr>
        <w:t>prefabrikati</w:t>
      </w:r>
      <w:proofErr w:type="spellEnd"/>
      <w:r w:rsidRPr="00F10407">
        <w:rPr>
          <w:rFonts w:asciiTheme="majorHAnsi" w:hAnsiTheme="majorHAnsi" w:cs="Arial"/>
        </w:rPr>
        <w:t xml:space="preserve"> vključujejo transport, montažo ter spojni in tesnilni material ustrezne kvalitete;</w:t>
      </w:r>
    </w:p>
    <w:p w14:paraId="1A9335A6" w14:textId="77777777" w:rsidR="00E5214D" w:rsidRPr="00F10407" w:rsidRDefault="00E5214D" w:rsidP="00E5214D">
      <w:pPr>
        <w:ind w:left="720" w:hanging="360"/>
        <w:jc w:val="both"/>
        <w:rPr>
          <w:rFonts w:asciiTheme="majorHAnsi" w:hAnsiTheme="majorHAnsi" w:cs="Arial"/>
        </w:rPr>
      </w:pPr>
      <w:r w:rsidRPr="00F10407">
        <w:rPr>
          <w:rFonts w:asciiTheme="majorHAnsi" w:hAnsiTheme="majorHAnsi" w:cs="Arial"/>
        </w:rPr>
        <w:t>dimenzije za vse novo vgrajene elemente je potrebno predhodno preveriti na gradbišču - delovišču;</w:t>
      </w:r>
    </w:p>
    <w:p w14:paraId="1C7DEC03" w14:textId="77777777" w:rsidR="00E5214D" w:rsidRPr="00F10407" w:rsidRDefault="00E5214D" w:rsidP="00E5214D">
      <w:pPr>
        <w:ind w:left="720" w:hanging="360"/>
        <w:jc w:val="both"/>
        <w:rPr>
          <w:rFonts w:asciiTheme="majorHAnsi" w:hAnsiTheme="majorHAnsi" w:cs="Arial"/>
        </w:rPr>
      </w:pPr>
      <w:r w:rsidRPr="00F10407">
        <w:rPr>
          <w:rFonts w:asciiTheme="majorHAnsi" w:hAnsiTheme="majorHAnsi" w:cs="Arial"/>
        </w:rPr>
        <w:t>ponudbeni popis del dejansko predstavlja cenik za izvajanje del.</w:t>
      </w:r>
    </w:p>
    <w:p w14:paraId="25D3E63D" w14:textId="77777777" w:rsidR="00E5214D" w:rsidRPr="00F10407" w:rsidRDefault="00E5214D" w:rsidP="00E5214D">
      <w:pPr>
        <w:jc w:val="both"/>
        <w:rPr>
          <w:rFonts w:asciiTheme="majorHAnsi" w:hAnsiTheme="majorHAnsi" w:cs="Arial"/>
        </w:rPr>
      </w:pPr>
    </w:p>
    <w:p w14:paraId="4D348003" w14:textId="77777777" w:rsidR="00E5214D" w:rsidRPr="00F10407" w:rsidRDefault="00E5214D" w:rsidP="00E5214D">
      <w:pPr>
        <w:jc w:val="both"/>
        <w:rPr>
          <w:rFonts w:asciiTheme="majorHAnsi" w:hAnsiTheme="majorHAnsi" w:cs="Arial"/>
        </w:rPr>
      </w:pPr>
      <w:r w:rsidRPr="00F10407">
        <w:rPr>
          <w:rFonts w:asciiTheme="majorHAnsi" w:hAnsiTheme="majorHAnsi" w:cs="Arial"/>
        </w:rPr>
        <w:t xml:space="preserve">Strinjamo se, da naročnik ni zavezan sprejeti nobene od ponudb, ki jih je prejel ter da v primeru odstopa naročnika od oddaje javnega naročila ne bodo povrnjeni ponudniku nobeni stroški v zvezi z izdelavo ponudb. </w:t>
      </w:r>
    </w:p>
    <w:p w14:paraId="721FC25C" w14:textId="77777777" w:rsidR="00E5214D" w:rsidRPr="00F10407" w:rsidRDefault="00E5214D" w:rsidP="00E5214D">
      <w:pPr>
        <w:jc w:val="both"/>
        <w:rPr>
          <w:rFonts w:asciiTheme="majorHAnsi" w:hAnsiTheme="majorHAnsi" w:cs="Arial"/>
        </w:rPr>
      </w:pPr>
      <w:r w:rsidRPr="00F10407">
        <w:rPr>
          <w:rFonts w:asciiTheme="majorHAnsi" w:hAnsiTheme="majorHAnsi" w:cs="Arial"/>
        </w:rPr>
        <w:t xml:space="preserve"> </w:t>
      </w:r>
      <w:r w:rsidRPr="00F10407">
        <w:rPr>
          <w:rFonts w:asciiTheme="majorHAnsi" w:eastAsia="Times New Roman" w:hAnsiTheme="majorHAnsi" w:cs="Arial"/>
          <w:b/>
          <w:bCs/>
        </w:rPr>
        <w:t xml:space="preserve"> </w:t>
      </w:r>
    </w:p>
    <w:p w14:paraId="47704A5E" w14:textId="77777777" w:rsidR="00E5214D" w:rsidRPr="00F10407" w:rsidRDefault="00E5214D" w:rsidP="00E5214D">
      <w:pPr>
        <w:keepNext/>
        <w:ind w:left="360"/>
        <w:outlineLvl w:val="1"/>
        <w:rPr>
          <w:rFonts w:asciiTheme="majorHAnsi" w:hAnsiTheme="majorHAnsi" w:cstheme="majorHAnsi"/>
          <w:b/>
          <w:bCs/>
          <w:sz w:val="24"/>
          <w:szCs w:val="28"/>
          <w:u w:val="single"/>
          <w:lang w:val="x-none"/>
        </w:rPr>
      </w:pPr>
    </w:p>
    <w:p w14:paraId="39E1D73C" w14:textId="77777777" w:rsidR="00E5214D" w:rsidRPr="00F10407" w:rsidRDefault="00E5214D" w:rsidP="00E5214D">
      <w:pPr>
        <w:keepNext/>
        <w:ind w:left="360"/>
        <w:outlineLvl w:val="1"/>
        <w:rPr>
          <w:rFonts w:asciiTheme="majorHAnsi" w:hAnsiTheme="majorHAnsi" w:cstheme="majorHAnsi"/>
          <w:b/>
          <w:bCs/>
          <w:sz w:val="24"/>
          <w:szCs w:val="28"/>
          <w:u w:val="single"/>
          <w:lang w:val="x-none"/>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2"/>
        <w:gridCol w:w="2371"/>
        <w:gridCol w:w="4449"/>
      </w:tblGrid>
      <w:tr w:rsidR="00E5214D" w:rsidRPr="00F10407" w14:paraId="530CD9C5" w14:textId="77777777" w:rsidTr="00CD41C5">
        <w:trPr>
          <w:trHeight w:val="737"/>
        </w:trPr>
        <w:tc>
          <w:tcPr>
            <w:tcW w:w="2162" w:type="dxa"/>
          </w:tcPr>
          <w:p w14:paraId="280ADF88" w14:textId="77777777" w:rsidR="00E5214D" w:rsidRPr="00F10407" w:rsidRDefault="00E5214D" w:rsidP="00CD41C5">
            <w:pPr>
              <w:rPr>
                <w:rFonts w:asciiTheme="majorHAnsi" w:hAnsiTheme="majorHAnsi" w:cs="Arial"/>
              </w:rPr>
            </w:pPr>
            <w:r w:rsidRPr="00F10407">
              <w:rPr>
                <w:rFonts w:asciiTheme="majorHAnsi" w:hAnsiTheme="majorHAnsi" w:cs="Arial"/>
              </w:rPr>
              <w:t>KRAJ</w:t>
            </w:r>
          </w:p>
          <w:p w14:paraId="442E29DD" w14:textId="77777777" w:rsidR="00E5214D" w:rsidRPr="00F10407" w:rsidRDefault="00E5214D" w:rsidP="00CD41C5">
            <w:pPr>
              <w:rPr>
                <w:rFonts w:asciiTheme="majorHAnsi" w:hAnsiTheme="majorHAnsi" w:cs="Arial"/>
              </w:rPr>
            </w:pPr>
          </w:p>
        </w:tc>
        <w:tc>
          <w:tcPr>
            <w:tcW w:w="2410" w:type="dxa"/>
            <w:vMerge w:val="restart"/>
          </w:tcPr>
          <w:p w14:paraId="3A08EBBC" w14:textId="77777777" w:rsidR="00E5214D" w:rsidRPr="00F10407" w:rsidRDefault="00E5214D" w:rsidP="00CD41C5">
            <w:pPr>
              <w:rPr>
                <w:rFonts w:asciiTheme="majorHAnsi" w:hAnsiTheme="majorHAnsi" w:cs="Arial"/>
              </w:rPr>
            </w:pPr>
            <w:r w:rsidRPr="00F10407">
              <w:rPr>
                <w:rFonts w:asciiTheme="majorHAnsi" w:hAnsiTheme="majorHAnsi" w:cs="Arial"/>
              </w:rPr>
              <w:t>ŽIG</w:t>
            </w:r>
          </w:p>
        </w:tc>
        <w:tc>
          <w:tcPr>
            <w:tcW w:w="4500" w:type="dxa"/>
            <w:vMerge w:val="restart"/>
          </w:tcPr>
          <w:p w14:paraId="03486D15" w14:textId="77777777" w:rsidR="00E5214D" w:rsidRPr="00F10407" w:rsidRDefault="00E5214D" w:rsidP="00CD41C5">
            <w:pPr>
              <w:rPr>
                <w:rFonts w:asciiTheme="majorHAnsi" w:hAnsiTheme="majorHAnsi" w:cs="Arial"/>
              </w:rPr>
            </w:pPr>
            <w:r w:rsidRPr="00F10407">
              <w:rPr>
                <w:rFonts w:asciiTheme="majorHAnsi" w:hAnsiTheme="majorHAnsi" w:cs="Arial"/>
              </w:rPr>
              <w:t>PONUDNIK/VODILNI PARTNER</w:t>
            </w:r>
          </w:p>
          <w:p w14:paraId="0C8D73AE" w14:textId="77777777" w:rsidR="00E5214D" w:rsidRPr="00F10407" w:rsidRDefault="00E5214D" w:rsidP="00CD41C5">
            <w:pPr>
              <w:rPr>
                <w:rFonts w:asciiTheme="majorHAnsi" w:hAnsiTheme="majorHAnsi" w:cs="Arial"/>
              </w:rPr>
            </w:pPr>
            <w:r w:rsidRPr="00F10407">
              <w:rPr>
                <w:rFonts w:asciiTheme="majorHAnsi" w:hAnsiTheme="majorHAnsi" w:cs="Arial"/>
              </w:rPr>
              <w:t xml:space="preserve">ime in priimek zakonitega zastopnika </w:t>
            </w:r>
          </w:p>
          <w:p w14:paraId="299BA4C5" w14:textId="77777777" w:rsidR="00E5214D" w:rsidRPr="00F10407" w:rsidRDefault="00E5214D" w:rsidP="00CD41C5">
            <w:pPr>
              <w:rPr>
                <w:rFonts w:asciiTheme="majorHAnsi" w:hAnsiTheme="majorHAnsi" w:cs="Arial"/>
              </w:rPr>
            </w:pPr>
            <w:r w:rsidRPr="00F10407">
              <w:rPr>
                <w:rFonts w:asciiTheme="majorHAnsi" w:hAnsiTheme="majorHAnsi" w:cs="Arial"/>
              </w:rPr>
              <w:t>in podpis</w:t>
            </w:r>
          </w:p>
        </w:tc>
      </w:tr>
    </w:tbl>
    <w:p w14:paraId="2F0B3EB6" w14:textId="77777777" w:rsidR="00E5214D" w:rsidRDefault="00E5214D" w:rsidP="00E5214D">
      <w:pPr>
        <w:jc w:val="both"/>
        <w:rPr>
          <w:rFonts w:asciiTheme="majorHAnsi" w:hAnsiTheme="majorHAnsi"/>
        </w:rPr>
      </w:pPr>
    </w:p>
    <w:p w14:paraId="5D7189B5" w14:textId="77777777" w:rsidR="00E5214D" w:rsidRDefault="00E5214D" w:rsidP="00E5214D">
      <w:pPr>
        <w:jc w:val="both"/>
        <w:rPr>
          <w:rFonts w:asciiTheme="majorHAnsi" w:hAnsiTheme="majorHAnsi"/>
        </w:rPr>
      </w:pPr>
    </w:p>
    <w:p w14:paraId="67BCCA6E" w14:textId="77777777" w:rsidR="00E5214D" w:rsidRDefault="00E5214D" w:rsidP="00E5214D">
      <w:pPr>
        <w:jc w:val="both"/>
        <w:rPr>
          <w:rFonts w:asciiTheme="majorHAnsi" w:hAnsiTheme="majorHAnsi"/>
        </w:rPr>
      </w:pPr>
    </w:p>
    <w:p w14:paraId="50AECA75" w14:textId="77777777" w:rsidR="00E5214D" w:rsidRDefault="00E5214D" w:rsidP="00E5214D">
      <w:pPr>
        <w:jc w:val="both"/>
        <w:rPr>
          <w:rFonts w:asciiTheme="majorHAnsi" w:hAnsiTheme="majorHAnsi"/>
        </w:rPr>
      </w:pPr>
    </w:p>
    <w:p w14:paraId="5C99C4F1" w14:textId="77777777" w:rsidR="00E5214D" w:rsidRPr="005B66EF" w:rsidRDefault="00E5214D" w:rsidP="00E5214D">
      <w:pPr>
        <w:pStyle w:val="javnanaroilapodnaslov"/>
        <w:framePr w:wrap="auto" w:vAnchor="margin" w:yAlign="inline"/>
        <w:numPr>
          <w:ilvl w:val="1"/>
          <w:numId w:val="38"/>
        </w:numPr>
        <w:spacing w:before="0" w:after="0"/>
        <w:rPr>
          <w:rFonts w:asciiTheme="majorHAnsi" w:hAnsiTheme="majorHAnsi"/>
          <w:lang w:val="sl-SI"/>
        </w:rPr>
      </w:pPr>
      <w:bookmarkStart w:id="5" w:name="_Toc106606702"/>
      <w:proofErr w:type="spellStart"/>
      <w:r>
        <w:rPr>
          <w:rFonts w:asciiTheme="majorHAnsi" w:hAnsiTheme="majorHAnsi"/>
          <w:lang w:val="sl-SI"/>
        </w:rPr>
        <w:t>Obr</w:t>
      </w:r>
      <w:proofErr w:type="spellEnd"/>
      <w:r>
        <w:rPr>
          <w:rFonts w:asciiTheme="majorHAnsi" w:hAnsiTheme="majorHAnsi"/>
          <w:lang w:val="sl-SI"/>
        </w:rPr>
        <w:t xml:space="preserve">. Podatki o podizvajalcih, ki jim bo ponudnik oddal posel v </w:t>
      </w:r>
      <w:proofErr w:type="spellStart"/>
      <w:r>
        <w:rPr>
          <w:rFonts w:asciiTheme="majorHAnsi" w:hAnsiTheme="majorHAnsi"/>
          <w:lang w:val="sl-SI"/>
        </w:rPr>
        <w:t>podizvajanje</w:t>
      </w:r>
      <w:bookmarkEnd w:id="5"/>
      <w:proofErr w:type="spellEnd"/>
      <w:r>
        <w:rPr>
          <w:rFonts w:asciiTheme="majorHAnsi" w:hAnsiTheme="majorHAnsi"/>
          <w:lang w:val="sl-SI"/>
        </w:rPr>
        <w:t xml:space="preserve"> </w:t>
      </w:r>
    </w:p>
    <w:p w14:paraId="1225349C" w14:textId="77777777" w:rsidR="00E5214D" w:rsidRPr="005B66EF" w:rsidRDefault="00E5214D" w:rsidP="00E5214D">
      <w:pPr>
        <w:keepNext/>
        <w:ind w:left="360"/>
        <w:outlineLvl w:val="1"/>
        <w:rPr>
          <w:rFonts w:asciiTheme="majorHAnsi" w:hAnsiTheme="majorHAnsi" w:cstheme="majorHAnsi"/>
          <w:b/>
          <w:bCs/>
          <w:sz w:val="24"/>
          <w:szCs w:val="28"/>
          <w:u w:val="single"/>
          <w:lang w:val="x-none"/>
        </w:rPr>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E5214D" w:rsidRPr="005B66EF" w14:paraId="2E903EE8" w14:textId="77777777" w:rsidTr="00CD41C5">
        <w:tc>
          <w:tcPr>
            <w:tcW w:w="730" w:type="dxa"/>
          </w:tcPr>
          <w:p w14:paraId="385FFD18" w14:textId="77777777" w:rsidR="00E5214D" w:rsidRPr="005B66EF" w:rsidRDefault="00E5214D" w:rsidP="00CD41C5">
            <w:pPr>
              <w:ind w:right="72"/>
              <w:jc w:val="both"/>
              <w:rPr>
                <w:rFonts w:asciiTheme="majorHAnsi" w:hAnsiTheme="majorHAnsi" w:cstheme="majorHAnsi"/>
              </w:rPr>
            </w:pPr>
          </w:p>
          <w:p w14:paraId="557D52F1" w14:textId="77777777" w:rsidR="00E5214D" w:rsidRPr="005B66EF" w:rsidRDefault="00E5214D" w:rsidP="00CD41C5">
            <w:pPr>
              <w:ind w:right="72"/>
              <w:jc w:val="both"/>
              <w:rPr>
                <w:rFonts w:asciiTheme="majorHAnsi" w:hAnsiTheme="majorHAnsi" w:cstheme="majorHAnsi"/>
              </w:rPr>
            </w:pPr>
          </w:p>
          <w:p w14:paraId="43E3BD7E" w14:textId="77777777" w:rsidR="00E5214D" w:rsidRPr="005B66EF" w:rsidRDefault="00E5214D" w:rsidP="00CD41C5">
            <w:pPr>
              <w:ind w:right="72"/>
              <w:jc w:val="both"/>
              <w:rPr>
                <w:rFonts w:asciiTheme="majorHAnsi" w:hAnsiTheme="majorHAnsi" w:cstheme="majorHAnsi"/>
              </w:rPr>
            </w:pPr>
          </w:p>
        </w:tc>
        <w:tc>
          <w:tcPr>
            <w:tcW w:w="2798" w:type="dxa"/>
          </w:tcPr>
          <w:p w14:paraId="12E971BA" w14:textId="77777777" w:rsidR="00E5214D" w:rsidRPr="005B66EF" w:rsidRDefault="00E5214D" w:rsidP="00CD41C5">
            <w:pPr>
              <w:ind w:right="72"/>
              <w:jc w:val="both"/>
              <w:rPr>
                <w:rFonts w:asciiTheme="majorHAnsi" w:hAnsiTheme="majorHAnsi" w:cstheme="majorHAnsi"/>
              </w:rPr>
            </w:pPr>
            <w:r w:rsidRPr="005B66EF">
              <w:rPr>
                <w:rFonts w:asciiTheme="majorHAnsi" w:hAnsiTheme="majorHAnsi" w:cstheme="majorHAnsi"/>
              </w:rPr>
              <w:t>Podizvajalec</w:t>
            </w:r>
          </w:p>
          <w:p w14:paraId="20BCB614" w14:textId="77777777" w:rsidR="00E5214D" w:rsidRPr="005B66EF" w:rsidRDefault="00E5214D" w:rsidP="00CD41C5">
            <w:pPr>
              <w:ind w:right="72"/>
              <w:jc w:val="both"/>
              <w:rPr>
                <w:rFonts w:asciiTheme="majorHAnsi" w:hAnsiTheme="majorHAnsi" w:cstheme="majorHAnsi"/>
              </w:rPr>
            </w:pPr>
            <w:r w:rsidRPr="005B66EF">
              <w:rPr>
                <w:rFonts w:asciiTheme="majorHAnsi" w:hAnsiTheme="majorHAnsi" w:cstheme="majorHAnsi"/>
              </w:rPr>
              <w:t>(naziv, polni naslov)</w:t>
            </w:r>
          </w:p>
        </w:tc>
        <w:tc>
          <w:tcPr>
            <w:tcW w:w="3680" w:type="dxa"/>
          </w:tcPr>
          <w:p w14:paraId="02A1D803" w14:textId="77777777" w:rsidR="00E5214D" w:rsidRPr="005B66EF" w:rsidRDefault="00E5214D" w:rsidP="00CD41C5">
            <w:pPr>
              <w:ind w:right="72"/>
              <w:jc w:val="both"/>
              <w:rPr>
                <w:rFonts w:asciiTheme="majorHAnsi" w:hAnsiTheme="majorHAnsi" w:cstheme="majorHAnsi"/>
              </w:rPr>
            </w:pPr>
            <w:r w:rsidRPr="005B66EF">
              <w:rPr>
                <w:rFonts w:asciiTheme="majorHAnsi" w:hAnsiTheme="majorHAnsi" w:cstheme="majorHAnsi"/>
              </w:rPr>
              <w:t>Vsaka vrsta del, ki jih bo izvedel</w:t>
            </w:r>
          </w:p>
          <w:p w14:paraId="15E8AE27" w14:textId="77777777" w:rsidR="00E5214D" w:rsidRPr="005B66EF" w:rsidRDefault="00E5214D" w:rsidP="00CD41C5">
            <w:pPr>
              <w:ind w:right="72"/>
              <w:jc w:val="both"/>
              <w:rPr>
                <w:rFonts w:asciiTheme="majorHAnsi" w:hAnsiTheme="majorHAnsi" w:cstheme="majorHAnsi"/>
              </w:rPr>
            </w:pPr>
            <w:r w:rsidRPr="005B66EF">
              <w:rPr>
                <w:rFonts w:asciiTheme="majorHAnsi" w:hAnsiTheme="majorHAnsi" w:cstheme="majorHAnsi"/>
              </w:rPr>
              <w:t xml:space="preserve">podizvajalec oz. dobavljenega materiala </w:t>
            </w:r>
          </w:p>
        </w:tc>
        <w:tc>
          <w:tcPr>
            <w:tcW w:w="2040" w:type="dxa"/>
          </w:tcPr>
          <w:p w14:paraId="1A6DD774" w14:textId="77777777" w:rsidR="00E5214D" w:rsidRPr="005B66EF" w:rsidRDefault="00E5214D" w:rsidP="00CD41C5">
            <w:pPr>
              <w:ind w:right="72"/>
              <w:jc w:val="both"/>
              <w:rPr>
                <w:rFonts w:asciiTheme="majorHAnsi" w:hAnsiTheme="majorHAnsi" w:cstheme="majorHAnsi"/>
              </w:rPr>
            </w:pPr>
            <w:r w:rsidRPr="005B66EF">
              <w:rPr>
                <w:rFonts w:asciiTheme="majorHAnsi" w:hAnsiTheme="majorHAnsi" w:cstheme="majorHAnsi"/>
              </w:rPr>
              <w:t xml:space="preserve">Vrednost del </w:t>
            </w:r>
          </w:p>
          <w:p w14:paraId="02EF39FD" w14:textId="77777777" w:rsidR="00E5214D" w:rsidRPr="005B66EF" w:rsidRDefault="00E5214D" w:rsidP="00CD41C5">
            <w:pPr>
              <w:ind w:right="72"/>
              <w:jc w:val="both"/>
              <w:rPr>
                <w:rFonts w:asciiTheme="majorHAnsi" w:hAnsiTheme="majorHAnsi" w:cstheme="majorHAnsi"/>
              </w:rPr>
            </w:pPr>
            <w:r w:rsidRPr="005B66EF">
              <w:rPr>
                <w:rFonts w:asciiTheme="majorHAnsi" w:hAnsiTheme="majorHAnsi" w:cstheme="majorHAnsi"/>
              </w:rPr>
              <w:t>v EUR-brez DDV</w:t>
            </w:r>
          </w:p>
        </w:tc>
      </w:tr>
      <w:tr w:rsidR="00E5214D" w:rsidRPr="005B66EF" w14:paraId="1E19A21D" w14:textId="77777777" w:rsidTr="00CD41C5">
        <w:tc>
          <w:tcPr>
            <w:tcW w:w="730" w:type="dxa"/>
          </w:tcPr>
          <w:p w14:paraId="6ECA1343" w14:textId="77777777" w:rsidR="00E5214D" w:rsidRPr="005B66EF" w:rsidRDefault="00E5214D" w:rsidP="00CD41C5">
            <w:pPr>
              <w:ind w:right="72"/>
              <w:jc w:val="both"/>
              <w:rPr>
                <w:rFonts w:asciiTheme="majorHAnsi" w:hAnsiTheme="majorHAnsi" w:cstheme="majorHAnsi"/>
              </w:rPr>
            </w:pPr>
            <w:r w:rsidRPr="005B66EF">
              <w:rPr>
                <w:rFonts w:asciiTheme="majorHAnsi" w:hAnsiTheme="majorHAnsi" w:cstheme="majorHAnsi"/>
              </w:rPr>
              <w:t>1</w:t>
            </w:r>
          </w:p>
        </w:tc>
        <w:tc>
          <w:tcPr>
            <w:tcW w:w="2798" w:type="dxa"/>
          </w:tcPr>
          <w:p w14:paraId="5951DF09" w14:textId="77777777" w:rsidR="00E5214D" w:rsidRPr="005B66EF" w:rsidRDefault="00E5214D" w:rsidP="00CD41C5">
            <w:pPr>
              <w:ind w:right="72"/>
              <w:jc w:val="both"/>
              <w:rPr>
                <w:rFonts w:asciiTheme="majorHAnsi" w:hAnsiTheme="majorHAnsi" w:cstheme="majorHAnsi"/>
              </w:rPr>
            </w:pPr>
          </w:p>
          <w:p w14:paraId="34E6331D" w14:textId="77777777" w:rsidR="00E5214D" w:rsidRPr="005B66EF" w:rsidRDefault="00E5214D" w:rsidP="00CD41C5">
            <w:pPr>
              <w:ind w:right="72"/>
              <w:jc w:val="both"/>
              <w:rPr>
                <w:rFonts w:asciiTheme="majorHAnsi" w:hAnsiTheme="majorHAnsi" w:cstheme="majorHAnsi"/>
              </w:rPr>
            </w:pPr>
          </w:p>
        </w:tc>
        <w:tc>
          <w:tcPr>
            <w:tcW w:w="3680" w:type="dxa"/>
          </w:tcPr>
          <w:p w14:paraId="7E43A703" w14:textId="77777777" w:rsidR="00E5214D" w:rsidRPr="005B66EF" w:rsidRDefault="00E5214D" w:rsidP="00CD41C5">
            <w:pPr>
              <w:ind w:right="72"/>
              <w:jc w:val="both"/>
              <w:rPr>
                <w:rFonts w:asciiTheme="majorHAnsi" w:hAnsiTheme="majorHAnsi" w:cstheme="majorHAnsi"/>
              </w:rPr>
            </w:pPr>
          </w:p>
        </w:tc>
        <w:tc>
          <w:tcPr>
            <w:tcW w:w="2040" w:type="dxa"/>
          </w:tcPr>
          <w:p w14:paraId="046B293C" w14:textId="77777777" w:rsidR="00E5214D" w:rsidRPr="005B66EF" w:rsidRDefault="00E5214D" w:rsidP="00CD41C5">
            <w:pPr>
              <w:ind w:right="72"/>
              <w:jc w:val="both"/>
              <w:rPr>
                <w:rFonts w:asciiTheme="majorHAnsi" w:hAnsiTheme="majorHAnsi" w:cstheme="majorHAnsi"/>
              </w:rPr>
            </w:pPr>
          </w:p>
        </w:tc>
      </w:tr>
      <w:tr w:rsidR="00E5214D" w:rsidRPr="005B66EF" w14:paraId="37982D7D" w14:textId="77777777" w:rsidTr="00CD41C5">
        <w:tc>
          <w:tcPr>
            <w:tcW w:w="730" w:type="dxa"/>
          </w:tcPr>
          <w:p w14:paraId="586CF8AB" w14:textId="77777777" w:rsidR="00E5214D" w:rsidRPr="005B66EF" w:rsidRDefault="00E5214D" w:rsidP="00CD41C5">
            <w:pPr>
              <w:ind w:right="72"/>
              <w:jc w:val="both"/>
              <w:rPr>
                <w:rFonts w:asciiTheme="majorHAnsi" w:hAnsiTheme="majorHAnsi" w:cstheme="majorHAnsi"/>
              </w:rPr>
            </w:pPr>
            <w:r w:rsidRPr="005B66EF">
              <w:rPr>
                <w:rFonts w:asciiTheme="majorHAnsi" w:hAnsiTheme="majorHAnsi" w:cstheme="majorHAnsi"/>
              </w:rPr>
              <w:t>2</w:t>
            </w:r>
          </w:p>
        </w:tc>
        <w:tc>
          <w:tcPr>
            <w:tcW w:w="2798" w:type="dxa"/>
          </w:tcPr>
          <w:p w14:paraId="678C928F" w14:textId="77777777" w:rsidR="00E5214D" w:rsidRPr="005B66EF" w:rsidRDefault="00E5214D" w:rsidP="00CD41C5">
            <w:pPr>
              <w:ind w:right="72"/>
              <w:jc w:val="both"/>
              <w:rPr>
                <w:rFonts w:asciiTheme="majorHAnsi" w:hAnsiTheme="majorHAnsi" w:cstheme="majorHAnsi"/>
              </w:rPr>
            </w:pPr>
          </w:p>
          <w:p w14:paraId="16DF5B02" w14:textId="77777777" w:rsidR="00E5214D" w:rsidRPr="005B66EF" w:rsidRDefault="00E5214D" w:rsidP="00CD41C5">
            <w:pPr>
              <w:ind w:right="72"/>
              <w:jc w:val="both"/>
              <w:rPr>
                <w:rFonts w:asciiTheme="majorHAnsi" w:hAnsiTheme="majorHAnsi" w:cstheme="majorHAnsi"/>
              </w:rPr>
            </w:pPr>
          </w:p>
        </w:tc>
        <w:tc>
          <w:tcPr>
            <w:tcW w:w="3680" w:type="dxa"/>
          </w:tcPr>
          <w:p w14:paraId="11B31427" w14:textId="77777777" w:rsidR="00E5214D" w:rsidRPr="005B66EF" w:rsidRDefault="00E5214D" w:rsidP="00CD41C5">
            <w:pPr>
              <w:ind w:right="72"/>
              <w:jc w:val="both"/>
              <w:rPr>
                <w:rFonts w:asciiTheme="majorHAnsi" w:hAnsiTheme="majorHAnsi" w:cstheme="majorHAnsi"/>
              </w:rPr>
            </w:pPr>
          </w:p>
        </w:tc>
        <w:tc>
          <w:tcPr>
            <w:tcW w:w="2040" w:type="dxa"/>
          </w:tcPr>
          <w:p w14:paraId="1E18C708" w14:textId="77777777" w:rsidR="00E5214D" w:rsidRPr="005B66EF" w:rsidRDefault="00E5214D" w:rsidP="00CD41C5">
            <w:pPr>
              <w:ind w:right="72"/>
              <w:jc w:val="both"/>
              <w:rPr>
                <w:rFonts w:asciiTheme="majorHAnsi" w:hAnsiTheme="majorHAnsi" w:cstheme="majorHAnsi"/>
              </w:rPr>
            </w:pPr>
          </w:p>
        </w:tc>
      </w:tr>
      <w:tr w:rsidR="00E5214D" w:rsidRPr="005B66EF" w14:paraId="018552BC" w14:textId="77777777" w:rsidTr="00CD41C5">
        <w:tc>
          <w:tcPr>
            <w:tcW w:w="730" w:type="dxa"/>
          </w:tcPr>
          <w:p w14:paraId="6415D4FF" w14:textId="77777777" w:rsidR="00E5214D" w:rsidRPr="005B66EF" w:rsidRDefault="00E5214D" w:rsidP="00CD41C5">
            <w:pPr>
              <w:ind w:right="72"/>
              <w:jc w:val="both"/>
              <w:rPr>
                <w:rFonts w:asciiTheme="majorHAnsi" w:hAnsiTheme="majorHAnsi" w:cstheme="majorHAnsi"/>
              </w:rPr>
            </w:pPr>
            <w:r w:rsidRPr="005B66EF">
              <w:rPr>
                <w:rFonts w:asciiTheme="majorHAnsi" w:hAnsiTheme="majorHAnsi" w:cstheme="majorHAnsi"/>
              </w:rPr>
              <w:t>3</w:t>
            </w:r>
          </w:p>
        </w:tc>
        <w:tc>
          <w:tcPr>
            <w:tcW w:w="2798" w:type="dxa"/>
          </w:tcPr>
          <w:p w14:paraId="34992A81" w14:textId="77777777" w:rsidR="00E5214D" w:rsidRPr="005B66EF" w:rsidRDefault="00E5214D" w:rsidP="00CD41C5">
            <w:pPr>
              <w:ind w:right="72"/>
              <w:jc w:val="both"/>
              <w:rPr>
                <w:rFonts w:asciiTheme="majorHAnsi" w:hAnsiTheme="majorHAnsi" w:cstheme="majorHAnsi"/>
              </w:rPr>
            </w:pPr>
          </w:p>
          <w:p w14:paraId="730077F8" w14:textId="77777777" w:rsidR="00E5214D" w:rsidRPr="005B66EF" w:rsidRDefault="00E5214D" w:rsidP="00CD41C5">
            <w:pPr>
              <w:ind w:right="72"/>
              <w:jc w:val="both"/>
              <w:rPr>
                <w:rFonts w:asciiTheme="majorHAnsi" w:hAnsiTheme="majorHAnsi" w:cstheme="majorHAnsi"/>
              </w:rPr>
            </w:pPr>
          </w:p>
        </w:tc>
        <w:tc>
          <w:tcPr>
            <w:tcW w:w="3680" w:type="dxa"/>
          </w:tcPr>
          <w:p w14:paraId="74074E84" w14:textId="77777777" w:rsidR="00E5214D" w:rsidRPr="005B66EF" w:rsidRDefault="00E5214D" w:rsidP="00CD41C5">
            <w:pPr>
              <w:ind w:right="72"/>
              <w:jc w:val="both"/>
              <w:rPr>
                <w:rFonts w:asciiTheme="majorHAnsi" w:hAnsiTheme="majorHAnsi" w:cstheme="majorHAnsi"/>
              </w:rPr>
            </w:pPr>
          </w:p>
        </w:tc>
        <w:tc>
          <w:tcPr>
            <w:tcW w:w="2040" w:type="dxa"/>
          </w:tcPr>
          <w:p w14:paraId="575C0DAC" w14:textId="77777777" w:rsidR="00E5214D" w:rsidRPr="005B66EF" w:rsidRDefault="00E5214D" w:rsidP="00CD41C5">
            <w:pPr>
              <w:ind w:right="72"/>
              <w:jc w:val="both"/>
              <w:rPr>
                <w:rFonts w:asciiTheme="majorHAnsi" w:hAnsiTheme="majorHAnsi" w:cstheme="majorHAnsi"/>
              </w:rPr>
            </w:pPr>
          </w:p>
        </w:tc>
      </w:tr>
      <w:tr w:rsidR="00E5214D" w:rsidRPr="005B66EF" w14:paraId="66A372ED" w14:textId="77777777" w:rsidTr="00CD41C5">
        <w:tc>
          <w:tcPr>
            <w:tcW w:w="730" w:type="dxa"/>
          </w:tcPr>
          <w:p w14:paraId="72C3A234" w14:textId="77777777" w:rsidR="00E5214D" w:rsidRPr="005B66EF" w:rsidRDefault="00E5214D" w:rsidP="00CD41C5">
            <w:pPr>
              <w:ind w:right="72"/>
              <w:jc w:val="both"/>
              <w:rPr>
                <w:rFonts w:asciiTheme="majorHAnsi" w:hAnsiTheme="majorHAnsi" w:cstheme="majorHAnsi"/>
              </w:rPr>
            </w:pPr>
            <w:r w:rsidRPr="005B66EF">
              <w:rPr>
                <w:rFonts w:asciiTheme="majorHAnsi" w:hAnsiTheme="majorHAnsi" w:cstheme="majorHAnsi"/>
              </w:rPr>
              <w:t>4</w:t>
            </w:r>
          </w:p>
        </w:tc>
        <w:tc>
          <w:tcPr>
            <w:tcW w:w="2798" w:type="dxa"/>
          </w:tcPr>
          <w:p w14:paraId="56328FAA" w14:textId="77777777" w:rsidR="00E5214D" w:rsidRPr="005B66EF" w:rsidRDefault="00E5214D" w:rsidP="00CD41C5">
            <w:pPr>
              <w:ind w:right="72"/>
              <w:jc w:val="both"/>
              <w:rPr>
                <w:rFonts w:asciiTheme="majorHAnsi" w:hAnsiTheme="majorHAnsi" w:cstheme="majorHAnsi"/>
              </w:rPr>
            </w:pPr>
          </w:p>
          <w:p w14:paraId="6CBE4BFD" w14:textId="77777777" w:rsidR="00E5214D" w:rsidRPr="005B66EF" w:rsidRDefault="00E5214D" w:rsidP="00CD41C5">
            <w:pPr>
              <w:ind w:right="72"/>
              <w:jc w:val="both"/>
              <w:rPr>
                <w:rFonts w:asciiTheme="majorHAnsi" w:hAnsiTheme="majorHAnsi" w:cstheme="majorHAnsi"/>
              </w:rPr>
            </w:pPr>
          </w:p>
        </w:tc>
        <w:tc>
          <w:tcPr>
            <w:tcW w:w="3680" w:type="dxa"/>
          </w:tcPr>
          <w:p w14:paraId="5B7623F1" w14:textId="77777777" w:rsidR="00E5214D" w:rsidRPr="005B66EF" w:rsidRDefault="00E5214D" w:rsidP="00CD41C5">
            <w:pPr>
              <w:ind w:right="72"/>
              <w:jc w:val="both"/>
              <w:rPr>
                <w:rFonts w:asciiTheme="majorHAnsi" w:hAnsiTheme="majorHAnsi" w:cstheme="majorHAnsi"/>
              </w:rPr>
            </w:pPr>
          </w:p>
        </w:tc>
        <w:tc>
          <w:tcPr>
            <w:tcW w:w="2040" w:type="dxa"/>
          </w:tcPr>
          <w:p w14:paraId="5E4DB847" w14:textId="77777777" w:rsidR="00E5214D" w:rsidRPr="005B66EF" w:rsidRDefault="00E5214D" w:rsidP="00CD41C5">
            <w:pPr>
              <w:ind w:right="72"/>
              <w:jc w:val="both"/>
              <w:rPr>
                <w:rFonts w:asciiTheme="majorHAnsi" w:hAnsiTheme="majorHAnsi" w:cstheme="majorHAnsi"/>
              </w:rPr>
            </w:pPr>
          </w:p>
        </w:tc>
      </w:tr>
    </w:tbl>
    <w:p w14:paraId="277CE6F5" w14:textId="77777777" w:rsidR="00E5214D" w:rsidRPr="005B66EF" w:rsidRDefault="00E5214D" w:rsidP="00E5214D">
      <w:pPr>
        <w:ind w:right="72"/>
        <w:jc w:val="both"/>
        <w:rPr>
          <w:rFonts w:asciiTheme="majorHAnsi" w:hAnsiTheme="majorHAnsi" w:cstheme="majorHAnsi"/>
        </w:rPr>
      </w:pPr>
    </w:p>
    <w:p w14:paraId="7DB51E51" w14:textId="77777777" w:rsidR="00E5214D" w:rsidRPr="005B66EF" w:rsidRDefault="00E5214D" w:rsidP="00E5214D">
      <w:pPr>
        <w:ind w:right="72"/>
        <w:jc w:val="both"/>
        <w:rPr>
          <w:rFonts w:asciiTheme="majorHAnsi" w:hAnsiTheme="majorHAnsi" w:cstheme="majorHAnsi"/>
        </w:rPr>
      </w:pPr>
      <w:r w:rsidRPr="005B66EF">
        <w:rPr>
          <w:rFonts w:asciiTheme="majorHAnsi" w:hAnsiTheme="majorHAnsi" w:cstheme="majorHAnsi"/>
        </w:rPr>
        <w:t>Kadar namerava ponudnik izvesti javno naročilo s podizvajalcem, ki zahteva neposredno plačilo v skladu s 94. členom ZJN-3 mora:</w:t>
      </w:r>
    </w:p>
    <w:p w14:paraId="2858F70C" w14:textId="77777777" w:rsidR="00E5214D" w:rsidRPr="005B66EF" w:rsidRDefault="00E5214D" w:rsidP="00E5214D">
      <w:pPr>
        <w:numPr>
          <w:ilvl w:val="0"/>
          <w:numId w:val="78"/>
        </w:numPr>
        <w:ind w:right="72"/>
        <w:jc w:val="both"/>
        <w:rPr>
          <w:rFonts w:asciiTheme="majorHAnsi" w:hAnsiTheme="majorHAnsi" w:cstheme="majorHAnsi"/>
        </w:rPr>
      </w:pPr>
      <w:r w:rsidRPr="005B66EF">
        <w:rPr>
          <w:rFonts w:asciiTheme="majorHAnsi" w:hAnsiTheme="majorHAnsi" w:cstheme="majorHAnsi"/>
        </w:rPr>
        <w:t>glavni izvajalec v pogodbi pooblastiti naročnika, da na podlagi potrjenega računa oziroma situacije s strani glavnega izvajalca neposredno plačuje podizvajalcu,</w:t>
      </w:r>
    </w:p>
    <w:p w14:paraId="780A574E" w14:textId="77777777" w:rsidR="00E5214D" w:rsidRPr="005B66EF" w:rsidRDefault="00E5214D" w:rsidP="00E5214D">
      <w:pPr>
        <w:numPr>
          <w:ilvl w:val="0"/>
          <w:numId w:val="78"/>
        </w:numPr>
        <w:ind w:right="72"/>
        <w:jc w:val="both"/>
        <w:rPr>
          <w:rFonts w:asciiTheme="majorHAnsi" w:hAnsiTheme="majorHAnsi" w:cstheme="majorHAnsi"/>
        </w:rPr>
      </w:pPr>
      <w:r w:rsidRPr="005B66EF">
        <w:rPr>
          <w:rFonts w:asciiTheme="majorHAnsi" w:hAnsiTheme="majorHAnsi" w:cstheme="majorHAnsi"/>
        </w:rPr>
        <w:t>podizvajalec predloži soglasje, na podlagi katerega naročnik namesto ponudnika poravna podizvajalčevo terjatev do ponudnika,</w:t>
      </w:r>
    </w:p>
    <w:p w14:paraId="3FC44445" w14:textId="77777777" w:rsidR="00E5214D" w:rsidRPr="005B66EF" w:rsidRDefault="00E5214D" w:rsidP="00E5214D">
      <w:pPr>
        <w:numPr>
          <w:ilvl w:val="0"/>
          <w:numId w:val="78"/>
        </w:numPr>
        <w:ind w:right="72"/>
        <w:jc w:val="both"/>
        <w:rPr>
          <w:rFonts w:asciiTheme="majorHAnsi" w:hAnsiTheme="majorHAnsi" w:cstheme="majorHAnsi"/>
          <w:b/>
        </w:rPr>
      </w:pPr>
      <w:r w:rsidRPr="005B66EF">
        <w:rPr>
          <w:rFonts w:asciiTheme="majorHAnsi" w:hAnsiTheme="majorHAnsi" w:cstheme="majorHAnsi"/>
        </w:rPr>
        <w:t xml:space="preserve">glavni izvajalec svojemu računu ali situaciji priloži račun ali situacijo podizvajalca, ki ga je predhodno potrdil. </w:t>
      </w:r>
    </w:p>
    <w:p w14:paraId="677BEB7F" w14:textId="77777777" w:rsidR="00E5214D" w:rsidRPr="005B66EF" w:rsidRDefault="00E5214D" w:rsidP="00E5214D">
      <w:pPr>
        <w:ind w:right="72"/>
        <w:jc w:val="both"/>
        <w:rPr>
          <w:rFonts w:asciiTheme="majorHAnsi" w:hAnsiTheme="majorHAnsi" w:cstheme="majorHAnsi"/>
          <w:b/>
        </w:rPr>
      </w:pPr>
    </w:p>
    <w:p w14:paraId="18065E93" w14:textId="77777777" w:rsidR="00E5214D" w:rsidRDefault="00E5214D" w:rsidP="00E5214D">
      <w:pPr>
        <w:ind w:right="72"/>
        <w:jc w:val="both"/>
        <w:rPr>
          <w:rFonts w:asciiTheme="majorHAnsi" w:hAnsiTheme="majorHAnsi" w:cstheme="majorHAnsi"/>
        </w:rPr>
      </w:pPr>
    </w:p>
    <w:p w14:paraId="4766F569" w14:textId="77777777" w:rsidR="00E5214D" w:rsidRDefault="00E5214D" w:rsidP="00E5214D">
      <w:pPr>
        <w:ind w:right="72"/>
        <w:jc w:val="both"/>
        <w:rPr>
          <w:rFonts w:asciiTheme="majorHAnsi" w:hAnsiTheme="majorHAnsi" w:cstheme="majorHAnsi"/>
        </w:rPr>
      </w:pPr>
    </w:p>
    <w:p w14:paraId="53E185F9" w14:textId="1D90BA61" w:rsidR="00E5214D" w:rsidRDefault="00E5214D" w:rsidP="00E5214D">
      <w:pPr>
        <w:ind w:right="72"/>
        <w:jc w:val="both"/>
        <w:rPr>
          <w:rFonts w:asciiTheme="majorHAnsi" w:hAnsiTheme="majorHAnsi" w:cstheme="majorHAnsi"/>
        </w:rPr>
      </w:pPr>
    </w:p>
    <w:p w14:paraId="544AD9F4" w14:textId="569840C1" w:rsidR="00E5214D" w:rsidRDefault="00E5214D" w:rsidP="00E5214D">
      <w:pPr>
        <w:ind w:right="72"/>
        <w:jc w:val="both"/>
        <w:rPr>
          <w:rFonts w:asciiTheme="majorHAnsi" w:hAnsiTheme="majorHAnsi" w:cstheme="majorHAnsi"/>
        </w:rPr>
      </w:pPr>
    </w:p>
    <w:p w14:paraId="29F90129" w14:textId="50AE3B97" w:rsidR="00E5214D" w:rsidRDefault="00E5214D" w:rsidP="00E5214D">
      <w:pPr>
        <w:ind w:right="72"/>
        <w:jc w:val="both"/>
        <w:rPr>
          <w:rFonts w:asciiTheme="majorHAnsi" w:hAnsiTheme="majorHAnsi" w:cstheme="majorHAnsi"/>
        </w:rPr>
      </w:pPr>
    </w:p>
    <w:p w14:paraId="4730E473" w14:textId="77777777" w:rsidR="00E5214D" w:rsidRDefault="00E5214D" w:rsidP="00E5214D">
      <w:pPr>
        <w:ind w:right="72"/>
        <w:jc w:val="both"/>
        <w:rPr>
          <w:rFonts w:asciiTheme="majorHAnsi" w:hAnsiTheme="majorHAnsi" w:cstheme="majorHAnsi"/>
        </w:rPr>
      </w:pPr>
    </w:p>
    <w:p w14:paraId="0DDD9094" w14:textId="77777777" w:rsidR="00E5214D" w:rsidRDefault="00E5214D" w:rsidP="00E5214D">
      <w:pPr>
        <w:ind w:right="72"/>
        <w:jc w:val="both"/>
        <w:rPr>
          <w:rFonts w:asciiTheme="majorHAnsi" w:hAnsiTheme="majorHAnsi" w:cstheme="majorHAnsi"/>
        </w:rPr>
      </w:pPr>
    </w:p>
    <w:p w14:paraId="08003F8E" w14:textId="77777777" w:rsidR="00E5214D" w:rsidRDefault="00E5214D" w:rsidP="00E5214D">
      <w:pPr>
        <w:ind w:right="72"/>
        <w:jc w:val="both"/>
        <w:rPr>
          <w:rFonts w:asciiTheme="majorHAnsi" w:hAnsiTheme="majorHAnsi" w:cstheme="majorHAnsi"/>
        </w:rPr>
      </w:pPr>
    </w:p>
    <w:p w14:paraId="0C92F07F" w14:textId="77777777" w:rsidR="00E5214D" w:rsidRPr="005B66EF" w:rsidRDefault="00E5214D" w:rsidP="00E5214D">
      <w:pPr>
        <w:ind w:right="72"/>
        <w:jc w:val="both"/>
        <w:rPr>
          <w:rFonts w:asciiTheme="majorHAnsi" w:hAnsiTheme="majorHAnsi" w:cstheme="majorHAnsi"/>
        </w:rPr>
      </w:pPr>
    </w:p>
    <w:p w14:paraId="7C20FDAB" w14:textId="77777777" w:rsidR="00E5214D" w:rsidRPr="005B66EF" w:rsidRDefault="00E5214D" w:rsidP="00E5214D">
      <w:pPr>
        <w:ind w:right="72"/>
        <w:jc w:val="both"/>
        <w:rPr>
          <w:rFonts w:asciiTheme="majorHAnsi" w:hAnsiTheme="majorHAnsi" w:cstheme="majorHAnsi"/>
        </w:rPr>
      </w:pPr>
      <w:r w:rsidRPr="005B66EF">
        <w:rPr>
          <w:rFonts w:asciiTheme="majorHAnsi" w:hAnsiTheme="majorHAnsi" w:cstheme="majorHAnsi"/>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18B0788B" w14:textId="77777777" w:rsidR="00E5214D" w:rsidRPr="005B66EF" w:rsidRDefault="00E5214D" w:rsidP="00E5214D">
      <w:pPr>
        <w:ind w:right="72"/>
        <w:jc w:val="both"/>
        <w:rPr>
          <w:rFonts w:asciiTheme="majorHAnsi" w:hAnsiTheme="majorHAnsi" w:cstheme="majorHAnsi"/>
          <w:b/>
        </w:rPr>
      </w:pPr>
    </w:p>
    <w:p w14:paraId="450D23DE" w14:textId="77777777" w:rsidR="00E5214D" w:rsidRPr="005B66EF" w:rsidRDefault="00E5214D" w:rsidP="00E5214D">
      <w:pPr>
        <w:ind w:right="72"/>
        <w:jc w:val="both"/>
        <w:rPr>
          <w:rFonts w:asciiTheme="majorHAnsi" w:hAnsiTheme="majorHAnsi" w:cstheme="majorHAnsi"/>
          <w:b/>
        </w:rPr>
      </w:pPr>
      <w:r w:rsidRPr="005B66EF">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E5214D" w:rsidRPr="005B66EF" w14:paraId="2D968393" w14:textId="77777777" w:rsidTr="00CD41C5">
        <w:trPr>
          <w:trHeight w:val="737"/>
        </w:trPr>
        <w:tc>
          <w:tcPr>
            <w:tcW w:w="2162" w:type="dxa"/>
          </w:tcPr>
          <w:p w14:paraId="2425DE68" w14:textId="77777777" w:rsidR="00E5214D" w:rsidRPr="005B66EF" w:rsidRDefault="00E5214D" w:rsidP="00CD41C5">
            <w:pPr>
              <w:rPr>
                <w:rFonts w:asciiTheme="majorHAnsi" w:hAnsiTheme="majorHAnsi" w:cs="Arial"/>
              </w:rPr>
            </w:pPr>
            <w:bookmarkStart w:id="6" w:name="_Hlk106277135"/>
            <w:r w:rsidRPr="005B66EF">
              <w:rPr>
                <w:rFonts w:asciiTheme="majorHAnsi" w:hAnsiTheme="majorHAnsi" w:cs="Arial"/>
              </w:rPr>
              <w:t>KRAJ</w:t>
            </w:r>
          </w:p>
          <w:p w14:paraId="5BD1FEB1" w14:textId="77777777" w:rsidR="00E5214D" w:rsidRPr="005B66EF" w:rsidRDefault="00E5214D" w:rsidP="00CD41C5">
            <w:pPr>
              <w:rPr>
                <w:rFonts w:asciiTheme="majorHAnsi" w:hAnsiTheme="majorHAnsi" w:cs="Arial"/>
              </w:rPr>
            </w:pPr>
          </w:p>
        </w:tc>
        <w:tc>
          <w:tcPr>
            <w:tcW w:w="2410" w:type="dxa"/>
            <w:vMerge w:val="restart"/>
          </w:tcPr>
          <w:p w14:paraId="2224AE02" w14:textId="77777777" w:rsidR="00E5214D" w:rsidRPr="005B66EF" w:rsidRDefault="00E5214D" w:rsidP="00CD41C5">
            <w:pPr>
              <w:rPr>
                <w:rFonts w:asciiTheme="majorHAnsi" w:hAnsiTheme="majorHAnsi" w:cs="Arial"/>
              </w:rPr>
            </w:pPr>
            <w:r w:rsidRPr="005B66EF">
              <w:rPr>
                <w:rFonts w:asciiTheme="majorHAnsi" w:hAnsiTheme="majorHAnsi" w:cs="Arial"/>
              </w:rPr>
              <w:t>ŽIG</w:t>
            </w:r>
          </w:p>
        </w:tc>
        <w:tc>
          <w:tcPr>
            <w:tcW w:w="4500" w:type="dxa"/>
            <w:vMerge w:val="restart"/>
          </w:tcPr>
          <w:p w14:paraId="7434572B" w14:textId="77777777" w:rsidR="00E5214D" w:rsidRPr="005B66EF" w:rsidRDefault="00E5214D" w:rsidP="00CD41C5">
            <w:pPr>
              <w:rPr>
                <w:rFonts w:asciiTheme="majorHAnsi" w:hAnsiTheme="majorHAnsi" w:cs="Arial"/>
              </w:rPr>
            </w:pPr>
            <w:r w:rsidRPr="005B66EF">
              <w:rPr>
                <w:rFonts w:asciiTheme="majorHAnsi" w:hAnsiTheme="majorHAnsi" w:cs="Arial"/>
              </w:rPr>
              <w:t>PONUDNIK/VODILNI PARTNER</w:t>
            </w:r>
          </w:p>
          <w:p w14:paraId="170101A9" w14:textId="77777777" w:rsidR="00E5214D" w:rsidRPr="005B66EF" w:rsidRDefault="00E5214D" w:rsidP="00CD41C5">
            <w:pPr>
              <w:rPr>
                <w:rFonts w:asciiTheme="majorHAnsi" w:hAnsiTheme="majorHAnsi" w:cs="Arial"/>
              </w:rPr>
            </w:pPr>
            <w:r w:rsidRPr="005B66EF">
              <w:rPr>
                <w:rFonts w:asciiTheme="majorHAnsi" w:hAnsiTheme="majorHAnsi" w:cs="Arial"/>
              </w:rPr>
              <w:t xml:space="preserve">ime in priimek zakonitega zastopnika </w:t>
            </w:r>
          </w:p>
          <w:p w14:paraId="1CA97FBF" w14:textId="77777777" w:rsidR="00E5214D" w:rsidRPr="005B66EF" w:rsidRDefault="00E5214D" w:rsidP="00CD41C5">
            <w:pPr>
              <w:rPr>
                <w:rFonts w:asciiTheme="majorHAnsi" w:hAnsiTheme="majorHAnsi" w:cs="Arial"/>
              </w:rPr>
            </w:pPr>
            <w:r w:rsidRPr="005B66EF">
              <w:rPr>
                <w:rFonts w:asciiTheme="majorHAnsi" w:hAnsiTheme="majorHAnsi" w:cs="Arial"/>
              </w:rPr>
              <w:t>in podpis</w:t>
            </w:r>
          </w:p>
        </w:tc>
      </w:tr>
      <w:bookmarkEnd w:id="6"/>
      <w:tr w:rsidR="00E5214D" w:rsidRPr="005B66EF" w14:paraId="00B07EA8" w14:textId="77777777" w:rsidTr="00CD41C5">
        <w:trPr>
          <w:trHeight w:val="737"/>
        </w:trPr>
        <w:tc>
          <w:tcPr>
            <w:tcW w:w="2162" w:type="dxa"/>
          </w:tcPr>
          <w:p w14:paraId="0242794B" w14:textId="77777777" w:rsidR="00E5214D" w:rsidRPr="005B66EF" w:rsidRDefault="00E5214D" w:rsidP="00CD41C5">
            <w:pPr>
              <w:rPr>
                <w:rFonts w:asciiTheme="majorHAnsi" w:hAnsiTheme="majorHAnsi" w:cs="Arial"/>
              </w:rPr>
            </w:pPr>
            <w:r w:rsidRPr="005B66EF">
              <w:rPr>
                <w:rFonts w:asciiTheme="majorHAnsi" w:hAnsiTheme="majorHAnsi" w:cs="Arial"/>
              </w:rPr>
              <w:t>DATUM</w:t>
            </w:r>
          </w:p>
        </w:tc>
        <w:tc>
          <w:tcPr>
            <w:tcW w:w="2410" w:type="dxa"/>
            <w:vMerge/>
            <w:vAlign w:val="bottom"/>
          </w:tcPr>
          <w:p w14:paraId="4B33F262" w14:textId="77777777" w:rsidR="00E5214D" w:rsidRPr="005B66EF" w:rsidRDefault="00E5214D" w:rsidP="00CD41C5">
            <w:pPr>
              <w:rPr>
                <w:rFonts w:asciiTheme="majorHAnsi" w:hAnsiTheme="majorHAnsi" w:cs="Arial"/>
              </w:rPr>
            </w:pPr>
          </w:p>
        </w:tc>
        <w:tc>
          <w:tcPr>
            <w:tcW w:w="4500" w:type="dxa"/>
            <w:vMerge/>
            <w:shd w:val="pct10" w:color="auto" w:fill="auto"/>
            <w:vAlign w:val="bottom"/>
          </w:tcPr>
          <w:p w14:paraId="22E68607" w14:textId="77777777" w:rsidR="00E5214D" w:rsidRPr="005B66EF" w:rsidRDefault="00E5214D" w:rsidP="00CD41C5">
            <w:pPr>
              <w:rPr>
                <w:rFonts w:asciiTheme="majorHAnsi" w:hAnsiTheme="majorHAnsi" w:cs="Arial"/>
              </w:rPr>
            </w:pPr>
          </w:p>
        </w:tc>
      </w:tr>
    </w:tbl>
    <w:p w14:paraId="0DF7AAC8" w14:textId="77777777" w:rsidR="00E5214D" w:rsidRPr="005B66EF" w:rsidRDefault="00E5214D" w:rsidP="00E5214D">
      <w:pPr>
        <w:ind w:right="72"/>
        <w:jc w:val="both"/>
        <w:rPr>
          <w:rFonts w:asciiTheme="majorHAnsi" w:hAnsiTheme="majorHAnsi" w:cstheme="majorHAnsi"/>
          <w:b/>
        </w:rPr>
      </w:pPr>
    </w:p>
    <w:p w14:paraId="715F7386" w14:textId="77777777" w:rsidR="00E5214D" w:rsidRPr="005B66EF" w:rsidRDefault="00E5214D" w:rsidP="00E5214D">
      <w:pPr>
        <w:keepNext/>
        <w:numPr>
          <w:ilvl w:val="1"/>
          <w:numId w:val="0"/>
        </w:numPr>
        <w:ind w:left="360" w:hanging="360"/>
        <w:outlineLvl w:val="1"/>
        <w:rPr>
          <w:rFonts w:asciiTheme="majorHAnsi" w:hAnsiTheme="majorHAnsi" w:cstheme="majorHAnsi"/>
          <w:b/>
          <w:bCs/>
          <w:sz w:val="24"/>
          <w:szCs w:val="28"/>
          <w:u w:val="single"/>
          <w:lang w:val="x-none"/>
        </w:rPr>
      </w:pPr>
      <w:r w:rsidRPr="005B66EF">
        <w:rPr>
          <w:rFonts w:asciiTheme="majorHAnsi" w:hAnsiTheme="majorHAnsi" w:cstheme="majorHAnsi"/>
          <w:b/>
          <w:bCs/>
          <w:sz w:val="24"/>
          <w:szCs w:val="28"/>
          <w:u w:val="single"/>
          <w:lang w:val="x-none"/>
        </w:rPr>
        <w:br w:type="page"/>
      </w:r>
    </w:p>
    <w:p w14:paraId="75DFE236" w14:textId="77777777" w:rsidR="00E5214D" w:rsidRDefault="00E5214D" w:rsidP="00E5214D">
      <w:pPr>
        <w:jc w:val="both"/>
        <w:rPr>
          <w:rFonts w:asciiTheme="majorHAnsi" w:hAnsiTheme="majorHAnsi"/>
        </w:rPr>
      </w:pPr>
    </w:p>
    <w:p w14:paraId="28F623E2" w14:textId="77777777" w:rsidR="00E5214D" w:rsidRDefault="00E5214D" w:rsidP="00E5214D">
      <w:pPr>
        <w:pStyle w:val="javnanaroilapodnaslov"/>
        <w:framePr w:wrap="auto" w:vAnchor="margin" w:yAlign="inline"/>
        <w:numPr>
          <w:ilvl w:val="1"/>
          <w:numId w:val="38"/>
        </w:numPr>
        <w:spacing w:before="0" w:after="0"/>
        <w:rPr>
          <w:rFonts w:asciiTheme="majorHAnsi" w:hAnsiTheme="majorHAnsi"/>
        </w:rPr>
      </w:pPr>
      <w:bookmarkStart w:id="7" w:name="_Toc106606703"/>
      <w:r>
        <w:rPr>
          <w:rFonts w:asciiTheme="majorHAnsi" w:hAnsiTheme="majorHAnsi"/>
          <w:lang w:val="sl-SI"/>
        </w:rPr>
        <w:t>ESPD obrazec</w:t>
      </w:r>
      <w:bookmarkEnd w:id="7"/>
    </w:p>
    <w:p w14:paraId="05CB6F18" w14:textId="77777777" w:rsidR="00E5214D" w:rsidRDefault="00E5214D" w:rsidP="00E5214D">
      <w:pPr>
        <w:jc w:val="both"/>
        <w:rPr>
          <w:rFonts w:asciiTheme="majorHAnsi" w:hAnsiTheme="majorHAnsi"/>
        </w:rPr>
      </w:pPr>
    </w:p>
    <w:p w14:paraId="6871A4F6" w14:textId="77777777" w:rsidR="00E5214D" w:rsidRDefault="00E5214D" w:rsidP="00E5214D">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6AD268E0" w14:textId="77777777" w:rsidR="00E5214D" w:rsidRDefault="00E5214D" w:rsidP="00E5214D">
      <w:pPr>
        <w:jc w:val="both"/>
        <w:rPr>
          <w:rFonts w:asciiTheme="majorHAnsi" w:hAnsiTheme="majorHAnsi"/>
        </w:rPr>
      </w:pPr>
    </w:p>
    <w:p w14:paraId="250E4EB7" w14:textId="77777777" w:rsidR="00E5214D" w:rsidRDefault="00E5214D" w:rsidP="00E5214D">
      <w:pPr>
        <w:jc w:val="both"/>
        <w:rPr>
          <w:rFonts w:asciiTheme="majorHAnsi" w:hAnsiTheme="majorHAnsi"/>
        </w:rPr>
      </w:pPr>
    </w:p>
    <w:p w14:paraId="30EE8757" w14:textId="77777777" w:rsidR="00E5214D" w:rsidRDefault="00E5214D" w:rsidP="00E5214D">
      <w:pPr>
        <w:jc w:val="both"/>
        <w:rPr>
          <w:rFonts w:asciiTheme="majorHAnsi" w:hAnsiTheme="majorHAnsi"/>
        </w:rPr>
      </w:pPr>
    </w:p>
    <w:p w14:paraId="49CAEBAC" w14:textId="77777777" w:rsidR="00E5214D" w:rsidRDefault="00E5214D" w:rsidP="00E5214D">
      <w:pPr>
        <w:jc w:val="both"/>
        <w:rPr>
          <w:rFonts w:asciiTheme="majorHAnsi" w:hAnsiTheme="majorHAnsi"/>
        </w:rPr>
      </w:pPr>
    </w:p>
    <w:p w14:paraId="08C001E0" w14:textId="77777777" w:rsidR="00E5214D" w:rsidRDefault="00E5214D" w:rsidP="00E5214D">
      <w:pPr>
        <w:jc w:val="both"/>
        <w:rPr>
          <w:rFonts w:asciiTheme="majorHAnsi" w:hAnsiTheme="majorHAnsi"/>
        </w:rPr>
      </w:pPr>
    </w:p>
    <w:p w14:paraId="4914A06D" w14:textId="77777777" w:rsidR="00E5214D" w:rsidRDefault="00E5214D" w:rsidP="00E5214D">
      <w:pPr>
        <w:jc w:val="both"/>
        <w:rPr>
          <w:rFonts w:asciiTheme="majorHAnsi" w:hAnsiTheme="majorHAnsi"/>
        </w:rPr>
      </w:pPr>
    </w:p>
    <w:p w14:paraId="375B5C53" w14:textId="77777777" w:rsidR="00E5214D" w:rsidRDefault="00E5214D" w:rsidP="00E5214D">
      <w:pPr>
        <w:jc w:val="both"/>
        <w:rPr>
          <w:rFonts w:asciiTheme="majorHAnsi" w:hAnsiTheme="majorHAnsi"/>
        </w:rPr>
      </w:pPr>
    </w:p>
    <w:p w14:paraId="46F1B71D" w14:textId="77777777" w:rsidR="00E5214D" w:rsidRDefault="00E5214D" w:rsidP="00E5214D">
      <w:pPr>
        <w:jc w:val="both"/>
        <w:rPr>
          <w:rFonts w:asciiTheme="majorHAnsi" w:hAnsiTheme="majorHAnsi"/>
        </w:rPr>
      </w:pPr>
    </w:p>
    <w:p w14:paraId="420AC101" w14:textId="77777777" w:rsidR="00E5214D" w:rsidRDefault="00E5214D" w:rsidP="00E5214D">
      <w:pPr>
        <w:jc w:val="both"/>
        <w:rPr>
          <w:rFonts w:asciiTheme="majorHAnsi" w:hAnsiTheme="majorHAnsi"/>
        </w:rPr>
      </w:pPr>
    </w:p>
    <w:p w14:paraId="319B2BAA" w14:textId="77777777" w:rsidR="00E5214D" w:rsidRDefault="00E5214D" w:rsidP="00E5214D">
      <w:pPr>
        <w:jc w:val="both"/>
        <w:rPr>
          <w:rFonts w:asciiTheme="majorHAnsi" w:hAnsiTheme="majorHAnsi"/>
        </w:rPr>
      </w:pPr>
    </w:p>
    <w:p w14:paraId="28E6EC9B" w14:textId="77777777" w:rsidR="00E5214D" w:rsidRDefault="00E5214D" w:rsidP="00E5214D">
      <w:pPr>
        <w:jc w:val="both"/>
        <w:rPr>
          <w:rFonts w:asciiTheme="majorHAnsi" w:hAnsiTheme="majorHAnsi"/>
        </w:rPr>
      </w:pPr>
    </w:p>
    <w:p w14:paraId="3E0FB39A" w14:textId="77777777" w:rsidR="00E5214D" w:rsidRDefault="00E5214D" w:rsidP="00E5214D">
      <w:pPr>
        <w:jc w:val="both"/>
        <w:rPr>
          <w:rFonts w:asciiTheme="majorHAnsi" w:hAnsiTheme="majorHAnsi"/>
        </w:rPr>
      </w:pPr>
    </w:p>
    <w:p w14:paraId="7B69E4BF" w14:textId="77777777" w:rsidR="00E5214D" w:rsidRDefault="00E5214D" w:rsidP="00E5214D">
      <w:pPr>
        <w:jc w:val="both"/>
        <w:rPr>
          <w:rFonts w:asciiTheme="majorHAnsi" w:hAnsiTheme="majorHAnsi"/>
        </w:rPr>
      </w:pPr>
    </w:p>
    <w:p w14:paraId="2879705E" w14:textId="77777777" w:rsidR="00E5214D" w:rsidRDefault="00E5214D" w:rsidP="00E5214D">
      <w:pPr>
        <w:jc w:val="both"/>
        <w:rPr>
          <w:rFonts w:asciiTheme="majorHAnsi" w:hAnsiTheme="majorHAnsi"/>
        </w:rPr>
      </w:pPr>
    </w:p>
    <w:p w14:paraId="55D89F16" w14:textId="77777777" w:rsidR="00E5214D" w:rsidRDefault="00E5214D" w:rsidP="00E5214D">
      <w:pPr>
        <w:jc w:val="both"/>
        <w:rPr>
          <w:rFonts w:asciiTheme="majorHAnsi" w:hAnsiTheme="majorHAnsi"/>
        </w:rPr>
      </w:pPr>
    </w:p>
    <w:p w14:paraId="725C0022" w14:textId="77777777" w:rsidR="00E5214D" w:rsidRDefault="00E5214D" w:rsidP="00E5214D">
      <w:pPr>
        <w:jc w:val="both"/>
        <w:rPr>
          <w:rFonts w:asciiTheme="majorHAnsi" w:hAnsiTheme="majorHAnsi"/>
        </w:rPr>
      </w:pPr>
    </w:p>
    <w:p w14:paraId="4E7DFCD4" w14:textId="77777777" w:rsidR="00E5214D" w:rsidRDefault="00E5214D" w:rsidP="00E5214D">
      <w:pPr>
        <w:jc w:val="both"/>
        <w:rPr>
          <w:rFonts w:asciiTheme="majorHAnsi" w:hAnsiTheme="majorHAnsi"/>
        </w:rPr>
      </w:pPr>
    </w:p>
    <w:p w14:paraId="5259412F" w14:textId="77777777" w:rsidR="00E5214D" w:rsidRDefault="00E5214D" w:rsidP="00E5214D">
      <w:pPr>
        <w:jc w:val="both"/>
        <w:rPr>
          <w:rFonts w:asciiTheme="majorHAnsi" w:hAnsiTheme="majorHAnsi"/>
        </w:rPr>
      </w:pPr>
    </w:p>
    <w:p w14:paraId="45267EB1" w14:textId="77777777" w:rsidR="00E5214D" w:rsidRDefault="00E5214D" w:rsidP="00E5214D">
      <w:pPr>
        <w:jc w:val="both"/>
        <w:rPr>
          <w:rFonts w:asciiTheme="majorHAnsi" w:hAnsiTheme="majorHAnsi"/>
        </w:rPr>
      </w:pPr>
    </w:p>
    <w:p w14:paraId="70D7253D" w14:textId="77777777" w:rsidR="00E5214D" w:rsidRDefault="00E5214D" w:rsidP="00E5214D">
      <w:pPr>
        <w:jc w:val="both"/>
        <w:rPr>
          <w:rFonts w:asciiTheme="majorHAnsi" w:hAnsiTheme="majorHAnsi"/>
        </w:rPr>
      </w:pPr>
    </w:p>
    <w:p w14:paraId="08BC864E" w14:textId="77777777" w:rsidR="00E5214D" w:rsidRDefault="00E5214D" w:rsidP="00E5214D">
      <w:pPr>
        <w:jc w:val="both"/>
        <w:rPr>
          <w:rFonts w:asciiTheme="majorHAnsi" w:hAnsiTheme="majorHAnsi"/>
        </w:rPr>
      </w:pPr>
    </w:p>
    <w:p w14:paraId="43791C9A" w14:textId="77777777" w:rsidR="00E5214D" w:rsidRDefault="00E5214D" w:rsidP="00E5214D">
      <w:pPr>
        <w:jc w:val="both"/>
        <w:rPr>
          <w:rFonts w:asciiTheme="majorHAnsi" w:hAnsiTheme="majorHAnsi"/>
        </w:rPr>
      </w:pPr>
    </w:p>
    <w:p w14:paraId="184B179D" w14:textId="77777777" w:rsidR="00E5214D" w:rsidRDefault="00E5214D" w:rsidP="00E5214D">
      <w:pPr>
        <w:jc w:val="both"/>
        <w:rPr>
          <w:rFonts w:asciiTheme="majorHAnsi" w:hAnsiTheme="majorHAnsi"/>
        </w:rPr>
      </w:pPr>
    </w:p>
    <w:p w14:paraId="13D5A972" w14:textId="77777777" w:rsidR="00E5214D" w:rsidRDefault="00E5214D" w:rsidP="00E5214D">
      <w:pPr>
        <w:jc w:val="both"/>
        <w:rPr>
          <w:rFonts w:asciiTheme="majorHAnsi" w:hAnsiTheme="majorHAnsi"/>
        </w:rPr>
      </w:pPr>
    </w:p>
    <w:p w14:paraId="06D231DD" w14:textId="77777777" w:rsidR="00E5214D" w:rsidRDefault="00E5214D" w:rsidP="00E5214D">
      <w:pPr>
        <w:jc w:val="both"/>
        <w:rPr>
          <w:rFonts w:asciiTheme="majorHAnsi" w:hAnsiTheme="majorHAnsi"/>
        </w:rPr>
      </w:pPr>
    </w:p>
    <w:p w14:paraId="48CFAEA5" w14:textId="77777777" w:rsidR="00E5214D" w:rsidRDefault="00E5214D" w:rsidP="00E5214D">
      <w:pPr>
        <w:jc w:val="both"/>
        <w:rPr>
          <w:rFonts w:asciiTheme="majorHAnsi" w:hAnsiTheme="majorHAnsi"/>
        </w:rPr>
      </w:pPr>
    </w:p>
    <w:p w14:paraId="626BD518" w14:textId="77777777" w:rsidR="00E5214D" w:rsidRDefault="00E5214D" w:rsidP="00E5214D">
      <w:pPr>
        <w:jc w:val="both"/>
        <w:rPr>
          <w:rFonts w:asciiTheme="majorHAnsi" w:hAnsiTheme="majorHAnsi"/>
        </w:rPr>
      </w:pPr>
    </w:p>
    <w:p w14:paraId="5DDADBCC" w14:textId="77777777" w:rsidR="00E5214D" w:rsidRDefault="00E5214D" w:rsidP="00E5214D">
      <w:pPr>
        <w:jc w:val="both"/>
        <w:rPr>
          <w:rFonts w:asciiTheme="majorHAnsi" w:hAnsiTheme="majorHAnsi"/>
        </w:rPr>
      </w:pPr>
    </w:p>
    <w:p w14:paraId="302F1866" w14:textId="77777777" w:rsidR="00E5214D" w:rsidRDefault="00E5214D" w:rsidP="00E5214D">
      <w:pPr>
        <w:jc w:val="both"/>
        <w:rPr>
          <w:rFonts w:asciiTheme="majorHAnsi" w:hAnsiTheme="majorHAnsi"/>
        </w:rPr>
      </w:pPr>
    </w:p>
    <w:p w14:paraId="19C7BB20" w14:textId="77777777" w:rsidR="00E5214D" w:rsidRDefault="00E5214D" w:rsidP="00E5214D">
      <w:pPr>
        <w:jc w:val="both"/>
        <w:rPr>
          <w:rFonts w:asciiTheme="majorHAnsi" w:hAnsiTheme="majorHAnsi"/>
        </w:rPr>
      </w:pPr>
    </w:p>
    <w:p w14:paraId="1E628BB3" w14:textId="77777777" w:rsidR="00E5214D" w:rsidRDefault="00E5214D" w:rsidP="00E5214D">
      <w:pPr>
        <w:jc w:val="both"/>
        <w:rPr>
          <w:rFonts w:asciiTheme="majorHAnsi" w:hAnsiTheme="majorHAnsi"/>
        </w:rPr>
      </w:pPr>
    </w:p>
    <w:p w14:paraId="45961A09" w14:textId="77777777" w:rsidR="00E5214D" w:rsidRDefault="00E5214D" w:rsidP="00E5214D">
      <w:pPr>
        <w:jc w:val="both"/>
        <w:rPr>
          <w:rFonts w:asciiTheme="majorHAnsi" w:hAnsiTheme="majorHAnsi"/>
        </w:rPr>
      </w:pPr>
    </w:p>
    <w:p w14:paraId="2A71941A" w14:textId="77777777" w:rsidR="00E5214D" w:rsidRDefault="00E5214D" w:rsidP="00E5214D">
      <w:pPr>
        <w:jc w:val="both"/>
        <w:rPr>
          <w:rFonts w:asciiTheme="majorHAnsi" w:hAnsiTheme="majorHAnsi"/>
        </w:rPr>
      </w:pPr>
    </w:p>
    <w:p w14:paraId="624B7233" w14:textId="77777777" w:rsidR="00E5214D" w:rsidRDefault="00E5214D" w:rsidP="00E5214D">
      <w:pPr>
        <w:jc w:val="both"/>
        <w:rPr>
          <w:rFonts w:asciiTheme="majorHAnsi" w:hAnsiTheme="majorHAnsi"/>
        </w:rPr>
      </w:pPr>
    </w:p>
    <w:p w14:paraId="0368F6AF" w14:textId="77777777" w:rsidR="00E5214D" w:rsidRDefault="00E5214D" w:rsidP="00E5214D">
      <w:pPr>
        <w:jc w:val="both"/>
        <w:rPr>
          <w:rFonts w:asciiTheme="majorHAnsi" w:hAnsiTheme="majorHAnsi"/>
        </w:rPr>
      </w:pPr>
    </w:p>
    <w:p w14:paraId="6CCC371E" w14:textId="77777777" w:rsidR="00E5214D" w:rsidRDefault="00E5214D" w:rsidP="00E5214D">
      <w:pPr>
        <w:jc w:val="both"/>
        <w:rPr>
          <w:rFonts w:asciiTheme="majorHAnsi" w:hAnsiTheme="majorHAnsi"/>
        </w:rPr>
      </w:pPr>
    </w:p>
    <w:p w14:paraId="716B65CB" w14:textId="77777777" w:rsidR="00E5214D" w:rsidRDefault="00E5214D" w:rsidP="00E5214D">
      <w:pPr>
        <w:jc w:val="both"/>
        <w:rPr>
          <w:rFonts w:asciiTheme="majorHAnsi" w:hAnsiTheme="majorHAnsi"/>
        </w:rPr>
      </w:pPr>
    </w:p>
    <w:p w14:paraId="402D0C2A" w14:textId="77777777" w:rsidR="00E5214D" w:rsidRDefault="00E5214D" w:rsidP="00E5214D">
      <w:pPr>
        <w:jc w:val="both"/>
        <w:rPr>
          <w:rFonts w:asciiTheme="majorHAnsi" w:hAnsiTheme="majorHAnsi"/>
        </w:rPr>
      </w:pPr>
    </w:p>
    <w:p w14:paraId="1B3884FF" w14:textId="77777777" w:rsidR="00E5214D" w:rsidRDefault="00E5214D" w:rsidP="00E5214D">
      <w:pPr>
        <w:jc w:val="both"/>
        <w:rPr>
          <w:rFonts w:asciiTheme="majorHAnsi" w:hAnsiTheme="majorHAnsi"/>
        </w:rPr>
      </w:pPr>
    </w:p>
    <w:p w14:paraId="6252E707" w14:textId="77777777" w:rsidR="00E5214D" w:rsidRDefault="00E5214D" w:rsidP="00E5214D">
      <w:pPr>
        <w:jc w:val="both"/>
        <w:rPr>
          <w:rFonts w:asciiTheme="majorHAnsi" w:hAnsiTheme="majorHAnsi"/>
        </w:rPr>
      </w:pPr>
    </w:p>
    <w:p w14:paraId="2175E0D2" w14:textId="77777777" w:rsidR="00E5214D" w:rsidRDefault="00E5214D" w:rsidP="00E5214D">
      <w:pPr>
        <w:jc w:val="both"/>
        <w:rPr>
          <w:rFonts w:asciiTheme="majorHAnsi" w:hAnsiTheme="majorHAnsi"/>
        </w:rPr>
      </w:pPr>
    </w:p>
    <w:p w14:paraId="423E93A2" w14:textId="77777777" w:rsidR="00E5214D" w:rsidRDefault="00E5214D" w:rsidP="00E5214D">
      <w:pPr>
        <w:jc w:val="both"/>
        <w:rPr>
          <w:rFonts w:asciiTheme="majorHAnsi" w:hAnsiTheme="majorHAnsi"/>
        </w:rPr>
      </w:pPr>
    </w:p>
    <w:p w14:paraId="75B2824B" w14:textId="77777777" w:rsidR="00E5214D" w:rsidRDefault="00E5214D" w:rsidP="00E5214D">
      <w:pPr>
        <w:jc w:val="both"/>
        <w:rPr>
          <w:rFonts w:asciiTheme="majorHAnsi" w:hAnsiTheme="majorHAnsi"/>
        </w:rPr>
      </w:pPr>
    </w:p>
    <w:p w14:paraId="5C3D6C48" w14:textId="77777777" w:rsidR="00E5214D" w:rsidRDefault="00E5214D" w:rsidP="00E5214D">
      <w:pPr>
        <w:jc w:val="both"/>
        <w:rPr>
          <w:rFonts w:asciiTheme="majorHAnsi" w:hAnsiTheme="majorHAnsi"/>
        </w:rPr>
      </w:pPr>
    </w:p>
    <w:p w14:paraId="3B6FFBDF" w14:textId="77777777" w:rsidR="00E5214D" w:rsidRDefault="00E5214D" w:rsidP="00E5214D">
      <w:pPr>
        <w:pStyle w:val="javnanaroilapodnaslov"/>
        <w:framePr w:wrap="auto" w:vAnchor="margin" w:yAlign="inline"/>
        <w:numPr>
          <w:ilvl w:val="1"/>
          <w:numId w:val="38"/>
        </w:numPr>
        <w:spacing w:before="0" w:after="0"/>
        <w:rPr>
          <w:rFonts w:asciiTheme="majorHAnsi" w:hAnsiTheme="majorHAnsi"/>
        </w:rPr>
      </w:pPr>
      <w:bookmarkStart w:id="8" w:name="_Toc106606704"/>
      <w:r>
        <w:rPr>
          <w:rFonts w:asciiTheme="majorHAnsi" w:hAnsiTheme="majorHAnsi"/>
          <w:lang w:val="sl-SI"/>
        </w:rPr>
        <w:lastRenderedPageBreak/>
        <w:t>Podatki o podizvajalcu</w:t>
      </w:r>
      <w:bookmarkEnd w:id="8"/>
      <w:r>
        <w:rPr>
          <w:rFonts w:asciiTheme="majorHAnsi" w:hAnsiTheme="majorHAnsi"/>
          <w:lang w:val="sl-SI"/>
        </w:rPr>
        <w:t xml:space="preserve"> </w:t>
      </w:r>
    </w:p>
    <w:p w14:paraId="521E5B33" w14:textId="77777777" w:rsidR="00E5214D" w:rsidRDefault="00E5214D" w:rsidP="00E5214D">
      <w:pPr>
        <w:jc w:val="both"/>
        <w:rPr>
          <w:rFonts w:asciiTheme="majorHAnsi" w:hAnsiTheme="majorHAnsi"/>
        </w:rPr>
      </w:pPr>
    </w:p>
    <w:p w14:paraId="719D8E6A" w14:textId="77777777" w:rsidR="00E5214D" w:rsidRDefault="00E5214D" w:rsidP="00E5214D">
      <w:pPr>
        <w:jc w:val="both"/>
        <w:rPr>
          <w:rFonts w:asciiTheme="majorHAnsi" w:hAnsiTheme="majorHAnsi"/>
        </w:rPr>
      </w:pPr>
    </w:p>
    <w:p w14:paraId="446D5F03"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Naziv podizvajalca  _________________________________________________________</w:t>
      </w:r>
    </w:p>
    <w:p w14:paraId="32E2BC26"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Sedež  ___________________________________________________________________</w:t>
      </w:r>
    </w:p>
    <w:p w14:paraId="3F58D146"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Matična številka   ___________________________________________</w:t>
      </w:r>
    </w:p>
    <w:p w14:paraId="4D61519B"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Davčna številka   ___________________________________________</w:t>
      </w:r>
    </w:p>
    <w:p w14:paraId="298485B8"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Zakoniti zastopniki _________________________________________________________</w:t>
      </w:r>
    </w:p>
    <w:p w14:paraId="5C0AB896"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22583D0B"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Številka transakcijskega računa, na katerega bo naročnik podizvajalcu plačeval izvršena dela _________________________________pri banki _____________________________</w:t>
      </w:r>
    </w:p>
    <w:p w14:paraId="2E2A8DB6"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 xml:space="preserve">Dela, ki jih prevzema podizvajalec: </w:t>
      </w:r>
    </w:p>
    <w:p w14:paraId="318B5A3B"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4A115E7A" w14:textId="77777777" w:rsidR="00E5214D" w:rsidRPr="003C2E9A" w:rsidRDefault="00E5214D" w:rsidP="00E5214D">
      <w:pPr>
        <w:ind w:right="72"/>
        <w:jc w:val="both"/>
        <w:rPr>
          <w:rFonts w:asciiTheme="majorHAnsi" w:hAnsiTheme="majorHAnsi" w:cstheme="majorHAnsi"/>
        </w:rPr>
      </w:pPr>
    </w:p>
    <w:p w14:paraId="17624E62"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Rok izvedbe del: ___________________________________________________________</w:t>
      </w:r>
    </w:p>
    <w:p w14:paraId="3165B3D5" w14:textId="77777777" w:rsidR="00E5214D" w:rsidRDefault="00E5214D" w:rsidP="00E5214D">
      <w:pPr>
        <w:ind w:right="72"/>
        <w:jc w:val="both"/>
        <w:rPr>
          <w:rFonts w:asciiTheme="majorHAnsi" w:hAnsiTheme="majorHAnsi" w:cstheme="majorHAnsi"/>
        </w:rPr>
      </w:pPr>
    </w:p>
    <w:p w14:paraId="25B0CEFE" w14:textId="77777777" w:rsidR="00E5214D" w:rsidRDefault="00E5214D" w:rsidP="00E5214D">
      <w:pPr>
        <w:ind w:right="72"/>
        <w:jc w:val="both"/>
        <w:rPr>
          <w:rFonts w:asciiTheme="majorHAnsi" w:hAnsiTheme="majorHAnsi" w:cstheme="majorHAnsi"/>
        </w:rPr>
      </w:pPr>
      <w:r w:rsidRPr="003C2E9A">
        <w:rPr>
          <w:rFonts w:asciiTheme="majorHAnsi" w:hAnsiTheme="majorHAnsi" w:cstheme="majorHAnsi"/>
        </w:rPr>
        <w:t>Količina del / v odstotku:</w:t>
      </w:r>
      <w:r>
        <w:rPr>
          <w:rFonts w:asciiTheme="majorHAnsi" w:hAnsiTheme="majorHAnsi" w:cstheme="majorHAnsi"/>
        </w:rPr>
        <w:t xml:space="preserve"> </w:t>
      </w:r>
      <w:r w:rsidRPr="003C2E9A">
        <w:rPr>
          <w:rFonts w:asciiTheme="majorHAnsi" w:hAnsiTheme="majorHAnsi" w:cstheme="majorHAnsi"/>
        </w:rPr>
        <w:t>_ ____________________________________________</w:t>
      </w:r>
    </w:p>
    <w:p w14:paraId="0B01AD3C" w14:textId="77777777" w:rsidR="00E5214D" w:rsidRDefault="00E5214D" w:rsidP="00E5214D">
      <w:pPr>
        <w:ind w:right="72"/>
        <w:jc w:val="both"/>
        <w:rPr>
          <w:rFonts w:asciiTheme="majorHAnsi" w:hAnsiTheme="majorHAnsi" w:cstheme="majorHAnsi"/>
        </w:rPr>
      </w:pPr>
    </w:p>
    <w:p w14:paraId="5A5F8ACC" w14:textId="77777777" w:rsidR="00E5214D" w:rsidRDefault="00E5214D" w:rsidP="00E5214D">
      <w:pPr>
        <w:ind w:right="72"/>
        <w:jc w:val="both"/>
        <w:rPr>
          <w:rFonts w:asciiTheme="majorHAnsi" w:hAnsiTheme="majorHAnsi" w:cstheme="majorHAnsi"/>
        </w:rPr>
      </w:pPr>
      <w:r w:rsidRPr="003C2E9A">
        <w:rPr>
          <w:rFonts w:asciiTheme="majorHAnsi" w:hAnsiTheme="majorHAnsi" w:cstheme="majorHAnsi"/>
        </w:rPr>
        <w:t xml:space="preserve">Vrednost </w:t>
      </w:r>
      <w:proofErr w:type="spellStart"/>
      <w:r w:rsidRPr="003C2E9A">
        <w:rPr>
          <w:rFonts w:asciiTheme="majorHAnsi" w:hAnsiTheme="majorHAnsi" w:cstheme="majorHAnsi"/>
        </w:rPr>
        <w:t>podizvajalskega</w:t>
      </w:r>
      <w:proofErr w:type="spellEnd"/>
      <w:r w:rsidRPr="003C2E9A">
        <w:rPr>
          <w:rFonts w:asciiTheme="majorHAnsi" w:hAnsiTheme="majorHAnsi" w:cstheme="majorHAnsi"/>
        </w:rPr>
        <w:t xml:space="preserve"> dela v EUR na dan oddaje ponudbe del, ki jih prevzema podizvajalec</w:t>
      </w:r>
      <w:r>
        <w:rPr>
          <w:rFonts w:asciiTheme="majorHAnsi" w:hAnsiTheme="majorHAnsi" w:cstheme="majorHAnsi"/>
        </w:rPr>
        <w:t xml:space="preserve"> </w:t>
      </w:r>
    </w:p>
    <w:p w14:paraId="1E5C9033" w14:textId="77777777" w:rsidR="00E5214D" w:rsidRDefault="00E5214D" w:rsidP="00E5214D">
      <w:pPr>
        <w:ind w:right="72"/>
        <w:jc w:val="both"/>
        <w:rPr>
          <w:rFonts w:asciiTheme="majorHAnsi" w:hAnsiTheme="majorHAnsi" w:cstheme="majorHAnsi"/>
        </w:rPr>
      </w:pPr>
    </w:p>
    <w:p w14:paraId="6014B111"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14D9D064"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031C3F6F"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6DBA3427" w14:textId="77777777" w:rsidR="00E5214D" w:rsidRPr="003C2E9A" w:rsidRDefault="00E5214D" w:rsidP="00E5214D">
      <w:pPr>
        <w:ind w:right="72"/>
        <w:jc w:val="both"/>
        <w:rPr>
          <w:rFonts w:asciiTheme="majorHAnsi" w:hAnsiTheme="majorHAnsi" w:cstheme="majorHAnsi"/>
        </w:rPr>
      </w:pPr>
    </w:p>
    <w:p w14:paraId="1B6FAA2B"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 xml:space="preserve">Zahtevamo direktno plačilo: </w:t>
      </w:r>
    </w:p>
    <w:p w14:paraId="25DFF0B1" w14:textId="77777777" w:rsidR="00E5214D" w:rsidRPr="003C2E9A" w:rsidRDefault="00E5214D" w:rsidP="00E5214D">
      <w:pPr>
        <w:ind w:right="72"/>
        <w:jc w:val="both"/>
        <w:rPr>
          <w:rFonts w:asciiTheme="majorHAnsi" w:hAnsiTheme="majorHAnsi" w:cstheme="majorHAnsi"/>
        </w:rPr>
      </w:pPr>
    </w:p>
    <w:p w14:paraId="1B216B34" w14:textId="77777777" w:rsidR="00E5214D" w:rsidRPr="003C2E9A" w:rsidRDefault="00E5214D" w:rsidP="00E5214D">
      <w:pPr>
        <w:numPr>
          <w:ilvl w:val="0"/>
          <w:numId w:val="78"/>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DA</w:t>
      </w:r>
    </w:p>
    <w:p w14:paraId="6C1A6681" w14:textId="77777777" w:rsidR="00E5214D" w:rsidRPr="003C2E9A" w:rsidRDefault="00E5214D" w:rsidP="00E5214D">
      <w:pPr>
        <w:ind w:left="720" w:right="72"/>
        <w:contextualSpacing/>
        <w:jc w:val="both"/>
        <w:rPr>
          <w:rFonts w:asciiTheme="majorHAnsi" w:hAnsiTheme="majorHAnsi" w:cstheme="majorHAnsi"/>
          <w:color w:val="000000"/>
          <w:lang w:eastAsia="en-US"/>
        </w:rPr>
      </w:pPr>
    </w:p>
    <w:p w14:paraId="4BDB610B" w14:textId="77777777" w:rsidR="00E5214D" w:rsidRPr="003C2E9A" w:rsidRDefault="00E5214D" w:rsidP="00E5214D">
      <w:pPr>
        <w:numPr>
          <w:ilvl w:val="0"/>
          <w:numId w:val="78"/>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NE</w:t>
      </w:r>
    </w:p>
    <w:p w14:paraId="3A26B857" w14:textId="77777777" w:rsidR="00E5214D" w:rsidRPr="003C2E9A" w:rsidRDefault="00E5214D" w:rsidP="00E5214D">
      <w:pPr>
        <w:ind w:right="72"/>
        <w:jc w:val="both"/>
        <w:rPr>
          <w:rFonts w:asciiTheme="majorHAnsi" w:hAnsiTheme="majorHAnsi" w:cstheme="majorHAnsi"/>
        </w:rPr>
      </w:pPr>
    </w:p>
    <w:p w14:paraId="7A7AB72C" w14:textId="77777777" w:rsidR="00E5214D" w:rsidRPr="003C2E9A" w:rsidRDefault="00E5214D" w:rsidP="00E5214D">
      <w:pPr>
        <w:ind w:right="72"/>
        <w:jc w:val="both"/>
        <w:rPr>
          <w:rFonts w:asciiTheme="majorHAnsi" w:hAnsiTheme="majorHAnsi" w:cstheme="majorHAnsi"/>
        </w:rPr>
      </w:pPr>
    </w:p>
    <w:p w14:paraId="50D1FD75"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 xml:space="preserve">Datum in kraj:  _________________ </w:t>
      </w:r>
    </w:p>
    <w:p w14:paraId="22F54FB1"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 xml:space="preserve">                                                              </w:t>
      </w:r>
    </w:p>
    <w:p w14:paraId="37FEF924" w14:textId="77777777" w:rsidR="00E5214D" w:rsidRPr="00376653" w:rsidRDefault="00E5214D" w:rsidP="00E52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4"/>
        <w:gridCol w:w="2374"/>
        <w:gridCol w:w="4444"/>
      </w:tblGrid>
      <w:tr w:rsidR="00E5214D" w:rsidRPr="00376653" w14:paraId="4085770B" w14:textId="77777777" w:rsidTr="00CD41C5">
        <w:trPr>
          <w:trHeight w:val="737"/>
        </w:trPr>
        <w:tc>
          <w:tcPr>
            <w:tcW w:w="2162" w:type="dxa"/>
          </w:tcPr>
          <w:p w14:paraId="4BA8AAA0" w14:textId="77777777" w:rsidR="00E5214D" w:rsidRPr="00376653" w:rsidRDefault="00E5214D" w:rsidP="00CD41C5">
            <w:pPr>
              <w:rPr>
                <w:rFonts w:asciiTheme="majorHAnsi" w:hAnsiTheme="majorHAnsi" w:cs="Arial"/>
              </w:rPr>
            </w:pPr>
            <w:r w:rsidRPr="00376653">
              <w:rPr>
                <w:rFonts w:asciiTheme="majorHAnsi" w:hAnsiTheme="majorHAnsi" w:cs="Arial"/>
              </w:rPr>
              <w:t>KRAJ</w:t>
            </w:r>
          </w:p>
          <w:p w14:paraId="20A6A015" w14:textId="77777777" w:rsidR="00E5214D" w:rsidRPr="00376653" w:rsidRDefault="00E5214D" w:rsidP="00CD41C5">
            <w:pPr>
              <w:rPr>
                <w:rFonts w:asciiTheme="majorHAnsi" w:hAnsiTheme="majorHAnsi" w:cs="Arial"/>
              </w:rPr>
            </w:pPr>
          </w:p>
        </w:tc>
        <w:tc>
          <w:tcPr>
            <w:tcW w:w="2410" w:type="dxa"/>
            <w:vMerge w:val="restart"/>
          </w:tcPr>
          <w:p w14:paraId="335804F2" w14:textId="77777777" w:rsidR="00E5214D" w:rsidRPr="00376653" w:rsidRDefault="00E5214D" w:rsidP="00CD41C5">
            <w:pPr>
              <w:rPr>
                <w:rFonts w:asciiTheme="majorHAnsi" w:hAnsiTheme="majorHAnsi" w:cs="Arial"/>
              </w:rPr>
            </w:pPr>
            <w:r w:rsidRPr="00376653">
              <w:rPr>
                <w:rFonts w:asciiTheme="majorHAnsi" w:hAnsiTheme="majorHAnsi" w:cs="Arial"/>
              </w:rPr>
              <w:t>ŽIG</w:t>
            </w:r>
          </w:p>
        </w:tc>
        <w:tc>
          <w:tcPr>
            <w:tcW w:w="4500" w:type="dxa"/>
            <w:vMerge w:val="restart"/>
          </w:tcPr>
          <w:p w14:paraId="52C27E0C" w14:textId="77777777" w:rsidR="00E5214D" w:rsidRPr="00376653" w:rsidRDefault="00E5214D" w:rsidP="00CD41C5">
            <w:pPr>
              <w:rPr>
                <w:rFonts w:asciiTheme="majorHAnsi" w:hAnsiTheme="majorHAnsi" w:cs="Arial"/>
              </w:rPr>
            </w:pPr>
            <w:r w:rsidRPr="00376653">
              <w:rPr>
                <w:rFonts w:asciiTheme="majorHAnsi" w:hAnsiTheme="majorHAnsi" w:cs="Arial"/>
              </w:rPr>
              <w:t>PODIZVAJALEC</w:t>
            </w:r>
          </w:p>
          <w:p w14:paraId="0A6A6CCD" w14:textId="77777777" w:rsidR="00E5214D" w:rsidRPr="00376653" w:rsidRDefault="00E5214D" w:rsidP="00CD41C5">
            <w:pPr>
              <w:rPr>
                <w:rFonts w:asciiTheme="majorHAnsi" w:hAnsiTheme="majorHAnsi" w:cs="Arial"/>
              </w:rPr>
            </w:pPr>
            <w:r w:rsidRPr="00376653">
              <w:rPr>
                <w:rFonts w:asciiTheme="majorHAnsi" w:hAnsiTheme="majorHAnsi" w:cs="Arial"/>
              </w:rPr>
              <w:t xml:space="preserve">ime in priimek zakonitega zastopnika </w:t>
            </w:r>
          </w:p>
          <w:p w14:paraId="2FDCB12A" w14:textId="77777777" w:rsidR="00E5214D" w:rsidRPr="00376653" w:rsidRDefault="00E5214D" w:rsidP="00CD41C5">
            <w:pPr>
              <w:rPr>
                <w:rFonts w:asciiTheme="majorHAnsi" w:hAnsiTheme="majorHAnsi" w:cs="Arial"/>
              </w:rPr>
            </w:pPr>
            <w:r w:rsidRPr="00376653">
              <w:rPr>
                <w:rFonts w:asciiTheme="majorHAnsi" w:hAnsiTheme="majorHAnsi" w:cs="Arial"/>
              </w:rPr>
              <w:t>in podpis</w:t>
            </w:r>
          </w:p>
        </w:tc>
      </w:tr>
    </w:tbl>
    <w:p w14:paraId="5B34B238" w14:textId="77777777" w:rsidR="00E5214D" w:rsidRDefault="00E5214D" w:rsidP="00E5214D">
      <w:pPr>
        <w:jc w:val="both"/>
        <w:rPr>
          <w:rFonts w:asciiTheme="majorHAnsi" w:hAnsiTheme="majorHAnsi"/>
        </w:rPr>
      </w:pPr>
    </w:p>
    <w:p w14:paraId="0FA5E44A" w14:textId="77777777" w:rsidR="00E5214D" w:rsidRDefault="00E5214D" w:rsidP="00E5214D">
      <w:pPr>
        <w:jc w:val="both"/>
        <w:rPr>
          <w:rFonts w:asciiTheme="majorHAnsi" w:hAnsiTheme="majorHAnsi"/>
        </w:rPr>
      </w:pPr>
    </w:p>
    <w:p w14:paraId="6A33AB78" w14:textId="77777777" w:rsidR="00E5214D" w:rsidRDefault="00E5214D" w:rsidP="00E5214D">
      <w:pPr>
        <w:jc w:val="both"/>
        <w:rPr>
          <w:rFonts w:asciiTheme="majorHAnsi" w:hAnsiTheme="majorHAnsi"/>
        </w:rPr>
      </w:pPr>
    </w:p>
    <w:p w14:paraId="5B460A76" w14:textId="77777777" w:rsidR="00E5214D" w:rsidRDefault="00E5214D" w:rsidP="00E5214D">
      <w:pPr>
        <w:jc w:val="both"/>
        <w:rPr>
          <w:rFonts w:asciiTheme="majorHAnsi" w:hAnsiTheme="majorHAnsi"/>
        </w:rPr>
      </w:pPr>
    </w:p>
    <w:p w14:paraId="290C31FA" w14:textId="77777777" w:rsidR="00E5214D" w:rsidRPr="003C2E9A" w:rsidRDefault="00E5214D" w:rsidP="00E5214D">
      <w:pPr>
        <w:ind w:right="72"/>
        <w:jc w:val="both"/>
        <w:rPr>
          <w:rFonts w:asciiTheme="majorHAnsi" w:hAnsiTheme="majorHAnsi" w:cstheme="majorHAnsi"/>
          <w:b/>
        </w:rPr>
      </w:pPr>
      <w:r w:rsidRPr="003C2E9A">
        <w:rPr>
          <w:rFonts w:asciiTheme="majorHAnsi" w:hAnsiTheme="majorHAnsi" w:cstheme="majorHAnsi"/>
          <w:b/>
        </w:rPr>
        <w:t xml:space="preserve">Obrazec izpolni vsak podizvajalec posebej </w:t>
      </w:r>
    </w:p>
    <w:p w14:paraId="53E606E1" w14:textId="77777777" w:rsidR="00E5214D" w:rsidRPr="003C2E9A" w:rsidRDefault="00E5214D" w:rsidP="00E5214D">
      <w:pPr>
        <w:ind w:right="72"/>
        <w:jc w:val="both"/>
        <w:rPr>
          <w:rFonts w:asciiTheme="majorHAnsi" w:hAnsiTheme="majorHAnsi" w:cstheme="majorHAnsi"/>
          <w:b/>
        </w:rPr>
      </w:pPr>
    </w:p>
    <w:p w14:paraId="3AA2D562" w14:textId="77777777" w:rsidR="00E5214D" w:rsidRPr="003C2E9A" w:rsidRDefault="00E5214D" w:rsidP="00E5214D">
      <w:pPr>
        <w:ind w:right="72"/>
        <w:jc w:val="both"/>
        <w:rPr>
          <w:rFonts w:asciiTheme="majorHAnsi" w:hAnsiTheme="majorHAnsi" w:cstheme="majorHAnsi"/>
          <w:b/>
        </w:rPr>
      </w:pPr>
    </w:p>
    <w:p w14:paraId="13E0DCCF" w14:textId="77777777" w:rsidR="00E5214D" w:rsidRPr="003C2E9A" w:rsidRDefault="00E5214D" w:rsidP="00E5214D">
      <w:pPr>
        <w:ind w:right="72"/>
        <w:jc w:val="both"/>
        <w:rPr>
          <w:rFonts w:asciiTheme="majorHAnsi" w:hAnsiTheme="majorHAnsi" w:cstheme="majorHAnsi"/>
          <w:b/>
        </w:rPr>
      </w:pPr>
      <w:r w:rsidRPr="003C2E9A">
        <w:rPr>
          <w:rFonts w:asciiTheme="majorHAnsi" w:hAnsiTheme="majorHAnsi" w:cstheme="majorHAnsi"/>
          <w:b/>
        </w:rPr>
        <w:t xml:space="preserve">Izbrani ponudnik mora z dejanskim podizvajalcem skleniti pogodbo, s katero se uredi obveznosti in pravice, povezane s predmetom javnega naročanja.  </w:t>
      </w:r>
    </w:p>
    <w:p w14:paraId="34839A43" w14:textId="77777777" w:rsidR="00E5214D" w:rsidRDefault="00E5214D" w:rsidP="00E5214D">
      <w:pPr>
        <w:jc w:val="both"/>
        <w:rPr>
          <w:rFonts w:asciiTheme="majorHAnsi" w:hAnsiTheme="majorHAnsi"/>
        </w:rPr>
      </w:pPr>
    </w:p>
    <w:p w14:paraId="37C1C47F" w14:textId="77777777" w:rsidR="00E5214D" w:rsidRDefault="00E5214D" w:rsidP="00E5214D">
      <w:pPr>
        <w:jc w:val="both"/>
        <w:rPr>
          <w:rFonts w:asciiTheme="majorHAnsi" w:hAnsiTheme="majorHAnsi"/>
        </w:rPr>
      </w:pPr>
    </w:p>
    <w:p w14:paraId="1F9C12E8" w14:textId="77777777" w:rsidR="00E5214D" w:rsidRDefault="00E5214D" w:rsidP="00E5214D">
      <w:pPr>
        <w:jc w:val="both"/>
        <w:rPr>
          <w:rFonts w:asciiTheme="majorHAnsi" w:hAnsiTheme="majorHAnsi"/>
        </w:rPr>
      </w:pPr>
    </w:p>
    <w:p w14:paraId="418E0ECB" w14:textId="77777777" w:rsidR="00E5214D" w:rsidRPr="00F361BB" w:rsidRDefault="00E5214D" w:rsidP="00E5214D">
      <w:pPr>
        <w:pStyle w:val="javnanaroilapodnaslov"/>
        <w:framePr w:wrap="auto" w:vAnchor="margin" w:yAlign="inline"/>
        <w:numPr>
          <w:ilvl w:val="1"/>
          <w:numId w:val="38"/>
        </w:numPr>
        <w:spacing w:before="0" w:after="0"/>
        <w:rPr>
          <w:rFonts w:asciiTheme="majorHAnsi" w:hAnsiTheme="majorHAnsi"/>
          <w:szCs w:val="24"/>
        </w:rPr>
      </w:pPr>
      <w:bookmarkStart w:id="9" w:name="_Toc106606705"/>
      <w:proofErr w:type="spellStart"/>
      <w:r>
        <w:rPr>
          <w:rFonts w:asciiTheme="majorHAnsi" w:hAnsiTheme="majorHAnsi"/>
          <w:szCs w:val="24"/>
          <w:lang w:val="sl-SI"/>
        </w:rPr>
        <w:lastRenderedPageBreak/>
        <w:t>Obr</w:t>
      </w:r>
      <w:proofErr w:type="spellEnd"/>
      <w:r>
        <w:rPr>
          <w:rFonts w:asciiTheme="majorHAnsi" w:hAnsiTheme="majorHAnsi"/>
          <w:szCs w:val="24"/>
          <w:lang w:val="sl-SI"/>
        </w:rPr>
        <w:t>. Pooblastilo</w:t>
      </w:r>
      <w:bookmarkEnd w:id="9"/>
    </w:p>
    <w:p w14:paraId="01DA6AA6" w14:textId="77777777" w:rsidR="00E5214D" w:rsidRDefault="00E5214D" w:rsidP="00E5214D">
      <w:pPr>
        <w:pStyle w:val="javnanaroilapodnaslov"/>
        <w:framePr w:wrap="auto" w:vAnchor="margin" w:yAlign="inline"/>
        <w:numPr>
          <w:ilvl w:val="0"/>
          <w:numId w:val="0"/>
        </w:numPr>
        <w:spacing w:before="0" w:after="0"/>
        <w:ind w:left="360" w:hanging="360"/>
        <w:rPr>
          <w:rFonts w:asciiTheme="majorHAnsi" w:hAnsiTheme="majorHAnsi"/>
          <w:szCs w:val="24"/>
          <w:lang w:val="sl-SI"/>
        </w:rPr>
      </w:pPr>
    </w:p>
    <w:p w14:paraId="333A212C" w14:textId="77777777" w:rsidR="00E5214D" w:rsidRDefault="00E5214D" w:rsidP="00E5214D">
      <w:pPr>
        <w:pStyle w:val="javnanaroilapodnaslov"/>
        <w:framePr w:wrap="auto" w:vAnchor="margin" w:yAlign="inline"/>
        <w:numPr>
          <w:ilvl w:val="0"/>
          <w:numId w:val="0"/>
        </w:numPr>
        <w:spacing w:before="0" w:after="0"/>
        <w:ind w:left="360" w:hanging="360"/>
        <w:rPr>
          <w:rFonts w:asciiTheme="majorHAnsi" w:hAnsiTheme="majorHAnsi"/>
          <w:szCs w:val="24"/>
          <w:lang w:val="sl-SI"/>
        </w:rPr>
      </w:pPr>
    </w:p>
    <w:p w14:paraId="581757AC"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b/>
        </w:rPr>
        <w:t xml:space="preserve">Ponudnik </w:t>
      </w:r>
      <w:r w:rsidRPr="003C2E9A">
        <w:rPr>
          <w:rFonts w:asciiTheme="majorHAnsi" w:hAnsiTheme="majorHAnsi" w:cstheme="majorHAnsi"/>
        </w:rPr>
        <w:t>____________________________________</w:t>
      </w:r>
    </w:p>
    <w:p w14:paraId="128B454B" w14:textId="77777777" w:rsidR="00E5214D" w:rsidRPr="003C2E9A" w:rsidRDefault="00E5214D" w:rsidP="00E5214D">
      <w:pPr>
        <w:ind w:right="72"/>
        <w:jc w:val="both"/>
        <w:rPr>
          <w:rFonts w:asciiTheme="majorHAnsi" w:hAnsiTheme="majorHAnsi" w:cstheme="majorHAnsi"/>
        </w:rPr>
      </w:pPr>
      <w:r w:rsidRPr="003C2E9A">
        <w:rPr>
          <w:rFonts w:asciiTheme="majorHAnsi" w:hAnsiTheme="majorHAnsi" w:cstheme="majorHAnsi"/>
        </w:rPr>
        <w:t xml:space="preserve">                 </w:t>
      </w:r>
    </w:p>
    <w:p w14:paraId="03EDFFA1" w14:textId="77777777" w:rsidR="00E5214D" w:rsidRPr="003C2E9A" w:rsidRDefault="00E5214D" w:rsidP="00E5214D">
      <w:pPr>
        <w:ind w:right="72"/>
        <w:jc w:val="both"/>
        <w:rPr>
          <w:rFonts w:asciiTheme="majorHAnsi" w:hAnsiTheme="majorHAnsi" w:cstheme="majorHAnsi"/>
          <w:b/>
        </w:rPr>
      </w:pPr>
      <w:r w:rsidRPr="003C2E9A">
        <w:rPr>
          <w:rFonts w:asciiTheme="majorHAnsi" w:hAnsiTheme="majorHAnsi" w:cstheme="majorHAnsi"/>
        </w:rPr>
        <w:t xml:space="preserve">                 ____________________________________</w:t>
      </w:r>
    </w:p>
    <w:p w14:paraId="5C746B80" w14:textId="77777777" w:rsidR="00E5214D" w:rsidRPr="003C2E9A" w:rsidRDefault="00E5214D" w:rsidP="00E5214D">
      <w:pPr>
        <w:ind w:right="72"/>
        <w:jc w:val="center"/>
        <w:rPr>
          <w:rFonts w:asciiTheme="majorHAnsi" w:hAnsiTheme="majorHAnsi" w:cstheme="majorHAnsi"/>
          <w:b/>
        </w:rPr>
      </w:pPr>
    </w:p>
    <w:p w14:paraId="794CE730" w14:textId="77777777" w:rsidR="00E5214D" w:rsidRPr="003C2E9A" w:rsidRDefault="00E5214D" w:rsidP="00E5214D">
      <w:pPr>
        <w:ind w:right="72"/>
        <w:jc w:val="center"/>
        <w:rPr>
          <w:rFonts w:asciiTheme="majorHAnsi" w:hAnsiTheme="majorHAnsi" w:cstheme="majorHAnsi"/>
          <w:b/>
        </w:rPr>
      </w:pPr>
    </w:p>
    <w:p w14:paraId="164E068A" w14:textId="77777777" w:rsidR="00E5214D" w:rsidRPr="003C2E9A" w:rsidRDefault="00E5214D" w:rsidP="00E5214D">
      <w:pPr>
        <w:ind w:right="72"/>
        <w:jc w:val="center"/>
        <w:rPr>
          <w:rFonts w:asciiTheme="majorHAnsi" w:hAnsiTheme="majorHAnsi" w:cstheme="majorHAnsi"/>
          <w:b/>
        </w:rPr>
      </w:pPr>
    </w:p>
    <w:p w14:paraId="4A5D9767" w14:textId="77777777" w:rsidR="00E5214D" w:rsidRPr="003C2E9A" w:rsidRDefault="00E5214D" w:rsidP="00E5214D">
      <w:pPr>
        <w:ind w:right="72"/>
        <w:jc w:val="center"/>
        <w:rPr>
          <w:rFonts w:asciiTheme="majorHAnsi" w:hAnsiTheme="majorHAnsi" w:cstheme="majorHAnsi"/>
          <w:b/>
        </w:rPr>
      </w:pPr>
    </w:p>
    <w:p w14:paraId="038617E6" w14:textId="77777777" w:rsidR="00E5214D" w:rsidRPr="003C2E9A" w:rsidRDefault="00E5214D" w:rsidP="00E5214D">
      <w:pPr>
        <w:ind w:right="72"/>
        <w:jc w:val="center"/>
        <w:rPr>
          <w:rFonts w:asciiTheme="majorHAnsi" w:hAnsiTheme="majorHAnsi" w:cstheme="majorHAnsi"/>
          <w:b/>
        </w:rPr>
      </w:pPr>
      <w:r w:rsidRPr="003C2E9A">
        <w:rPr>
          <w:rFonts w:asciiTheme="majorHAnsi" w:hAnsiTheme="majorHAnsi" w:cstheme="majorHAnsi"/>
          <w:b/>
        </w:rPr>
        <w:t xml:space="preserve">P O </w:t>
      </w:r>
      <w:proofErr w:type="spellStart"/>
      <w:r w:rsidRPr="003C2E9A">
        <w:rPr>
          <w:rFonts w:asciiTheme="majorHAnsi" w:hAnsiTheme="majorHAnsi" w:cstheme="majorHAnsi"/>
          <w:b/>
        </w:rPr>
        <w:t>O</w:t>
      </w:r>
      <w:proofErr w:type="spellEnd"/>
      <w:r w:rsidRPr="003C2E9A">
        <w:rPr>
          <w:rFonts w:asciiTheme="majorHAnsi" w:hAnsiTheme="majorHAnsi" w:cstheme="majorHAnsi"/>
          <w:b/>
        </w:rPr>
        <w:t xml:space="preserve"> B L A S T I L O</w:t>
      </w:r>
    </w:p>
    <w:p w14:paraId="4A4F7EFD" w14:textId="77777777" w:rsidR="00E5214D" w:rsidRPr="003C2E9A" w:rsidRDefault="00E5214D" w:rsidP="00E5214D">
      <w:pPr>
        <w:ind w:right="72"/>
        <w:jc w:val="center"/>
        <w:rPr>
          <w:rFonts w:asciiTheme="majorHAnsi" w:hAnsiTheme="majorHAnsi" w:cstheme="majorHAnsi"/>
          <w:b/>
        </w:rPr>
      </w:pPr>
    </w:p>
    <w:p w14:paraId="66C77EBC" w14:textId="77777777" w:rsidR="00E5214D" w:rsidRPr="003C2E9A" w:rsidRDefault="00E5214D" w:rsidP="00E5214D">
      <w:pPr>
        <w:ind w:right="72"/>
        <w:jc w:val="both"/>
        <w:rPr>
          <w:rFonts w:asciiTheme="majorHAnsi" w:hAnsiTheme="majorHAnsi" w:cstheme="majorHAnsi"/>
        </w:rPr>
      </w:pPr>
    </w:p>
    <w:p w14:paraId="0E55CF70" w14:textId="77777777" w:rsidR="00E5214D" w:rsidRPr="001B4EF7" w:rsidRDefault="00E5214D" w:rsidP="00E5214D">
      <w:pPr>
        <w:ind w:right="72"/>
        <w:jc w:val="both"/>
        <w:rPr>
          <w:rFonts w:asciiTheme="majorHAnsi" w:hAnsiTheme="majorHAnsi" w:cstheme="majorHAnsi"/>
        </w:rPr>
      </w:pPr>
      <w:r w:rsidRPr="001B4EF7">
        <w:rPr>
          <w:rFonts w:asciiTheme="majorHAnsi" w:hAnsiTheme="majorHAnsi" w:cstheme="majorHAnsi"/>
        </w:rPr>
        <w:t xml:space="preserve">Pooblaščamo naročnika, da na podlagi potrjenega računa neposredno plačuje podizvajalcem, ki smo jih navedli v </w:t>
      </w:r>
      <w:proofErr w:type="spellStart"/>
      <w:r w:rsidRPr="001B4EF7">
        <w:rPr>
          <w:rFonts w:asciiTheme="majorHAnsi" w:hAnsiTheme="majorHAnsi" w:cstheme="majorHAnsi"/>
        </w:rPr>
        <w:t>obr</w:t>
      </w:r>
      <w:proofErr w:type="spellEnd"/>
      <w:r w:rsidRPr="001B4EF7">
        <w:rPr>
          <w:rFonts w:asciiTheme="majorHAnsi" w:hAnsiTheme="majorHAnsi" w:cstheme="majorHAnsi"/>
        </w:rPr>
        <w:t xml:space="preserve"> 4.4 in zanje priložil podatke v </w:t>
      </w:r>
      <w:proofErr w:type="spellStart"/>
      <w:r w:rsidRPr="001B4EF7">
        <w:rPr>
          <w:rFonts w:asciiTheme="majorHAnsi" w:hAnsiTheme="majorHAnsi" w:cstheme="majorHAnsi"/>
        </w:rPr>
        <w:t>obr</w:t>
      </w:r>
      <w:proofErr w:type="spellEnd"/>
      <w:r w:rsidRPr="001B4EF7">
        <w:rPr>
          <w:rFonts w:asciiTheme="majorHAnsi" w:hAnsiTheme="majorHAnsi" w:cstheme="majorHAnsi"/>
        </w:rPr>
        <w:t xml:space="preserve">. 4.6. ter zahtevo za neposredno plačilo </w:t>
      </w:r>
      <w:proofErr w:type="spellStart"/>
      <w:r w:rsidRPr="001B4EF7">
        <w:rPr>
          <w:rFonts w:asciiTheme="majorHAnsi" w:hAnsiTheme="majorHAnsi" w:cstheme="majorHAnsi"/>
        </w:rPr>
        <w:t>obr</w:t>
      </w:r>
      <w:proofErr w:type="spellEnd"/>
      <w:r w:rsidRPr="001B4EF7">
        <w:rPr>
          <w:rFonts w:asciiTheme="majorHAnsi" w:hAnsiTheme="majorHAnsi" w:cstheme="majorHAnsi"/>
        </w:rPr>
        <w:t xml:space="preserve">. 4.8. </w:t>
      </w:r>
    </w:p>
    <w:p w14:paraId="0D03A6B3" w14:textId="77777777" w:rsidR="00E5214D" w:rsidRPr="00425021" w:rsidRDefault="00E5214D" w:rsidP="00E5214D">
      <w:pPr>
        <w:ind w:right="72"/>
        <w:jc w:val="both"/>
        <w:rPr>
          <w:rFonts w:asciiTheme="majorHAnsi" w:hAnsiTheme="majorHAnsi" w:cstheme="majorHAnsi"/>
          <w:highlight w:val="yellow"/>
        </w:rPr>
      </w:pPr>
    </w:p>
    <w:p w14:paraId="601EDE8B" w14:textId="77777777" w:rsidR="00E5214D" w:rsidRPr="001B4EF7" w:rsidRDefault="00E5214D" w:rsidP="00E5214D">
      <w:pPr>
        <w:ind w:right="72"/>
        <w:jc w:val="both"/>
        <w:rPr>
          <w:rFonts w:asciiTheme="majorHAnsi" w:hAnsiTheme="majorHAnsi" w:cstheme="majorHAnsi"/>
        </w:rPr>
      </w:pPr>
    </w:p>
    <w:p w14:paraId="1B4C5935" w14:textId="77777777" w:rsidR="00E5214D" w:rsidRPr="001B4EF7" w:rsidRDefault="00E5214D" w:rsidP="00E5214D">
      <w:pPr>
        <w:jc w:val="both"/>
        <w:rPr>
          <w:rFonts w:asciiTheme="majorHAnsi" w:hAnsiTheme="majorHAnsi" w:cstheme="majorHAnsi"/>
        </w:rPr>
      </w:pPr>
      <w:r w:rsidRPr="001B4EF7">
        <w:rPr>
          <w:rFonts w:asciiTheme="majorHAnsi" w:hAnsiTheme="majorHAnsi" w:cstheme="majorHAnsi"/>
        </w:rPr>
        <w:t xml:space="preserve">To pooblastilo je sestavni del in priloga ponudbe, s katero se prijavljamo na javni razpis za </w:t>
      </w:r>
    </w:p>
    <w:p w14:paraId="5B071082" w14:textId="77777777" w:rsidR="00E5214D" w:rsidRPr="003C2E9A" w:rsidRDefault="00E5214D" w:rsidP="00E5214D">
      <w:pPr>
        <w:pStyle w:val="Noga"/>
        <w:spacing w:after="240" w:line="276" w:lineRule="auto"/>
        <w:jc w:val="both"/>
        <w:rPr>
          <w:rFonts w:asciiTheme="majorHAnsi" w:hAnsiTheme="majorHAnsi" w:cstheme="majorHAnsi"/>
          <w:sz w:val="22"/>
          <w:szCs w:val="22"/>
          <w:lang w:val="sl-SI"/>
        </w:rPr>
      </w:pPr>
      <w:r w:rsidRPr="001B4EF7">
        <w:rPr>
          <w:rFonts w:asciiTheme="majorHAnsi" w:hAnsiTheme="majorHAnsi" w:cstheme="majorHAnsi"/>
          <w:sz w:val="22"/>
          <w:szCs w:val="22"/>
        </w:rPr>
        <w:t>»</w:t>
      </w:r>
      <w:bookmarkStart w:id="10" w:name="_Hlk92806672"/>
      <w:r>
        <w:rPr>
          <w:rFonts w:asciiTheme="majorHAnsi" w:hAnsiTheme="majorHAnsi" w:cstheme="majorHAnsi"/>
          <w:sz w:val="22"/>
          <w:szCs w:val="22"/>
          <w:lang w:val="sl-SI"/>
        </w:rPr>
        <w:t>Izvedba GOI del na vrtcu Ajdovščina</w:t>
      </w:r>
      <w:r w:rsidRPr="001B4EF7">
        <w:rPr>
          <w:rFonts w:asciiTheme="majorHAnsi" w:hAnsiTheme="majorHAnsi" w:cstheme="majorHAnsi"/>
          <w:sz w:val="22"/>
          <w:szCs w:val="22"/>
          <w:lang w:val="sl-SI"/>
        </w:rPr>
        <w:t>«</w:t>
      </w:r>
    </w:p>
    <w:bookmarkEnd w:id="10"/>
    <w:p w14:paraId="3911254B" w14:textId="77777777" w:rsidR="00E5214D" w:rsidRPr="003C2E9A" w:rsidRDefault="00E5214D" w:rsidP="00E5214D">
      <w:pPr>
        <w:ind w:right="72"/>
        <w:jc w:val="both"/>
        <w:rPr>
          <w:rFonts w:asciiTheme="majorHAnsi" w:hAnsiTheme="majorHAnsi" w:cstheme="majorHAnsi"/>
        </w:rPr>
      </w:pPr>
    </w:p>
    <w:p w14:paraId="61D06E75" w14:textId="77777777" w:rsidR="00E5214D" w:rsidRPr="0063398A" w:rsidRDefault="00E5214D" w:rsidP="00E5214D">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E5214D" w:rsidRPr="00376653" w14:paraId="725F8766" w14:textId="77777777" w:rsidTr="00CD41C5">
        <w:trPr>
          <w:trHeight w:val="737"/>
        </w:trPr>
        <w:tc>
          <w:tcPr>
            <w:tcW w:w="2162" w:type="dxa"/>
          </w:tcPr>
          <w:p w14:paraId="142A71E5" w14:textId="77777777" w:rsidR="00E5214D" w:rsidRPr="00376653" w:rsidRDefault="00E5214D" w:rsidP="00CD41C5">
            <w:pPr>
              <w:rPr>
                <w:rFonts w:asciiTheme="majorHAnsi" w:hAnsiTheme="majorHAnsi" w:cs="Arial"/>
              </w:rPr>
            </w:pPr>
            <w:r w:rsidRPr="00376653">
              <w:rPr>
                <w:rFonts w:asciiTheme="majorHAnsi" w:hAnsiTheme="majorHAnsi" w:cs="Arial"/>
              </w:rPr>
              <w:t>KRAJ</w:t>
            </w:r>
          </w:p>
          <w:p w14:paraId="3B602D8B" w14:textId="77777777" w:rsidR="00E5214D" w:rsidRPr="00376653" w:rsidRDefault="00E5214D" w:rsidP="00CD41C5">
            <w:pPr>
              <w:rPr>
                <w:rFonts w:asciiTheme="majorHAnsi" w:hAnsiTheme="majorHAnsi" w:cs="Arial"/>
              </w:rPr>
            </w:pPr>
          </w:p>
        </w:tc>
        <w:tc>
          <w:tcPr>
            <w:tcW w:w="2410" w:type="dxa"/>
            <w:vMerge w:val="restart"/>
          </w:tcPr>
          <w:p w14:paraId="73BFEEAE" w14:textId="77777777" w:rsidR="00E5214D" w:rsidRPr="00376653" w:rsidRDefault="00E5214D" w:rsidP="00CD41C5">
            <w:pPr>
              <w:rPr>
                <w:rFonts w:asciiTheme="majorHAnsi" w:hAnsiTheme="majorHAnsi" w:cs="Arial"/>
              </w:rPr>
            </w:pPr>
            <w:r w:rsidRPr="00376653">
              <w:rPr>
                <w:rFonts w:asciiTheme="majorHAnsi" w:hAnsiTheme="majorHAnsi" w:cs="Arial"/>
              </w:rPr>
              <w:t>ŽIG</w:t>
            </w:r>
          </w:p>
        </w:tc>
        <w:tc>
          <w:tcPr>
            <w:tcW w:w="4500" w:type="dxa"/>
            <w:vMerge w:val="restart"/>
          </w:tcPr>
          <w:p w14:paraId="25348A77" w14:textId="77777777" w:rsidR="00E5214D" w:rsidRPr="00376653" w:rsidRDefault="00E5214D" w:rsidP="00CD41C5">
            <w:pPr>
              <w:rPr>
                <w:rFonts w:asciiTheme="majorHAnsi" w:hAnsiTheme="majorHAnsi" w:cs="Arial"/>
              </w:rPr>
            </w:pPr>
            <w:r w:rsidRPr="00376653">
              <w:rPr>
                <w:rFonts w:asciiTheme="majorHAnsi" w:hAnsiTheme="majorHAnsi" w:cs="Arial"/>
              </w:rPr>
              <w:t>PONUDNIK/VODILNI PARTNER</w:t>
            </w:r>
          </w:p>
          <w:p w14:paraId="6BB0B771" w14:textId="77777777" w:rsidR="00E5214D" w:rsidRPr="00376653" w:rsidRDefault="00E5214D" w:rsidP="00CD41C5">
            <w:pPr>
              <w:rPr>
                <w:rFonts w:asciiTheme="majorHAnsi" w:hAnsiTheme="majorHAnsi" w:cs="Arial"/>
              </w:rPr>
            </w:pPr>
            <w:r w:rsidRPr="00376653">
              <w:rPr>
                <w:rFonts w:asciiTheme="majorHAnsi" w:hAnsiTheme="majorHAnsi" w:cs="Arial"/>
              </w:rPr>
              <w:t xml:space="preserve">ime in priimek zakonitega zastopnika </w:t>
            </w:r>
          </w:p>
          <w:p w14:paraId="757A5D70" w14:textId="77777777" w:rsidR="00E5214D" w:rsidRPr="00376653" w:rsidRDefault="00E5214D" w:rsidP="00CD41C5">
            <w:pPr>
              <w:rPr>
                <w:rFonts w:asciiTheme="majorHAnsi" w:hAnsiTheme="majorHAnsi" w:cs="Arial"/>
              </w:rPr>
            </w:pPr>
            <w:r w:rsidRPr="00376653">
              <w:rPr>
                <w:rFonts w:asciiTheme="majorHAnsi" w:hAnsiTheme="majorHAnsi" w:cs="Arial"/>
              </w:rPr>
              <w:t>in podpis</w:t>
            </w:r>
          </w:p>
        </w:tc>
      </w:tr>
      <w:tr w:rsidR="00E5214D" w:rsidRPr="00376653" w14:paraId="542A1846" w14:textId="77777777" w:rsidTr="00CD41C5">
        <w:trPr>
          <w:trHeight w:val="737"/>
        </w:trPr>
        <w:tc>
          <w:tcPr>
            <w:tcW w:w="2162" w:type="dxa"/>
          </w:tcPr>
          <w:p w14:paraId="55DA3BAE" w14:textId="77777777" w:rsidR="00E5214D" w:rsidRPr="00376653" w:rsidRDefault="00E5214D" w:rsidP="00CD41C5">
            <w:pPr>
              <w:rPr>
                <w:rFonts w:asciiTheme="majorHAnsi" w:hAnsiTheme="majorHAnsi" w:cs="Arial"/>
              </w:rPr>
            </w:pPr>
            <w:r w:rsidRPr="00376653">
              <w:rPr>
                <w:rFonts w:asciiTheme="majorHAnsi" w:hAnsiTheme="majorHAnsi" w:cs="Arial"/>
              </w:rPr>
              <w:t>DATUM</w:t>
            </w:r>
          </w:p>
        </w:tc>
        <w:tc>
          <w:tcPr>
            <w:tcW w:w="2410" w:type="dxa"/>
            <w:vMerge/>
            <w:vAlign w:val="bottom"/>
          </w:tcPr>
          <w:p w14:paraId="30306425" w14:textId="77777777" w:rsidR="00E5214D" w:rsidRPr="00376653" w:rsidRDefault="00E5214D" w:rsidP="00CD41C5">
            <w:pPr>
              <w:rPr>
                <w:rFonts w:asciiTheme="majorHAnsi" w:hAnsiTheme="majorHAnsi" w:cs="Arial"/>
              </w:rPr>
            </w:pPr>
          </w:p>
        </w:tc>
        <w:tc>
          <w:tcPr>
            <w:tcW w:w="4500" w:type="dxa"/>
            <w:vMerge/>
            <w:shd w:val="pct10" w:color="auto" w:fill="auto"/>
            <w:vAlign w:val="bottom"/>
          </w:tcPr>
          <w:p w14:paraId="4B7EA26D" w14:textId="77777777" w:rsidR="00E5214D" w:rsidRPr="00376653" w:rsidRDefault="00E5214D" w:rsidP="00CD41C5">
            <w:pPr>
              <w:rPr>
                <w:rFonts w:asciiTheme="majorHAnsi" w:hAnsiTheme="majorHAnsi" w:cs="Arial"/>
              </w:rPr>
            </w:pPr>
          </w:p>
        </w:tc>
      </w:tr>
    </w:tbl>
    <w:p w14:paraId="6DF205C0" w14:textId="77777777" w:rsidR="00E5214D" w:rsidRPr="00376653" w:rsidRDefault="00E5214D" w:rsidP="00E5214D">
      <w:pPr>
        <w:rPr>
          <w:rFonts w:asciiTheme="majorHAnsi" w:hAnsiTheme="majorHAnsi" w:cs="Arial"/>
          <w:b/>
          <w:bCs/>
          <w:i/>
          <w:iCs/>
          <w:sz w:val="24"/>
          <w:szCs w:val="28"/>
          <w:u w:val="single"/>
          <w:lang w:val="x-none"/>
        </w:rPr>
      </w:pPr>
      <w:r w:rsidRPr="00376653">
        <w:rPr>
          <w:rFonts w:asciiTheme="majorHAnsi" w:hAnsiTheme="majorHAnsi"/>
        </w:rPr>
        <w:br w:type="page"/>
      </w:r>
    </w:p>
    <w:p w14:paraId="78D38C29" w14:textId="77777777" w:rsidR="00E5214D" w:rsidRDefault="00E5214D" w:rsidP="00E5214D">
      <w:pPr>
        <w:pStyle w:val="javnanaroilapodnaslov"/>
        <w:framePr w:wrap="auto" w:vAnchor="margin" w:yAlign="inline"/>
        <w:numPr>
          <w:ilvl w:val="0"/>
          <w:numId w:val="0"/>
        </w:numPr>
        <w:spacing w:before="0" w:after="0"/>
        <w:ind w:left="360" w:hanging="360"/>
        <w:rPr>
          <w:rFonts w:asciiTheme="majorHAnsi" w:hAnsiTheme="majorHAnsi"/>
          <w:szCs w:val="24"/>
          <w:lang w:val="sl-SI"/>
        </w:rPr>
      </w:pPr>
    </w:p>
    <w:p w14:paraId="66B4F302" w14:textId="77777777" w:rsidR="00E5214D" w:rsidRDefault="00E5214D" w:rsidP="00E5214D">
      <w:pPr>
        <w:pStyle w:val="javnanaroilapodnaslov"/>
        <w:framePr w:wrap="auto" w:vAnchor="margin" w:yAlign="inline"/>
        <w:numPr>
          <w:ilvl w:val="0"/>
          <w:numId w:val="0"/>
        </w:numPr>
        <w:spacing w:before="0" w:after="0"/>
        <w:ind w:left="360" w:hanging="360"/>
        <w:rPr>
          <w:rFonts w:asciiTheme="majorHAnsi" w:hAnsiTheme="majorHAnsi"/>
          <w:szCs w:val="24"/>
          <w:lang w:val="sl-SI"/>
        </w:rPr>
      </w:pPr>
    </w:p>
    <w:p w14:paraId="46DB8624" w14:textId="77777777" w:rsidR="00E5214D" w:rsidRDefault="00E5214D" w:rsidP="00E5214D">
      <w:pPr>
        <w:pStyle w:val="javnanaroilapodnaslov"/>
        <w:framePr w:wrap="auto" w:vAnchor="margin" w:yAlign="inline"/>
        <w:numPr>
          <w:ilvl w:val="1"/>
          <w:numId w:val="38"/>
        </w:numPr>
        <w:spacing w:before="0" w:after="0"/>
        <w:rPr>
          <w:rFonts w:asciiTheme="majorHAnsi" w:hAnsiTheme="majorHAnsi"/>
          <w:szCs w:val="24"/>
          <w:lang w:val="sl-SI"/>
        </w:rPr>
      </w:pPr>
      <w:bookmarkStart w:id="11" w:name="_Toc106606706"/>
      <w:r>
        <w:rPr>
          <w:rFonts w:asciiTheme="majorHAnsi" w:hAnsiTheme="majorHAnsi"/>
          <w:szCs w:val="24"/>
          <w:lang w:val="sl-SI"/>
        </w:rPr>
        <w:t>Zahteva podizvajalca za neposredno plačilo</w:t>
      </w:r>
      <w:bookmarkEnd w:id="11"/>
      <w:r>
        <w:rPr>
          <w:rFonts w:asciiTheme="majorHAnsi" w:hAnsiTheme="majorHAnsi"/>
          <w:szCs w:val="24"/>
          <w:lang w:val="sl-SI"/>
        </w:rPr>
        <w:t xml:space="preserve"> </w:t>
      </w:r>
    </w:p>
    <w:p w14:paraId="6EB5FAED" w14:textId="77777777" w:rsidR="00E5214D" w:rsidRDefault="00E5214D" w:rsidP="00E5214D">
      <w:pPr>
        <w:pStyle w:val="javnanaroilapodnaslov"/>
        <w:framePr w:wrap="auto" w:vAnchor="margin" w:yAlign="inline"/>
        <w:numPr>
          <w:ilvl w:val="0"/>
          <w:numId w:val="0"/>
        </w:numPr>
        <w:spacing w:before="0" w:after="0"/>
        <w:ind w:left="360" w:hanging="360"/>
        <w:rPr>
          <w:rFonts w:asciiTheme="majorHAnsi" w:hAnsiTheme="majorHAnsi"/>
          <w:szCs w:val="24"/>
          <w:lang w:val="sl-SI"/>
        </w:rPr>
      </w:pPr>
    </w:p>
    <w:p w14:paraId="56684CDC" w14:textId="77777777" w:rsidR="00E5214D" w:rsidRPr="00B54461" w:rsidRDefault="00E5214D" w:rsidP="00E5214D">
      <w:pPr>
        <w:jc w:val="both"/>
        <w:rPr>
          <w:rFonts w:asciiTheme="majorHAnsi" w:hAnsiTheme="majorHAnsi" w:cs="Arial"/>
          <w:b/>
          <w:sz w:val="24"/>
          <w:szCs w:val="24"/>
          <w:lang w:eastAsia="en-US"/>
        </w:rPr>
      </w:pPr>
    </w:p>
    <w:p w14:paraId="7A596A03" w14:textId="77777777" w:rsidR="00E5214D" w:rsidRPr="00FB1C00" w:rsidRDefault="00E5214D" w:rsidP="00E5214D">
      <w:pPr>
        <w:jc w:val="both"/>
        <w:rPr>
          <w:rFonts w:asciiTheme="majorHAnsi" w:hAnsiTheme="majorHAnsi" w:cs="Arial"/>
          <w:lang w:eastAsia="en-US"/>
        </w:rPr>
      </w:pPr>
      <w:r w:rsidRPr="00FB1C00">
        <w:rPr>
          <w:rFonts w:asciiTheme="majorHAnsi" w:hAnsiTheme="majorHAnsi" w:cs="Arial"/>
          <w:b/>
          <w:lang w:eastAsia="en-US"/>
        </w:rPr>
        <w:t>PODIZVAJALEC</w:t>
      </w:r>
      <w:r w:rsidRPr="00FB1C00">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E5214D" w:rsidRPr="00FB1C00" w14:paraId="15D10373" w14:textId="77777777" w:rsidTr="00CD41C5">
        <w:tc>
          <w:tcPr>
            <w:tcW w:w="9212" w:type="dxa"/>
            <w:tcBorders>
              <w:bottom w:val="single" w:sz="6" w:space="0" w:color="1F497D"/>
            </w:tcBorders>
            <w:shd w:val="clear" w:color="auto" w:fill="auto"/>
          </w:tcPr>
          <w:p w14:paraId="5344E9FA" w14:textId="77777777" w:rsidR="00E5214D" w:rsidRPr="00FB1C00" w:rsidRDefault="00E5214D" w:rsidP="00CD41C5">
            <w:pPr>
              <w:jc w:val="both"/>
              <w:rPr>
                <w:rFonts w:asciiTheme="majorHAnsi" w:eastAsia="Times New Roman" w:hAnsiTheme="majorHAnsi" w:cs="Arial"/>
                <w:lang w:eastAsia="en-US"/>
              </w:rPr>
            </w:pPr>
          </w:p>
        </w:tc>
      </w:tr>
      <w:tr w:rsidR="00E5214D" w:rsidRPr="00FB1C00" w14:paraId="14F64F73" w14:textId="77777777" w:rsidTr="00CD41C5">
        <w:tc>
          <w:tcPr>
            <w:tcW w:w="9212" w:type="dxa"/>
            <w:tcBorders>
              <w:top w:val="single" w:sz="6" w:space="0" w:color="1F497D"/>
            </w:tcBorders>
            <w:shd w:val="clear" w:color="auto" w:fill="auto"/>
          </w:tcPr>
          <w:p w14:paraId="0E7E0E46" w14:textId="77777777" w:rsidR="00E5214D" w:rsidRPr="00FB1C00" w:rsidRDefault="00E5214D" w:rsidP="00CD41C5">
            <w:pPr>
              <w:jc w:val="both"/>
              <w:rPr>
                <w:rFonts w:asciiTheme="majorHAnsi" w:eastAsia="Times New Roman" w:hAnsiTheme="majorHAnsi" w:cs="Arial"/>
                <w:lang w:eastAsia="en-US"/>
              </w:rPr>
            </w:pPr>
          </w:p>
        </w:tc>
      </w:tr>
    </w:tbl>
    <w:p w14:paraId="4852B536" w14:textId="77777777" w:rsidR="00E5214D" w:rsidRPr="00FB1C00" w:rsidRDefault="00E5214D" w:rsidP="00E5214D">
      <w:pPr>
        <w:jc w:val="both"/>
        <w:rPr>
          <w:rFonts w:asciiTheme="majorHAnsi" w:hAnsiTheme="majorHAnsi" w:cs="Arial"/>
          <w:lang w:eastAsia="en-US"/>
        </w:rPr>
      </w:pPr>
    </w:p>
    <w:p w14:paraId="27FEA891" w14:textId="77777777" w:rsidR="00E5214D" w:rsidRPr="00FB1C00" w:rsidRDefault="00E5214D" w:rsidP="00E5214D">
      <w:pPr>
        <w:jc w:val="both"/>
        <w:rPr>
          <w:rFonts w:asciiTheme="majorHAnsi" w:hAnsiTheme="majorHAnsi" w:cs="Arial"/>
          <w:lang w:eastAsia="en-US"/>
        </w:rPr>
      </w:pPr>
      <w:r w:rsidRPr="00FB1C00">
        <w:rPr>
          <w:rFonts w:asciiTheme="majorHAnsi" w:hAnsiTheme="majorHAnsi" w:cs="Arial"/>
          <w:lang w:eastAsia="en-US"/>
        </w:rPr>
        <w:t>V zvezi z javnim naročilom »</w:t>
      </w:r>
      <w:r>
        <w:rPr>
          <w:rFonts w:asciiTheme="majorHAnsi" w:hAnsiTheme="majorHAnsi" w:cs="Arial"/>
          <w:lang w:eastAsia="en-US"/>
        </w:rPr>
        <w:t>Izvedba GOI del na vrtcu v Ajdovščini</w:t>
      </w:r>
      <w:r w:rsidRPr="00075C00">
        <w:rPr>
          <w:rFonts w:asciiTheme="majorHAnsi" w:hAnsiTheme="majorHAnsi" w:cs="Arial"/>
          <w:lang w:eastAsia="en-US"/>
        </w:rPr>
        <w:t>«</w:t>
      </w:r>
      <w:r w:rsidRPr="00FB1C00">
        <w:rPr>
          <w:rFonts w:asciiTheme="majorHAnsi" w:hAnsiTheme="majorHAnsi" w:cs="Arial"/>
          <w:lang w:eastAsia="en-US"/>
        </w:rPr>
        <w:t>,</w:t>
      </w:r>
      <w:r w:rsidRPr="00FB1C00">
        <w:rPr>
          <w:rFonts w:asciiTheme="majorHAnsi" w:hAnsiTheme="majorHAnsi" w:cs="Arial"/>
          <w:b/>
          <w:lang w:eastAsia="en-US"/>
        </w:rPr>
        <w:t xml:space="preserve"> </w:t>
      </w:r>
      <w:r w:rsidRPr="00FB1C00">
        <w:rPr>
          <w:rFonts w:asciiTheme="majorHAnsi" w:hAnsiTheme="majorHAnsi" w:cs="Arial"/>
          <w:bCs/>
          <w:lang w:eastAsia="en-US"/>
        </w:rPr>
        <w:t xml:space="preserve">naročniku  </w:t>
      </w:r>
      <w:r w:rsidRPr="00FB1C00">
        <w:rPr>
          <w:rFonts w:asciiTheme="majorHAnsi" w:hAnsiTheme="majorHAnsi" w:cs="Arial"/>
          <w:lang w:eastAsia="en-US"/>
        </w:rPr>
        <w:t>dajemo zahtevo, na podlagi katere naj nam naročnik namesto glavnega izvajalca neposredno poravna plačilo terjatev do glavnega izvajalca.</w:t>
      </w:r>
    </w:p>
    <w:p w14:paraId="6F95953F" w14:textId="77777777" w:rsidR="00E5214D" w:rsidRPr="00FB1C00" w:rsidRDefault="00E5214D" w:rsidP="00E5214D">
      <w:pPr>
        <w:keepLines/>
        <w:widowControl w:val="0"/>
        <w:tabs>
          <w:tab w:val="left" w:pos="2155"/>
        </w:tabs>
        <w:ind w:right="6"/>
        <w:jc w:val="both"/>
        <w:rPr>
          <w:rFonts w:asciiTheme="majorHAnsi" w:hAnsiTheme="majorHAnsi" w:cs="Arial"/>
          <w:lang w:eastAsia="en-US"/>
        </w:rPr>
      </w:pPr>
    </w:p>
    <w:p w14:paraId="588B722B" w14:textId="77777777" w:rsidR="00E5214D" w:rsidRPr="00FB1C00" w:rsidRDefault="00E5214D" w:rsidP="00E5214D">
      <w:pPr>
        <w:jc w:val="both"/>
        <w:rPr>
          <w:rFonts w:asciiTheme="majorHAnsi" w:hAnsiTheme="majorHAnsi" w:cs="Arial"/>
          <w:lang w:eastAsia="en-US"/>
        </w:rPr>
      </w:pPr>
      <w:r w:rsidRPr="00FB1C00">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78A7C531" w14:textId="77777777" w:rsidR="00E5214D" w:rsidRPr="00FB1C00" w:rsidRDefault="00E5214D" w:rsidP="00E5214D">
      <w:pPr>
        <w:rPr>
          <w:rFonts w:asciiTheme="majorHAnsi" w:hAnsiTheme="majorHAnsi" w:cs="Arial"/>
        </w:rPr>
      </w:pPr>
    </w:p>
    <w:p w14:paraId="5744E661" w14:textId="77777777" w:rsidR="00E5214D" w:rsidRPr="00FB1C00" w:rsidRDefault="00E5214D" w:rsidP="00E52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E5214D" w:rsidRPr="00FB1C00" w14:paraId="2CD9F555" w14:textId="77777777" w:rsidTr="00CD41C5">
        <w:trPr>
          <w:trHeight w:val="737"/>
        </w:trPr>
        <w:tc>
          <w:tcPr>
            <w:tcW w:w="2162" w:type="dxa"/>
          </w:tcPr>
          <w:p w14:paraId="09470191" w14:textId="77777777" w:rsidR="00E5214D" w:rsidRPr="00FB1C00" w:rsidRDefault="00E5214D" w:rsidP="00CD41C5">
            <w:pPr>
              <w:rPr>
                <w:rFonts w:asciiTheme="majorHAnsi" w:hAnsiTheme="majorHAnsi" w:cs="Arial"/>
              </w:rPr>
            </w:pPr>
            <w:r w:rsidRPr="00FB1C00">
              <w:rPr>
                <w:rFonts w:asciiTheme="majorHAnsi" w:hAnsiTheme="majorHAnsi" w:cs="Arial"/>
              </w:rPr>
              <w:t>KRAJ</w:t>
            </w:r>
          </w:p>
          <w:p w14:paraId="0413C17D" w14:textId="77777777" w:rsidR="00E5214D" w:rsidRPr="00FB1C00" w:rsidRDefault="00E5214D" w:rsidP="00CD41C5">
            <w:pPr>
              <w:rPr>
                <w:rFonts w:asciiTheme="majorHAnsi" w:hAnsiTheme="majorHAnsi" w:cs="Arial"/>
              </w:rPr>
            </w:pPr>
          </w:p>
        </w:tc>
        <w:tc>
          <w:tcPr>
            <w:tcW w:w="2410" w:type="dxa"/>
            <w:vMerge w:val="restart"/>
          </w:tcPr>
          <w:p w14:paraId="04F29987" w14:textId="77777777" w:rsidR="00E5214D" w:rsidRPr="00FB1C00" w:rsidRDefault="00E5214D" w:rsidP="00CD41C5">
            <w:pPr>
              <w:rPr>
                <w:rFonts w:asciiTheme="majorHAnsi" w:hAnsiTheme="majorHAnsi" w:cs="Arial"/>
              </w:rPr>
            </w:pPr>
            <w:r w:rsidRPr="00FB1C00">
              <w:rPr>
                <w:rFonts w:asciiTheme="majorHAnsi" w:hAnsiTheme="majorHAnsi" w:cs="Arial"/>
              </w:rPr>
              <w:t>ŽIG</w:t>
            </w:r>
          </w:p>
        </w:tc>
        <w:tc>
          <w:tcPr>
            <w:tcW w:w="4500" w:type="dxa"/>
            <w:vMerge w:val="restart"/>
          </w:tcPr>
          <w:p w14:paraId="69F87D99" w14:textId="77777777" w:rsidR="00E5214D" w:rsidRPr="00FB1C00" w:rsidRDefault="00E5214D" w:rsidP="00CD41C5">
            <w:pPr>
              <w:rPr>
                <w:rFonts w:asciiTheme="majorHAnsi" w:hAnsiTheme="majorHAnsi" w:cs="Arial"/>
              </w:rPr>
            </w:pPr>
            <w:r w:rsidRPr="00FB1C00">
              <w:rPr>
                <w:rFonts w:asciiTheme="majorHAnsi" w:hAnsiTheme="majorHAnsi" w:cs="Arial"/>
              </w:rPr>
              <w:t>PODIZVAJALEC</w:t>
            </w:r>
          </w:p>
          <w:p w14:paraId="7CF74134" w14:textId="77777777" w:rsidR="00E5214D" w:rsidRPr="00FB1C00" w:rsidRDefault="00E5214D" w:rsidP="00CD41C5">
            <w:pPr>
              <w:rPr>
                <w:rFonts w:asciiTheme="majorHAnsi" w:hAnsiTheme="majorHAnsi" w:cs="Arial"/>
              </w:rPr>
            </w:pPr>
            <w:r w:rsidRPr="00FB1C00">
              <w:rPr>
                <w:rFonts w:asciiTheme="majorHAnsi" w:hAnsiTheme="majorHAnsi" w:cs="Arial"/>
              </w:rPr>
              <w:t xml:space="preserve">ime in priimek zakonitega zastopnika </w:t>
            </w:r>
          </w:p>
          <w:p w14:paraId="348D53F0" w14:textId="77777777" w:rsidR="00E5214D" w:rsidRPr="00FB1C00" w:rsidRDefault="00E5214D" w:rsidP="00CD41C5">
            <w:pPr>
              <w:rPr>
                <w:rFonts w:asciiTheme="majorHAnsi" w:hAnsiTheme="majorHAnsi" w:cs="Arial"/>
              </w:rPr>
            </w:pPr>
            <w:r w:rsidRPr="00FB1C00">
              <w:rPr>
                <w:rFonts w:asciiTheme="majorHAnsi" w:hAnsiTheme="majorHAnsi" w:cs="Arial"/>
              </w:rPr>
              <w:t>in podpis</w:t>
            </w:r>
          </w:p>
        </w:tc>
      </w:tr>
      <w:tr w:rsidR="00E5214D" w:rsidRPr="00FB1C00" w14:paraId="2ED45421" w14:textId="77777777" w:rsidTr="00CD41C5">
        <w:trPr>
          <w:trHeight w:val="737"/>
        </w:trPr>
        <w:tc>
          <w:tcPr>
            <w:tcW w:w="2162" w:type="dxa"/>
          </w:tcPr>
          <w:p w14:paraId="40A57ADF" w14:textId="77777777" w:rsidR="00E5214D" w:rsidRPr="00FB1C00" w:rsidRDefault="00E5214D" w:rsidP="00CD41C5">
            <w:pPr>
              <w:rPr>
                <w:rFonts w:asciiTheme="majorHAnsi" w:hAnsiTheme="majorHAnsi" w:cs="Arial"/>
              </w:rPr>
            </w:pPr>
            <w:r w:rsidRPr="00FB1C00">
              <w:rPr>
                <w:rFonts w:asciiTheme="majorHAnsi" w:hAnsiTheme="majorHAnsi" w:cs="Arial"/>
              </w:rPr>
              <w:t>DATUM</w:t>
            </w:r>
          </w:p>
        </w:tc>
        <w:tc>
          <w:tcPr>
            <w:tcW w:w="2410" w:type="dxa"/>
            <w:vMerge/>
            <w:vAlign w:val="bottom"/>
          </w:tcPr>
          <w:p w14:paraId="2767914F" w14:textId="77777777" w:rsidR="00E5214D" w:rsidRPr="00FB1C00" w:rsidRDefault="00E5214D" w:rsidP="00CD41C5">
            <w:pPr>
              <w:rPr>
                <w:rFonts w:asciiTheme="majorHAnsi" w:hAnsiTheme="majorHAnsi" w:cs="Arial"/>
              </w:rPr>
            </w:pPr>
          </w:p>
        </w:tc>
        <w:tc>
          <w:tcPr>
            <w:tcW w:w="4500" w:type="dxa"/>
            <w:vMerge/>
            <w:shd w:val="pct10" w:color="auto" w:fill="auto"/>
            <w:vAlign w:val="bottom"/>
          </w:tcPr>
          <w:p w14:paraId="4B3E4470" w14:textId="77777777" w:rsidR="00E5214D" w:rsidRPr="00FB1C00" w:rsidRDefault="00E5214D" w:rsidP="00CD41C5">
            <w:pPr>
              <w:rPr>
                <w:rFonts w:asciiTheme="majorHAnsi" w:hAnsiTheme="majorHAnsi" w:cs="Arial"/>
              </w:rPr>
            </w:pPr>
          </w:p>
        </w:tc>
      </w:tr>
    </w:tbl>
    <w:p w14:paraId="22AC4EDB" w14:textId="77777777" w:rsidR="00E5214D" w:rsidRPr="00FB1C00" w:rsidRDefault="00E5214D" w:rsidP="00E5214D">
      <w:pPr>
        <w:rPr>
          <w:rFonts w:asciiTheme="majorHAnsi" w:hAnsiTheme="majorHAnsi" w:cs="Arial"/>
        </w:rPr>
      </w:pPr>
    </w:p>
    <w:p w14:paraId="4759EB5E" w14:textId="77777777" w:rsidR="00E5214D" w:rsidRPr="00B54461" w:rsidRDefault="00E5214D" w:rsidP="00E5214D">
      <w:pPr>
        <w:rPr>
          <w:rFonts w:asciiTheme="majorHAnsi" w:hAnsiTheme="majorHAnsi" w:cs="Arial"/>
          <w:sz w:val="24"/>
          <w:szCs w:val="24"/>
        </w:rPr>
      </w:pPr>
    </w:p>
    <w:p w14:paraId="5FA75DBF" w14:textId="77777777" w:rsidR="00E5214D" w:rsidRPr="00B54461" w:rsidRDefault="00E5214D" w:rsidP="00E5214D">
      <w:pPr>
        <w:rPr>
          <w:rFonts w:asciiTheme="majorHAnsi" w:hAnsiTheme="majorHAnsi" w:cs="Arial"/>
          <w:sz w:val="24"/>
          <w:szCs w:val="24"/>
        </w:rPr>
      </w:pPr>
    </w:p>
    <w:p w14:paraId="32C4581B" w14:textId="77777777" w:rsidR="00E5214D" w:rsidRPr="00B54461" w:rsidRDefault="00E5214D" w:rsidP="00E5214D">
      <w:pPr>
        <w:rPr>
          <w:rFonts w:asciiTheme="majorHAnsi" w:hAnsiTheme="majorHAnsi" w:cs="Arial"/>
          <w:sz w:val="24"/>
          <w:szCs w:val="24"/>
        </w:rPr>
      </w:pPr>
    </w:p>
    <w:p w14:paraId="3174D6FB" w14:textId="77777777" w:rsidR="00E5214D" w:rsidRPr="00B54461" w:rsidRDefault="00E5214D" w:rsidP="00E5214D">
      <w:pPr>
        <w:rPr>
          <w:rFonts w:asciiTheme="majorHAnsi" w:hAnsiTheme="majorHAnsi" w:cs="Arial"/>
          <w:sz w:val="24"/>
          <w:szCs w:val="24"/>
        </w:rPr>
      </w:pPr>
    </w:p>
    <w:p w14:paraId="6A68267C" w14:textId="77777777" w:rsidR="00E5214D" w:rsidRPr="00B54461" w:rsidRDefault="00E5214D" w:rsidP="00E5214D">
      <w:pPr>
        <w:rPr>
          <w:rFonts w:asciiTheme="majorHAnsi" w:hAnsiTheme="majorHAnsi" w:cs="Arial"/>
          <w:sz w:val="24"/>
          <w:szCs w:val="24"/>
        </w:rPr>
      </w:pPr>
    </w:p>
    <w:p w14:paraId="389951F1" w14:textId="77777777" w:rsidR="00E5214D" w:rsidRPr="00B54461" w:rsidRDefault="00E5214D" w:rsidP="00E5214D">
      <w:pPr>
        <w:rPr>
          <w:rFonts w:asciiTheme="majorHAnsi" w:hAnsiTheme="majorHAnsi" w:cs="Arial"/>
          <w:sz w:val="24"/>
          <w:szCs w:val="24"/>
        </w:rPr>
      </w:pPr>
      <w:bookmarkStart w:id="12" w:name="_Toc395008191"/>
      <w:bookmarkStart w:id="13" w:name="_Toc401742229"/>
      <w:bookmarkStart w:id="14" w:name="_Toc401742359"/>
      <w:r w:rsidRPr="00B54461">
        <w:rPr>
          <w:rFonts w:asciiTheme="majorHAnsi" w:hAnsiTheme="majorHAnsi" w:cs="Arial"/>
          <w:sz w:val="24"/>
          <w:szCs w:val="24"/>
        </w:rPr>
        <w:t xml:space="preserve"> </w:t>
      </w:r>
    </w:p>
    <w:p w14:paraId="6CE95DCB" w14:textId="77777777" w:rsidR="00E5214D" w:rsidRPr="00B54461" w:rsidRDefault="00E5214D" w:rsidP="00E5214D">
      <w:pPr>
        <w:rPr>
          <w:rFonts w:asciiTheme="majorHAnsi" w:hAnsiTheme="majorHAnsi" w:cs="Arial"/>
          <w:b/>
          <w:bCs/>
          <w:i/>
          <w:iCs/>
          <w:sz w:val="24"/>
          <w:szCs w:val="24"/>
          <w:u w:val="single"/>
          <w:lang w:val="x-none"/>
        </w:rPr>
      </w:pPr>
      <w:bookmarkStart w:id="15" w:name="_Toc401742230"/>
      <w:bookmarkStart w:id="16" w:name="_Toc401742360"/>
      <w:bookmarkEnd w:id="12"/>
      <w:bookmarkEnd w:id="13"/>
      <w:bookmarkEnd w:id="14"/>
    </w:p>
    <w:p w14:paraId="4FC02D61" w14:textId="77777777" w:rsidR="00E5214D" w:rsidRPr="00B54461" w:rsidRDefault="00E5214D" w:rsidP="00E5214D">
      <w:pPr>
        <w:rPr>
          <w:rFonts w:asciiTheme="majorHAnsi" w:hAnsiTheme="majorHAnsi" w:cs="Arial"/>
          <w:b/>
          <w:bCs/>
          <w:i/>
          <w:iCs/>
          <w:sz w:val="24"/>
          <w:szCs w:val="24"/>
          <w:u w:val="single"/>
          <w:lang w:val="x-none"/>
        </w:rPr>
      </w:pPr>
      <w:bookmarkStart w:id="17" w:name="_Toc389830381"/>
      <w:bookmarkStart w:id="18" w:name="_Toc396225349"/>
      <w:bookmarkEnd w:id="15"/>
      <w:bookmarkEnd w:id="16"/>
    </w:p>
    <w:p w14:paraId="1A99CD2A" w14:textId="77777777" w:rsidR="00E5214D" w:rsidRPr="00B54461" w:rsidRDefault="00E5214D" w:rsidP="00E5214D">
      <w:pPr>
        <w:rPr>
          <w:rFonts w:asciiTheme="majorHAnsi" w:hAnsiTheme="majorHAnsi"/>
          <w:sz w:val="24"/>
          <w:szCs w:val="24"/>
        </w:rPr>
      </w:pPr>
      <w:bookmarkStart w:id="19" w:name="_Toc401742235"/>
      <w:bookmarkStart w:id="20" w:name="_Toc401742367"/>
      <w:bookmarkEnd w:id="17"/>
      <w:bookmarkEnd w:id="18"/>
      <w:r w:rsidRPr="00B54461">
        <w:rPr>
          <w:rFonts w:asciiTheme="majorHAnsi" w:hAnsiTheme="majorHAnsi" w:cs="Arial"/>
          <w:sz w:val="24"/>
          <w:szCs w:val="24"/>
        </w:rPr>
        <w:br w:type="page"/>
      </w:r>
    </w:p>
    <w:p w14:paraId="19607F74" w14:textId="77777777" w:rsidR="00E5214D" w:rsidRPr="00B54461" w:rsidRDefault="00E5214D" w:rsidP="00E5214D">
      <w:pPr>
        <w:pStyle w:val="javnanaroilapodnaslov"/>
        <w:framePr w:wrap="auto" w:vAnchor="margin" w:yAlign="inline"/>
        <w:numPr>
          <w:ilvl w:val="1"/>
          <w:numId w:val="38"/>
        </w:numPr>
        <w:spacing w:before="0" w:after="0"/>
        <w:rPr>
          <w:rFonts w:asciiTheme="majorHAnsi" w:hAnsiTheme="majorHAnsi"/>
          <w:szCs w:val="24"/>
        </w:rPr>
      </w:pPr>
      <w:bookmarkStart w:id="21" w:name="_Toc106606707"/>
      <w:proofErr w:type="spellStart"/>
      <w:r w:rsidRPr="00B54461">
        <w:rPr>
          <w:rFonts w:asciiTheme="majorHAnsi" w:hAnsiTheme="majorHAnsi"/>
          <w:szCs w:val="24"/>
        </w:rPr>
        <w:lastRenderedPageBreak/>
        <w:t>obr</w:t>
      </w:r>
      <w:proofErr w:type="spellEnd"/>
      <w:r w:rsidRPr="00B54461">
        <w:rPr>
          <w:rFonts w:asciiTheme="majorHAnsi" w:hAnsiTheme="majorHAnsi"/>
          <w:szCs w:val="24"/>
        </w:rPr>
        <w:t>.</w:t>
      </w:r>
      <w:r w:rsidRPr="00B54461">
        <w:rPr>
          <w:rFonts w:asciiTheme="majorHAnsi" w:hAnsiTheme="majorHAnsi"/>
          <w:szCs w:val="24"/>
          <w:lang w:val="sl-SI"/>
        </w:rPr>
        <w:t xml:space="preserve">  –</w:t>
      </w:r>
      <w:r w:rsidRPr="00B54461">
        <w:rPr>
          <w:rFonts w:asciiTheme="majorHAnsi" w:hAnsiTheme="majorHAnsi"/>
          <w:szCs w:val="24"/>
        </w:rPr>
        <w:t xml:space="preserve"> </w:t>
      </w:r>
      <w:r w:rsidRPr="00B54461">
        <w:rPr>
          <w:rFonts w:asciiTheme="majorHAnsi" w:hAnsiTheme="majorHAnsi"/>
          <w:szCs w:val="24"/>
          <w:lang w:val="sl-SI"/>
        </w:rPr>
        <w:t>Vzorec zavarovanja za dobro izvedbo</w:t>
      </w:r>
      <w:bookmarkEnd w:id="21"/>
      <w:r w:rsidRPr="00B54461">
        <w:rPr>
          <w:rFonts w:asciiTheme="majorHAnsi" w:hAnsiTheme="majorHAnsi"/>
          <w:szCs w:val="24"/>
          <w:lang w:val="sl-SI"/>
        </w:rPr>
        <w:t xml:space="preserve">  </w:t>
      </w:r>
    </w:p>
    <w:p w14:paraId="26064BA6" w14:textId="77777777" w:rsidR="00E5214D" w:rsidRPr="00FB1C00" w:rsidRDefault="00E5214D" w:rsidP="00E5214D">
      <w:pPr>
        <w:rPr>
          <w:rFonts w:asciiTheme="majorHAnsi" w:hAnsiTheme="majorHAnsi" w:cs="Arial"/>
        </w:rPr>
      </w:pPr>
      <w:r w:rsidRPr="00B54461">
        <w:rPr>
          <w:rFonts w:asciiTheme="majorHAnsi" w:hAnsiTheme="majorHAnsi" w:cs="Arial"/>
          <w:sz w:val="24"/>
          <w:szCs w:val="24"/>
        </w:rPr>
        <w:t xml:space="preserve"> </w:t>
      </w:r>
    </w:p>
    <w:p w14:paraId="5A90F638" w14:textId="77777777" w:rsidR="00E5214D" w:rsidRPr="00B54461" w:rsidRDefault="00E5214D" w:rsidP="00E5214D">
      <w:pPr>
        <w:rPr>
          <w:rFonts w:asciiTheme="majorHAnsi" w:hAnsiTheme="majorHAnsi" w:cs="Arial"/>
          <w:sz w:val="24"/>
          <w:szCs w:val="24"/>
        </w:rPr>
      </w:pPr>
    </w:p>
    <w:tbl>
      <w:tblPr>
        <w:tblStyle w:val="Tabelamrea"/>
        <w:tblW w:w="0" w:type="auto"/>
        <w:tblLook w:val="04A0" w:firstRow="1" w:lastRow="0" w:firstColumn="1" w:lastColumn="0" w:noHBand="0" w:noVBand="1"/>
      </w:tblPr>
      <w:tblGrid>
        <w:gridCol w:w="9060"/>
      </w:tblGrid>
      <w:tr w:rsidR="00E5214D" w:rsidRPr="00D55AE5" w14:paraId="42C03EA6" w14:textId="77777777" w:rsidTr="00CD41C5">
        <w:tc>
          <w:tcPr>
            <w:tcW w:w="9060" w:type="dxa"/>
          </w:tcPr>
          <w:p w14:paraId="0642B729" w14:textId="77777777" w:rsidR="00E5214D" w:rsidRPr="00D55AE5" w:rsidRDefault="00E5214D" w:rsidP="00CD41C5">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E5214D" w:rsidRPr="00D55AE5" w14:paraId="7285C96A" w14:textId="77777777" w:rsidTr="00CD41C5">
              <w:tc>
                <w:tcPr>
                  <w:tcW w:w="9212" w:type="dxa"/>
                  <w:tcBorders>
                    <w:bottom w:val="single" w:sz="6" w:space="0" w:color="1F497D"/>
                  </w:tcBorders>
                  <w:shd w:val="clear" w:color="auto" w:fill="auto"/>
                </w:tcPr>
                <w:p w14:paraId="48795A30" w14:textId="77777777" w:rsidR="00E5214D" w:rsidRPr="00D55AE5" w:rsidRDefault="00E5214D" w:rsidP="00CD41C5">
                  <w:pPr>
                    <w:rPr>
                      <w:rFonts w:asciiTheme="majorHAnsi" w:hAnsiTheme="majorHAnsi" w:cs="Arial"/>
                    </w:rPr>
                  </w:pPr>
                </w:p>
              </w:tc>
            </w:tr>
            <w:tr w:rsidR="00E5214D" w:rsidRPr="00D55AE5" w14:paraId="611B96E8" w14:textId="77777777" w:rsidTr="00CD41C5">
              <w:tc>
                <w:tcPr>
                  <w:tcW w:w="9212" w:type="dxa"/>
                  <w:tcBorders>
                    <w:top w:val="single" w:sz="6" w:space="0" w:color="1F497D"/>
                  </w:tcBorders>
                  <w:shd w:val="clear" w:color="auto" w:fill="auto"/>
                </w:tcPr>
                <w:p w14:paraId="118CC984" w14:textId="77777777" w:rsidR="00E5214D" w:rsidRPr="00D55AE5" w:rsidRDefault="00E5214D" w:rsidP="00CD41C5">
                  <w:pPr>
                    <w:rPr>
                      <w:rFonts w:asciiTheme="majorHAnsi" w:hAnsiTheme="majorHAnsi" w:cs="Arial"/>
                    </w:rPr>
                  </w:pPr>
                </w:p>
              </w:tc>
            </w:tr>
          </w:tbl>
          <w:p w14:paraId="7A7926D5" w14:textId="77777777" w:rsidR="00E5214D" w:rsidRPr="00D55AE5" w:rsidRDefault="00E5214D" w:rsidP="00CD41C5">
            <w:pPr>
              <w:jc w:val="center"/>
              <w:rPr>
                <w:rFonts w:asciiTheme="majorHAnsi" w:hAnsiTheme="majorHAnsi" w:cs="Arial"/>
                <w:bCs/>
                <w:iCs/>
              </w:rPr>
            </w:pPr>
          </w:p>
          <w:p w14:paraId="14D3B071" w14:textId="77777777" w:rsidR="00E5214D" w:rsidRPr="00D55AE5" w:rsidRDefault="00E5214D" w:rsidP="00CD41C5">
            <w:pPr>
              <w:jc w:val="center"/>
              <w:rPr>
                <w:rFonts w:asciiTheme="majorHAnsi" w:hAnsiTheme="majorHAnsi" w:cs="Arial"/>
                <w:bCs/>
                <w:iCs/>
              </w:rPr>
            </w:pPr>
          </w:p>
          <w:p w14:paraId="1824AAA8" w14:textId="77777777" w:rsidR="00E5214D" w:rsidRPr="00D55AE5" w:rsidRDefault="00E5214D" w:rsidP="00CD41C5">
            <w:pPr>
              <w:jc w:val="center"/>
              <w:rPr>
                <w:rFonts w:asciiTheme="majorHAnsi" w:hAnsiTheme="majorHAnsi" w:cs="Arial"/>
                <w:b/>
                <w:bCs/>
                <w:iCs/>
              </w:rPr>
            </w:pPr>
            <w:r w:rsidRPr="00D55AE5">
              <w:rPr>
                <w:rFonts w:asciiTheme="majorHAnsi" w:hAnsiTheme="majorHAnsi" w:cs="Arial"/>
                <w:b/>
                <w:bCs/>
                <w:iCs/>
              </w:rPr>
              <w:t>MENIČNA IZJAVA</w:t>
            </w:r>
          </w:p>
          <w:p w14:paraId="51B3AD12" w14:textId="77777777" w:rsidR="00E5214D" w:rsidRPr="00D55AE5" w:rsidRDefault="00E5214D" w:rsidP="00CD41C5">
            <w:pPr>
              <w:rPr>
                <w:rFonts w:asciiTheme="majorHAnsi" w:hAnsiTheme="majorHAnsi" w:cs="Arial"/>
                <w:bCs/>
                <w:iCs/>
              </w:rPr>
            </w:pPr>
          </w:p>
          <w:p w14:paraId="750374A9"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209F7188" w14:textId="77777777" w:rsidR="00E5214D" w:rsidRPr="00D55AE5" w:rsidRDefault="00E5214D" w:rsidP="00CD41C5">
            <w:pPr>
              <w:jc w:val="both"/>
              <w:rPr>
                <w:rFonts w:asciiTheme="majorHAnsi" w:hAnsiTheme="majorHAnsi" w:cs="Arial"/>
                <w:bCs/>
                <w:iCs/>
              </w:rPr>
            </w:pPr>
          </w:p>
          <w:p w14:paraId="1FD324E2"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E5214D" w:rsidRPr="00D55AE5" w14:paraId="4217FE01" w14:textId="77777777" w:rsidTr="00CD41C5">
              <w:tc>
                <w:tcPr>
                  <w:tcW w:w="1472" w:type="dxa"/>
                  <w:tcBorders>
                    <w:bottom w:val="single" w:sz="4" w:space="0" w:color="auto"/>
                  </w:tcBorders>
                </w:tcPr>
                <w:p w14:paraId="023AA79B"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1F3C8CF3" w14:textId="77777777" w:rsidR="00E5214D" w:rsidRPr="00D55AE5" w:rsidRDefault="00E5214D" w:rsidP="00CD41C5">
                  <w:pPr>
                    <w:jc w:val="both"/>
                    <w:rPr>
                      <w:rFonts w:asciiTheme="majorHAnsi" w:hAnsiTheme="majorHAnsi" w:cs="Arial"/>
                      <w:bCs/>
                      <w:iCs/>
                    </w:rPr>
                  </w:pPr>
                </w:p>
              </w:tc>
              <w:tc>
                <w:tcPr>
                  <w:tcW w:w="993" w:type="dxa"/>
                  <w:tcBorders>
                    <w:bottom w:val="single" w:sz="4" w:space="0" w:color="auto"/>
                  </w:tcBorders>
                </w:tcPr>
                <w:p w14:paraId="70F7FD20" w14:textId="77777777" w:rsidR="00E5214D" w:rsidRPr="00D55AE5" w:rsidRDefault="00E5214D" w:rsidP="00CD41C5">
                  <w:pPr>
                    <w:jc w:val="both"/>
                    <w:rPr>
                      <w:rFonts w:asciiTheme="majorHAnsi" w:hAnsiTheme="majorHAnsi" w:cs="Arial"/>
                      <w:bCs/>
                      <w:iCs/>
                    </w:rPr>
                  </w:pPr>
                </w:p>
                <w:p w14:paraId="74B6A3F7"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1DBD37F0" w14:textId="77777777" w:rsidR="00E5214D" w:rsidRPr="00D55AE5" w:rsidRDefault="00E5214D" w:rsidP="00CD41C5">
                  <w:pPr>
                    <w:jc w:val="both"/>
                    <w:rPr>
                      <w:rFonts w:asciiTheme="majorHAnsi" w:hAnsiTheme="majorHAnsi" w:cs="Arial"/>
                      <w:bCs/>
                      <w:iCs/>
                    </w:rPr>
                  </w:pPr>
                </w:p>
              </w:tc>
              <w:tc>
                <w:tcPr>
                  <w:tcW w:w="884" w:type="dxa"/>
                  <w:tcBorders>
                    <w:bottom w:val="single" w:sz="4" w:space="0" w:color="auto"/>
                  </w:tcBorders>
                </w:tcPr>
                <w:p w14:paraId="7F17B9BE" w14:textId="77777777" w:rsidR="00E5214D" w:rsidRPr="00D55AE5" w:rsidRDefault="00E5214D" w:rsidP="00CD41C5">
                  <w:pPr>
                    <w:jc w:val="both"/>
                    <w:rPr>
                      <w:rFonts w:asciiTheme="majorHAnsi" w:hAnsiTheme="majorHAnsi" w:cs="Arial"/>
                      <w:bCs/>
                      <w:iCs/>
                    </w:rPr>
                  </w:pPr>
                </w:p>
                <w:p w14:paraId="4C3D99C5"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240FC32" w14:textId="77777777" w:rsidR="00E5214D" w:rsidRPr="00D55AE5" w:rsidRDefault="00E5214D" w:rsidP="00CD41C5">
                  <w:pPr>
                    <w:jc w:val="both"/>
                    <w:rPr>
                      <w:rFonts w:asciiTheme="majorHAnsi" w:hAnsiTheme="majorHAnsi" w:cs="Arial"/>
                      <w:bCs/>
                      <w:iCs/>
                    </w:rPr>
                  </w:pPr>
                </w:p>
              </w:tc>
            </w:tr>
            <w:tr w:rsidR="00E5214D" w:rsidRPr="00D55AE5" w14:paraId="4074F0EE" w14:textId="77777777" w:rsidTr="00CD41C5">
              <w:tc>
                <w:tcPr>
                  <w:tcW w:w="1472" w:type="dxa"/>
                  <w:tcBorders>
                    <w:top w:val="single" w:sz="4" w:space="0" w:color="auto"/>
                    <w:bottom w:val="single" w:sz="4" w:space="0" w:color="auto"/>
                  </w:tcBorders>
                </w:tcPr>
                <w:p w14:paraId="2D783F4F"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79219675" w14:textId="77777777" w:rsidR="00E5214D" w:rsidRPr="00D55AE5" w:rsidRDefault="00E5214D" w:rsidP="00CD41C5">
                  <w:pPr>
                    <w:jc w:val="both"/>
                    <w:rPr>
                      <w:rFonts w:asciiTheme="majorHAnsi" w:hAnsiTheme="majorHAnsi" w:cs="Arial"/>
                      <w:bCs/>
                      <w:iCs/>
                    </w:rPr>
                  </w:pPr>
                </w:p>
              </w:tc>
              <w:tc>
                <w:tcPr>
                  <w:tcW w:w="993" w:type="dxa"/>
                  <w:tcBorders>
                    <w:top w:val="single" w:sz="4" w:space="0" w:color="auto"/>
                    <w:bottom w:val="single" w:sz="4" w:space="0" w:color="auto"/>
                  </w:tcBorders>
                </w:tcPr>
                <w:p w14:paraId="189601C4" w14:textId="77777777" w:rsidR="00E5214D" w:rsidRPr="00D55AE5" w:rsidRDefault="00E5214D" w:rsidP="00CD41C5">
                  <w:pPr>
                    <w:jc w:val="both"/>
                    <w:rPr>
                      <w:rFonts w:asciiTheme="majorHAnsi" w:hAnsiTheme="majorHAnsi" w:cs="Arial"/>
                      <w:bCs/>
                      <w:iCs/>
                    </w:rPr>
                  </w:pPr>
                </w:p>
                <w:p w14:paraId="4DCE6809"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027A0514" w14:textId="77777777" w:rsidR="00E5214D" w:rsidRPr="00D55AE5" w:rsidRDefault="00E5214D" w:rsidP="00CD41C5">
                  <w:pPr>
                    <w:jc w:val="both"/>
                    <w:rPr>
                      <w:rFonts w:asciiTheme="majorHAnsi" w:hAnsiTheme="majorHAnsi" w:cs="Arial"/>
                      <w:bCs/>
                      <w:iCs/>
                    </w:rPr>
                  </w:pPr>
                </w:p>
              </w:tc>
              <w:tc>
                <w:tcPr>
                  <w:tcW w:w="884" w:type="dxa"/>
                  <w:tcBorders>
                    <w:top w:val="single" w:sz="4" w:space="0" w:color="auto"/>
                    <w:bottom w:val="single" w:sz="4" w:space="0" w:color="auto"/>
                  </w:tcBorders>
                </w:tcPr>
                <w:p w14:paraId="1E2181A5" w14:textId="77777777" w:rsidR="00E5214D" w:rsidRPr="00D55AE5" w:rsidRDefault="00E5214D" w:rsidP="00CD41C5">
                  <w:pPr>
                    <w:jc w:val="both"/>
                    <w:rPr>
                      <w:rFonts w:asciiTheme="majorHAnsi" w:hAnsiTheme="majorHAnsi" w:cs="Arial"/>
                      <w:bCs/>
                      <w:iCs/>
                    </w:rPr>
                  </w:pPr>
                </w:p>
                <w:p w14:paraId="06776553"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D76C51F" w14:textId="77777777" w:rsidR="00E5214D" w:rsidRPr="00D55AE5" w:rsidRDefault="00E5214D" w:rsidP="00CD41C5">
                  <w:pPr>
                    <w:jc w:val="both"/>
                    <w:rPr>
                      <w:rFonts w:asciiTheme="majorHAnsi" w:hAnsiTheme="majorHAnsi" w:cs="Arial"/>
                      <w:bCs/>
                      <w:iCs/>
                    </w:rPr>
                  </w:pPr>
                </w:p>
              </w:tc>
            </w:tr>
          </w:tbl>
          <w:p w14:paraId="614BBCEA" w14:textId="77777777" w:rsidR="00E5214D" w:rsidRPr="00D55AE5" w:rsidRDefault="00E5214D" w:rsidP="00CD41C5">
            <w:pPr>
              <w:jc w:val="both"/>
              <w:rPr>
                <w:rFonts w:asciiTheme="majorHAnsi" w:hAnsiTheme="majorHAnsi" w:cs="Arial"/>
                <w:bCs/>
                <w:iCs/>
              </w:rPr>
            </w:pPr>
          </w:p>
          <w:p w14:paraId="319B50C6"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E7687C2" w14:textId="77777777" w:rsidR="00E5214D" w:rsidRPr="00D55AE5" w:rsidRDefault="00E5214D" w:rsidP="00CD41C5">
            <w:pPr>
              <w:jc w:val="both"/>
              <w:rPr>
                <w:rFonts w:asciiTheme="majorHAnsi" w:hAnsiTheme="majorHAnsi" w:cs="Arial"/>
                <w:bCs/>
                <w:iCs/>
              </w:rPr>
            </w:pPr>
          </w:p>
          <w:p w14:paraId="1442F06D"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70E3BFE" w14:textId="77777777" w:rsidR="00E5214D" w:rsidRPr="00D55AE5" w:rsidRDefault="00E5214D" w:rsidP="00CD41C5">
            <w:pPr>
              <w:jc w:val="both"/>
              <w:rPr>
                <w:rFonts w:asciiTheme="majorHAnsi" w:hAnsiTheme="majorHAnsi" w:cs="Arial"/>
                <w:bCs/>
                <w:iCs/>
              </w:rPr>
            </w:pPr>
          </w:p>
          <w:p w14:paraId="28207A88"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1098588" w14:textId="77777777" w:rsidR="00E5214D" w:rsidRPr="00D55AE5" w:rsidRDefault="00E5214D" w:rsidP="00CD41C5">
            <w:pPr>
              <w:jc w:val="both"/>
              <w:rPr>
                <w:rFonts w:asciiTheme="majorHAnsi" w:hAnsiTheme="majorHAnsi" w:cs="Arial"/>
                <w:bCs/>
                <w:iCs/>
              </w:rPr>
            </w:pPr>
          </w:p>
          <w:p w14:paraId="655468E1"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72485B99" w14:textId="77777777" w:rsidR="00E5214D" w:rsidRPr="00D55AE5" w:rsidRDefault="00E5214D" w:rsidP="00CD41C5">
            <w:pPr>
              <w:jc w:val="both"/>
              <w:rPr>
                <w:rFonts w:asciiTheme="majorHAnsi" w:hAnsiTheme="majorHAnsi" w:cs="Arial"/>
                <w:bCs/>
                <w:iCs/>
              </w:rPr>
            </w:pPr>
          </w:p>
          <w:p w14:paraId="5CEEFC69"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7561D7D" w14:textId="77777777" w:rsidR="00E5214D" w:rsidRPr="00D55AE5" w:rsidRDefault="00E5214D" w:rsidP="00CD41C5">
            <w:pPr>
              <w:jc w:val="both"/>
              <w:rPr>
                <w:rFonts w:asciiTheme="majorHAnsi" w:hAnsiTheme="majorHAnsi" w:cs="Arial"/>
                <w:bCs/>
                <w:iCs/>
              </w:rPr>
            </w:pPr>
          </w:p>
          <w:p w14:paraId="1DB619FB"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E0F764A" w14:textId="77777777" w:rsidR="00E5214D" w:rsidRPr="00D55AE5" w:rsidRDefault="00E5214D" w:rsidP="00CD41C5">
            <w:pPr>
              <w:jc w:val="both"/>
              <w:rPr>
                <w:rFonts w:asciiTheme="majorHAnsi" w:hAnsiTheme="majorHAnsi" w:cs="Arial"/>
                <w:bCs/>
                <w:iCs/>
              </w:rPr>
            </w:pPr>
          </w:p>
          <w:p w14:paraId="6239F95B"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651FF74A" w14:textId="77777777" w:rsidR="00E5214D" w:rsidRPr="00D55AE5" w:rsidRDefault="00E5214D" w:rsidP="00CD41C5">
            <w:pPr>
              <w:jc w:val="both"/>
              <w:rPr>
                <w:rFonts w:asciiTheme="majorHAnsi" w:hAnsiTheme="majorHAnsi" w:cs="Arial"/>
                <w:bCs/>
                <w:iCs/>
              </w:rPr>
            </w:pPr>
          </w:p>
          <w:p w14:paraId="165ECCEB"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4DE81096" w14:textId="77777777" w:rsidR="00E5214D" w:rsidRPr="00D55AE5" w:rsidRDefault="00E5214D" w:rsidP="00CD41C5">
            <w:pPr>
              <w:jc w:val="both"/>
              <w:rPr>
                <w:rFonts w:asciiTheme="majorHAnsi" w:hAnsiTheme="majorHAnsi" w:cs="Arial"/>
                <w:bCs/>
                <w:iCs/>
              </w:rPr>
            </w:pPr>
          </w:p>
          <w:p w14:paraId="5AD133B1" w14:textId="77777777" w:rsidR="00E5214D" w:rsidRPr="00D55AE5" w:rsidRDefault="00E5214D" w:rsidP="00CD41C5">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26B8E80A" w14:textId="77777777" w:rsidR="00E5214D" w:rsidRPr="00D55AE5" w:rsidRDefault="00E5214D" w:rsidP="00CD41C5">
            <w:pPr>
              <w:rPr>
                <w:rFonts w:asciiTheme="majorHAnsi" w:hAnsiTheme="majorHAnsi" w:cs="Arial"/>
                <w:bCs/>
                <w:iCs/>
              </w:rPr>
            </w:pPr>
          </w:p>
          <w:p w14:paraId="1EAAA033" w14:textId="77777777" w:rsidR="00E5214D" w:rsidRPr="00D55AE5" w:rsidRDefault="00E5214D" w:rsidP="00CD41C5">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E5214D" w:rsidRPr="00D55AE5" w14:paraId="3A5BDC9E" w14:textId="77777777" w:rsidTr="00CD41C5">
              <w:trPr>
                <w:trHeight w:val="737"/>
              </w:trPr>
              <w:tc>
                <w:tcPr>
                  <w:tcW w:w="2162" w:type="dxa"/>
                </w:tcPr>
                <w:p w14:paraId="12D092D5" w14:textId="77777777" w:rsidR="00E5214D" w:rsidRPr="00D55AE5" w:rsidRDefault="00E5214D" w:rsidP="00CD41C5">
                  <w:pPr>
                    <w:rPr>
                      <w:rFonts w:asciiTheme="majorHAnsi" w:hAnsiTheme="majorHAnsi" w:cs="Arial"/>
                    </w:rPr>
                  </w:pPr>
                  <w:r w:rsidRPr="00D55AE5">
                    <w:rPr>
                      <w:rFonts w:asciiTheme="majorHAnsi" w:hAnsiTheme="majorHAnsi" w:cs="Arial"/>
                    </w:rPr>
                    <w:t>KRAJ</w:t>
                  </w:r>
                </w:p>
                <w:p w14:paraId="669DA1BC" w14:textId="77777777" w:rsidR="00E5214D" w:rsidRPr="00D55AE5" w:rsidRDefault="00E5214D" w:rsidP="00CD41C5">
                  <w:pPr>
                    <w:rPr>
                      <w:rFonts w:asciiTheme="majorHAnsi" w:hAnsiTheme="majorHAnsi" w:cs="Arial"/>
                    </w:rPr>
                  </w:pPr>
                </w:p>
              </w:tc>
              <w:tc>
                <w:tcPr>
                  <w:tcW w:w="2410" w:type="dxa"/>
                  <w:vMerge w:val="restart"/>
                </w:tcPr>
                <w:p w14:paraId="48529784" w14:textId="77777777" w:rsidR="00E5214D" w:rsidRPr="00D55AE5" w:rsidRDefault="00E5214D" w:rsidP="00CD41C5">
                  <w:pPr>
                    <w:rPr>
                      <w:rFonts w:asciiTheme="majorHAnsi" w:hAnsiTheme="majorHAnsi" w:cs="Arial"/>
                    </w:rPr>
                  </w:pPr>
                  <w:r w:rsidRPr="00D55AE5">
                    <w:rPr>
                      <w:rFonts w:asciiTheme="majorHAnsi" w:hAnsiTheme="majorHAnsi" w:cs="Arial"/>
                    </w:rPr>
                    <w:t>ŽIG</w:t>
                  </w:r>
                </w:p>
              </w:tc>
              <w:tc>
                <w:tcPr>
                  <w:tcW w:w="4500" w:type="dxa"/>
                  <w:vMerge w:val="restart"/>
                </w:tcPr>
                <w:p w14:paraId="238B8436" w14:textId="77777777" w:rsidR="00E5214D" w:rsidRPr="00D55AE5" w:rsidRDefault="00E5214D" w:rsidP="00CD41C5">
                  <w:pPr>
                    <w:rPr>
                      <w:rFonts w:asciiTheme="majorHAnsi" w:hAnsiTheme="majorHAnsi" w:cs="Arial"/>
                    </w:rPr>
                  </w:pPr>
                  <w:r w:rsidRPr="00D55AE5">
                    <w:rPr>
                      <w:rFonts w:asciiTheme="majorHAnsi" w:hAnsiTheme="majorHAnsi" w:cs="Arial"/>
                    </w:rPr>
                    <w:t xml:space="preserve"> Podpis zakonitega zastopnika</w:t>
                  </w:r>
                </w:p>
              </w:tc>
            </w:tr>
            <w:tr w:rsidR="00E5214D" w:rsidRPr="00D55AE5" w14:paraId="11AC508D" w14:textId="77777777" w:rsidTr="00CD41C5">
              <w:trPr>
                <w:trHeight w:val="737"/>
              </w:trPr>
              <w:tc>
                <w:tcPr>
                  <w:tcW w:w="2162" w:type="dxa"/>
                </w:tcPr>
                <w:p w14:paraId="712B5A6F" w14:textId="77777777" w:rsidR="00E5214D" w:rsidRPr="00D55AE5" w:rsidRDefault="00E5214D" w:rsidP="00CD41C5">
                  <w:pPr>
                    <w:rPr>
                      <w:rFonts w:asciiTheme="majorHAnsi" w:hAnsiTheme="majorHAnsi" w:cs="Arial"/>
                    </w:rPr>
                  </w:pPr>
                  <w:r w:rsidRPr="00D55AE5">
                    <w:rPr>
                      <w:rFonts w:asciiTheme="majorHAnsi" w:hAnsiTheme="majorHAnsi" w:cs="Arial"/>
                    </w:rPr>
                    <w:t>DATUM</w:t>
                  </w:r>
                </w:p>
              </w:tc>
              <w:tc>
                <w:tcPr>
                  <w:tcW w:w="2410" w:type="dxa"/>
                  <w:vMerge/>
                  <w:vAlign w:val="bottom"/>
                </w:tcPr>
                <w:p w14:paraId="273947A4" w14:textId="77777777" w:rsidR="00E5214D" w:rsidRPr="00D55AE5" w:rsidRDefault="00E5214D" w:rsidP="00CD41C5">
                  <w:pPr>
                    <w:rPr>
                      <w:rFonts w:asciiTheme="majorHAnsi" w:hAnsiTheme="majorHAnsi" w:cs="Arial"/>
                    </w:rPr>
                  </w:pPr>
                </w:p>
              </w:tc>
              <w:tc>
                <w:tcPr>
                  <w:tcW w:w="4500" w:type="dxa"/>
                  <w:vMerge/>
                  <w:shd w:val="pct10" w:color="auto" w:fill="auto"/>
                  <w:vAlign w:val="bottom"/>
                </w:tcPr>
                <w:p w14:paraId="5B7E2708" w14:textId="77777777" w:rsidR="00E5214D" w:rsidRPr="00D55AE5" w:rsidRDefault="00E5214D" w:rsidP="00CD41C5">
                  <w:pPr>
                    <w:rPr>
                      <w:rFonts w:asciiTheme="majorHAnsi" w:hAnsiTheme="majorHAnsi" w:cs="Arial"/>
                    </w:rPr>
                  </w:pPr>
                </w:p>
              </w:tc>
            </w:tr>
          </w:tbl>
          <w:p w14:paraId="1A9AE141" w14:textId="77777777" w:rsidR="00E5214D" w:rsidRPr="00D55AE5" w:rsidRDefault="00E5214D" w:rsidP="00CD41C5">
            <w:pPr>
              <w:rPr>
                <w:rFonts w:asciiTheme="majorHAnsi" w:hAnsiTheme="majorHAnsi" w:cs="Arial"/>
                <w:bCs/>
                <w:iCs/>
              </w:rPr>
            </w:pPr>
          </w:p>
        </w:tc>
      </w:tr>
    </w:tbl>
    <w:p w14:paraId="64303D72" w14:textId="77777777" w:rsidR="00E5214D" w:rsidRPr="00B54461" w:rsidRDefault="00E5214D" w:rsidP="00E5214D">
      <w:pPr>
        <w:rPr>
          <w:rFonts w:asciiTheme="majorHAnsi" w:hAnsiTheme="majorHAnsi" w:cs="Arial"/>
          <w:b/>
          <w:bCs/>
          <w:i/>
          <w:iCs/>
          <w:sz w:val="24"/>
          <w:szCs w:val="24"/>
          <w:u w:val="single"/>
          <w:lang w:val="x-none"/>
        </w:rPr>
      </w:pPr>
      <w:r w:rsidRPr="00B54461">
        <w:rPr>
          <w:rFonts w:asciiTheme="majorHAnsi" w:hAnsiTheme="majorHAnsi" w:cs="Arial"/>
          <w:sz w:val="24"/>
          <w:szCs w:val="24"/>
        </w:rPr>
        <w:lastRenderedPageBreak/>
        <w:br w:type="page"/>
      </w:r>
    </w:p>
    <w:p w14:paraId="29B221C5" w14:textId="77777777" w:rsidR="00E5214D" w:rsidRPr="00B54461" w:rsidRDefault="00E5214D" w:rsidP="00E5214D">
      <w:pPr>
        <w:pStyle w:val="javnanaroilapodnaslov"/>
        <w:framePr w:wrap="auto" w:vAnchor="margin" w:yAlign="inline"/>
        <w:numPr>
          <w:ilvl w:val="1"/>
          <w:numId w:val="38"/>
        </w:numPr>
        <w:spacing w:before="0" w:after="0"/>
        <w:rPr>
          <w:rFonts w:asciiTheme="majorHAnsi" w:hAnsiTheme="majorHAnsi"/>
          <w:szCs w:val="24"/>
        </w:rPr>
      </w:pPr>
      <w:bookmarkStart w:id="22" w:name="_Toc106606708"/>
      <w:proofErr w:type="spellStart"/>
      <w:r w:rsidRPr="00B54461">
        <w:rPr>
          <w:rFonts w:asciiTheme="majorHAnsi" w:hAnsiTheme="majorHAnsi"/>
          <w:szCs w:val="24"/>
        </w:rPr>
        <w:lastRenderedPageBreak/>
        <w:t>obr</w:t>
      </w:r>
      <w:proofErr w:type="spellEnd"/>
      <w:r w:rsidRPr="00B54461">
        <w:rPr>
          <w:rFonts w:asciiTheme="majorHAnsi" w:hAnsiTheme="majorHAnsi"/>
          <w:szCs w:val="24"/>
        </w:rPr>
        <w:t>.</w:t>
      </w:r>
      <w:r w:rsidRPr="00B54461">
        <w:rPr>
          <w:rFonts w:asciiTheme="majorHAnsi" w:hAnsiTheme="majorHAnsi"/>
          <w:szCs w:val="24"/>
          <w:lang w:val="sl-SI"/>
        </w:rPr>
        <w:t xml:space="preserve">  –</w:t>
      </w:r>
      <w:r w:rsidRPr="00B54461">
        <w:rPr>
          <w:rFonts w:asciiTheme="majorHAnsi" w:hAnsiTheme="majorHAnsi"/>
          <w:szCs w:val="24"/>
        </w:rPr>
        <w:t xml:space="preserve"> </w:t>
      </w:r>
      <w:r w:rsidRPr="00B54461">
        <w:rPr>
          <w:rFonts w:asciiTheme="majorHAnsi" w:hAnsiTheme="majorHAnsi"/>
          <w:szCs w:val="24"/>
          <w:lang w:val="sl-SI"/>
        </w:rPr>
        <w:t>Vzorec zavarovanja za odpravo napak</w:t>
      </w:r>
      <w:bookmarkEnd w:id="22"/>
      <w:r w:rsidRPr="00B54461">
        <w:rPr>
          <w:rFonts w:asciiTheme="majorHAnsi" w:hAnsiTheme="majorHAnsi"/>
          <w:szCs w:val="24"/>
          <w:lang w:val="sl-SI"/>
        </w:rPr>
        <w:t xml:space="preserve"> </w:t>
      </w:r>
    </w:p>
    <w:p w14:paraId="31C656DD" w14:textId="77777777" w:rsidR="00E5214D" w:rsidRPr="00B54461" w:rsidRDefault="00E5214D" w:rsidP="00E5214D">
      <w:pPr>
        <w:rPr>
          <w:rFonts w:asciiTheme="majorHAnsi" w:hAnsiTheme="majorHAnsi" w:cs="Arial"/>
          <w:sz w:val="24"/>
          <w:szCs w:val="24"/>
        </w:rPr>
      </w:pPr>
      <w:r w:rsidRPr="00B54461">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E5214D" w:rsidRPr="00B54461" w14:paraId="1465FA04" w14:textId="77777777" w:rsidTr="00CD41C5">
        <w:tc>
          <w:tcPr>
            <w:tcW w:w="9060" w:type="dxa"/>
          </w:tcPr>
          <w:p w14:paraId="20FF1D07" w14:textId="77777777" w:rsidR="00E5214D" w:rsidRPr="00FB1C00" w:rsidRDefault="00E5214D" w:rsidP="00CD41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7609469E" w14:textId="77777777" w:rsidR="00E5214D" w:rsidRPr="00FB1C00" w:rsidRDefault="00E5214D" w:rsidP="00CD41C5">
            <w:pPr>
              <w:keepNext/>
              <w:jc w:val="both"/>
              <w:rPr>
                <w:rFonts w:asciiTheme="majorHAnsi" w:hAnsiTheme="majorHAnsi" w:cs="Arial"/>
                <w:lang w:eastAsia="en-US"/>
              </w:rPr>
            </w:pPr>
          </w:p>
          <w:p w14:paraId="5CE71AA0" w14:textId="77777777" w:rsidR="00E5214D" w:rsidRPr="00FB1C00" w:rsidRDefault="00E5214D" w:rsidP="00CD41C5">
            <w:pPr>
              <w:keepNext/>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upravičenca tj. naročnika javnega naročila)</w:t>
            </w:r>
          </w:p>
          <w:p w14:paraId="28F55673" w14:textId="77777777" w:rsidR="00E5214D" w:rsidRPr="00FB1C00" w:rsidRDefault="00E5214D" w:rsidP="00CD41C5">
            <w:pPr>
              <w:keepNext/>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670249F3" w14:textId="77777777" w:rsidR="00E5214D" w:rsidRPr="00FB1C00" w:rsidRDefault="00E5214D" w:rsidP="00CD41C5">
            <w:pPr>
              <w:keepNext/>
              <w:jc w:val="both"/>
              <w:rPr>
                <w:rFonts w:asciiTheme="majorHAnsi" w:hAnsiTheme="majorHAnsi" w:cs="Arial"/>
                <w:lang w:eastAsia="en-US"/>
              </w:rPr>
            </w:pPr>
          </w:p>
          <w:p w14:paraId="5DDBD6C0" w14:textId="77777777" w:rsidR="00E5214D" w:rsidRPr="00FB1C00" w:rsidRDefault="00E5214D" w:rsidP="00CD41C5">
            <w:pPr>
              <w:keepNext/>
              <w:jc w:val="both"/>
              <w:rPr>
                <w:rFonts w:asciiTheme="majorHAnsi" w:hAnsiTheme="majorHAnsi" w:cs="Arial"/>
                <w:i/>
                <w:lang w:eastAsia="en-US"/>
              </w:rPr>
            </w:pPr>
            <w:r w:rsidRPr="00FB1C00">
              <w:rPr>
                <w:rFonts w:asciiTheme="majorHAnsi" w:hAnsiTheme="majorHAnsi" w:cs="Arial"/>
                <w:b/>
                <w:lang w:eastAsia="en-US"/>
              </w:rPr>
              <w:t>VRSTA: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55CA7E08" w14:textId="77777777" w:rsidR="00E5214D" w:rsidRPr="00FB1C00" w:rsidRDefault="00E5214D" w:rsidP="00CD41C5">
            <w:pPr>
              <w:keepNext/>
              <w:jc w:val="both"/>
              <w:rPr>
                <w:rFonts w:asciiTheme="majorHAnsi" w:hAnsiTheme="majorHAnsi" w:cs="Arial"/>
                <w:lang w:eastAsia="en-US"/>
              </w:rPr>
            </w:pPr>
          </w:p>
          <w:p w14:paraId="5451E387" w14:textId="77777777" w:rsidR="00E5214D" w:rsidRPr="00FB1C00" w:rsidRDefault="00E5214D" w:rsidP="00CD41C5">
            <w:pPr>
              <w:keepNext/>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64929E16" w14:textId="77777777" w:rsidR="00E5214D" w:rsidRPr="00FB1C00" w:rsidRDefault="00E5214D" w:rsidP="00CD41C5">
            <w:pPr>
              <w:keepNext/>
              <w:jc w:val="both"/>
              <w:rPr>
                <w:rFonts w:asciiTheme="majorHAnsi" w:hAnsiTheme="majorHAnsi" w:cs="Arial"/>
                <w:lang w:eastAsia="en-US"/>
              </w:rPr>
            </w:pPr>
          </w:p>
          <w:p w14:paraId="67C7AF58" w14:textId="77777777" w:rsidR="00E5214D" w:rsidRPr="00FB1C00" w:rsidRDefault="00E5214D" w:rsidP="00CD41C5">
            <w:pPr>
              <w:keepNext/>
              <w:jc w:val="both"/>
              <w:rPr>
                <w:rFonts w:asciiTheme="majorHAnsi" w:hAnsiTheme="majorHAnsi" w:cs="Arial"/>
                <w:i/>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zavarovalnice/banke v kraju izdaje)</w:t>
            </w:r>
          </w:p>
          <w:p w14:paraId="729EBEBF" w14:textId="77777777" w:rsidR="00E5214D" w:rsidRPr="00FB1C00" w:rsidRDefault="00E5214D" w:rsidP="00CD41C5">
            <w:pPr>
              <w:keepNext/>
              <w:jc w:val="both"/>
              <w:rPr>
                <w:rFonts w:asciiTheme="majorHAnsi" w:hAnsiTheme="majorHAnsi" w:cs="Arial"/>
                <w:lang w:eastAsia="en-US"/>
              </w:rPr>
            </w:pPr>
          </w:p>
          <w:p w14:paraId="4F08A849" w14:textId="77777777" w:rsidR="00E5214D" w:rsidRPr="00FB1C00" w:rsidRDefault="00E5214D" w:rsidP="00CD41C5">
            <w:pPr>
              <w:keepNext/>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naročnika zavarovanja, tj. v postopku javnega naročanja izbranega ponudnika)</w:t>
            </w:r>
          </w:p>
          <w:p w14:paraId="1A2CDEF3" w14:textId="77777777" w:rsidR="00E5214D" w:rsidRPr="00FB1C00" w:rsidRDefault="00E5214D" w:rsidP="00CD41C5">
            <w:pPr>
              <w:keepNext/>
              <w:jc w:val="both"/>
              <w:rPr>
                <w:rFonts w:asciiTheme="majorHAnsi" w:hAnsiTheme="majorHAnsi" w:cs="Arial"/>
                <w:lang w:eastAsia="en-US"/>
              </w:rPr>
            </w:pPr>
          </w:p>
          <w:p w14:paraId="4671CF5E" w14:textId="77777777" w:rsidR="00E5214D" w:rsidRPr="00FB1C00" w:rsidRDefault="00E5214D" w:rsidP="00CD41C5">
            <w:pPr>
              <w:keepNext/>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172D20BE" w14:textId="77777777" w:rsidR="00E5214D" w:rsidRPr="00FB1C00" w:rsidRDefault="00E5214D" w:rsidP="00CD41C5">
            <w:pPr>
              <w:keepNext/>
              <w:jc w:val="both"/>
              <w:rPr>
                <w:rFonts w:asciiTheme="majorHAnsi" w:hAnsiTheme="majorHAnsi" w:cs="Arial"/>
                <w:lang w:eastAsia="en-US"/>
              </w:rPr>
            </w:pPr>
          </w:p>
          <w:p w14:paraId="394DD976" w14:textId="77777777" w:rsidR="00E5214D" w:rsidRPr="00FB1C00" w:rsidRDefault="00E5214D" w:rsidP="00CD41C5">
            <w:pPr>
              <w:keepNext/>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za odpravo napak v garancijskem roku, ki izhaja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 se pogodbo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p>
          <w:p w14:paraId="7A9C65CC" w14:textId="77777777" w:rsidR="00E5214D" w:rsidRPr="00FB1C00" w:rsidRDefault="00E5214D" w:rsidP="00CD41C5">
            <w:pPr>
              <w:keepNext/>
              <w:jc w:val="both"/>
              <w:rPr>
                <w:rFonts w:asciiTheme="majorHAnsi" w:hAnsiTheme="majorHAnsi" w:cs="Arial"/>
                <w:lang w:eastAsia="en-US"/>
              </w:rPr>
            </w:pPr>
          </w:p>
          <w:p w14:paraId="5CFA2C75" w14:textId="77777777" w:rsidR="00E5214D" w:rsidRPr="00FB1C00" w:rsidRDefault="00E5214D" w:rsidP="00CD41C5">
            <w:pPr>
              <w:keepNext/>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04886D55" w14:textId="77777777" w:rsidR="00E5214D" w:rsidRPr="00FB1C00" w:rsidRDefault="00E5214D" w:rsidP="00CD41C5">
            <w:pPr>
              <w:keepNext/>
              <w:jc w:val="both"/>
              <w:rPr>
                <w:rFonts w:asciiTheme="majorHAnsi" w:hAnsiTheme="majorHAnsi" w:cs="Arial"/>
                <w:lang w:eastAsia="en-US"/>
              </w:rPr>
            </w:pPr>
          </w:p>
          <w:p w14:paraId="00D70DC8" w14:textId="77777777" w:rsidR="00E5214D" w:rsidRPr="00FB1C00" w:rsidRDefault="00E5214D" w:rsidP="00CD41C5">
            <w:pPr>
              <w:keepNext/>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(nobena/navede se listina)</w:t>
            </w:r>
          </w:p>
          <w:p w14:paraId="55385219" w14:textId="77777777" w:rsidR="00E5214D" w:rsidRPr="00FB1C00" w:rsidRDefault="00E5214D" w:rsidP="00CD41C5">
            <w:pPr>
              <w:keepNext/>
              <w:jc w:val="both"/>
              <w:rPr>
                <w:rFonts w:asciiTheme="majorHAnsi" w:hAnsiTheme="majorHAnsi" w:cs="Arial"/>
                <w:lang w:eastAsia="en-US"/>
              </w:rPr>
            </w:pPr>
          </w:p>
          <w:p w14:paraId="6CB27BDF" w14:textId="77777777" w:rsidR="00E5214D" w:rsidRPr="00FB1C00" w:rsidRDefault="00E5214D" w:rsidP="00CD41C5">
            <w:pPr>
              <w:keepNext/>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164709CF" w14:textId="77777777" w:rsidR="00E5214D" w:rsidRPr="00FB1C00" w:rsidRDefault="00E5214D" w:rsidP="00CD41C5">
            <w:pPr>
              <w:keepNext/>
              <w:jc w:val="both"/>
              <w:rPr>
                <w:rFonts w:asciiTheme="majorHAnsi" w:hAnsiTheme="majorHAnsi" w:cs="Arial"/>
                <w:lang w:eastAsia="en-US"/>
              </w:rPr>
            </w:pPr>
          </w:p>
          <w:p w14:paraId="3E4FFDFA" w14:textId="77777777" w:rsidR="00E5214D" w:rsidRPr="00FB1C00" w:rsidRDefault="00E5214D" w:rsidP="00CD41C5">
            <w:pPr>
              <w:keepNext/>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1DCF2701" w14:textId="77777777" w:rsidR="00E5214D" w:rsidRPr="00FB1C00" w:rsidRDefault="00E5214D" w:rsidP="00CD41C5">
            <w:pPr>
              <w:keepNext/>
              <w:jc w:val="both"/>
              <w:rPr>
                <w:rFonts w:asciiTheme="majorHAnsi" w:hAnsiTheme="majorHAnsi" w:cs="Arial"/>
                <w:lang w:eastAsia="en-US"/>
              </w:rPr>
            </w:pPr>
          </w:p>
          <w:p w14:paraId="2F181A45" w14:textId="77777777" w:rsidR="00E5214D" w:rsidRPr="00FB1C00" w:rsidRDefault="00E5214D" w:rsidP="00CD41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4AB498CA" w14:textId="77777777" w:rsidR="00E5214D" w:rsidRPr="00FB1C00" w:rsidRDefault="00E5214D" w:rsidP="00CD41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D56616A" w14:textId="77777777" w:rsidR="00E5214D" w:rsidRPr="00FB1C00" w:rsidRDefault="00E5214D" w:rsidP="00CD41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45E3E5CA" w14:textId="77777777" w:rsidR="00E5214D" w:rsidRPr="00FB1C00" w:rsidRDefault="00E5214D" w:rsidP="00CD41C5">
            <w:pPr>
              <w:keepNext/>
              <w:jc w:val="both"/>
              <w:rPr>
                <w:rFonts w:asciiTheme="majorHAnsi" w:hAnsiTheme="majorHAnsi" w:cs="Arial"/>
                <w:lang w:eastAsia="en-US"/>
              </w:rPr>
            </w:pPr>
          </w:p>
          <w:p w14:paraId="52F35EC2" w14:textId="77777777" w:rsidR="00E5214D" w:rsidRPr="00FB1C00" w:rsidRDefault="00E5214D" w:rsidP="00CD41C5">
            <w:pPr>
              <w:keepNext/>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5D87134A" w14:textId="77777777" w:rsidR="00E5214D" w:rsidRPr="00FB1C00" w:rsidRDefault="00E5214D" w:rsidP="00CD41C5">
            <w:pPr>
              <w:keepNext/>
              <w:jc w:val="both"/>
              <w:rPr>
                <w:rFonts w:asciiTheme="majorHAnsi" w:hAnsiTheme="majorHAnsi" w:cs="Arial"/>
                <w:lang w:eastAsia="en-US"/>
              </w:rPr>
            </w:pPr>
          </w:p>
          <w:p w14:paraId="21FBDD6B" w14:textId="77777777" w:rsidR="00E5214D" w:rsidRPr="00FB1C00" w:rsidRDefault="00E5214D" w:rsidP="00CD41C5">
            <w:pPr>
              <w:keepNext/>
              <w:jc w:val="both"/>
              <w:rPr>
                <w:rFonts w:asciiTheme="majorHAnsi" w:hAnsiTheme="majorHAnsi" w:cs="Arial"/>
                <w:lang w:eastAsia="en-US"/>
              </w:rPr>
            </w:pPr>
            <w:r w:rsidRPr="00FB1C00">
              <w:rPr>
                <w:rFonts w:asciiTheme="majorHAnsi" w:hAnsiTheme="majorHAnsi" w:cs="Arial"/>
                <w:b/>
                <w:lang w:eastAsia="en-US"/>
              </w:rPr>
              <w:t>STRANKA, KI JE DOLŽNA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566A1C0D" w14:textId="77777777" w:rsidR="00E5214D" w:rsidRPr="00FB1C00" w:rsidRDefault="00E5214D" w:rsidP="00CD41C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FC2F1D2" w14:textId="77777777" w:rsidR="00E5214D" w:rsidRPr="00FB1C00" w:rsidRDefault="00E5214D" w:rsidP="00CD41C5">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FB1C00">
              <w:rPr>
                <w:rFonts w:asciiTheme="majorHAnsi" w:hAnsiTheme="majorHAnsi" w:cs="Arial"/>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34C3C9A0" w14:textId="77777777" w:rsidR="00E5214D" w:rsidRPr="00FB1C00" w:rsidRDefault="00E5214D" w:rsidP="00CD41C5">
            <w:pPr>
              <w:jc w:val="both"/>
              <w:rPr>
                <w:rFonts w:asciiTheme="majorHAnsi" w:hAnsiTheme="majorHAnsi" w:cs="Arial"/>
                <w:lang w:eastAsia="en-US"/>
              </w:rPr>
            </w:pPr>
          </w:p>
          <w:p w14:paraId="561ACBC7" w14:textId="77777777" w:rsidR="00E5214D" w:rsidRPr="00FB1C00" w:rsidRDefault="00E5214D" w:rsidP="00CD41C5">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5D08642A" w14:textId="77777777" w:rsidR="00E5214D" w:rsidRPr="00FB1C00" w:rsidRDefault="00E5214D" w:rsidP="00CD41C5">
            <w:pPr>
              <w:jc w:val="both"/>
              <w:rPr>
                <w:rFonts w:asciiTheme="majorHAnsi" w:hAnsiTheme="majorHAnsi" w:cs="Arial"/>
                <w:lang w:eastAsia="en-US"/>
              </w:rPr>
            </w:pPr>
          </w:p>
          <w:p w14:paraId="25F7750D" w14:textId="77777777" w:rsidR="00E5214D" w:rsidRPr="009A3BD0" w:rsidRDefault="00E5214D" w:rsidP="00CD41C5">
            <w:pPr>
              <w:jc w:val="both"/>
              <w:rPr>
                <w:rFonts w:asciiTheme="majorHAnsi" w:hAnsiTheme="majorHAnsi" w:cs="Arial"/>
                <w:lang w:eastAsia="en-US"/>
              </w:rPr>
            </w:pPr>
            <w:r>
              <w:rPr>
                <w:rFonts w:asciiTheme="majorHAnsi" w:hAnsiTheme="majorHAnsi" w:cs="Arial"/>
                <w:lang w:eastAsia="en-US"/>
              </w:rPr>
              <w:t xml:space="preserve"> </w:t>
            </w:r>
            <w:r w:rsidRPr="009A3BD0">
              <w:rPr>
                <w:rFonts w:asciiTheme="majorHAnsi" w:hAnsiTheme="majorHAnsi" w:cs="Arial"/>
                <w:lang w:eastAsia="en-US"/>
              </w:rPr>
              <w:t>Morebitne spore v zvezi s tem zavarovanjem rešuje stvarno pristojno sodišče v Ljubljani.</w:t>
            </w:r>
          </w:p>
          <w:p w14:paraId="21524CBD" w14:textId="77777777" w:rsidR="00E5214D" w:rsidRPr="009A3BD0" w:rsidRDefault="00E5214D" w:rsidP="00CD41C5">
            <w:pPr>
              <w:jc w:val="both"/>
              <w:rPr>
                <w:rFonts w:asciiTheme="majorHAnsi" w:hAnsiTheme="majorHAnsi" w:cs="Arial"/>
                <w:lang w:eastAsia="en-US"/>
              </w:rPr>
            </w:pPr>
          </w:p>
          <w:p w14:paraId="6D56C068" w14:textId="77777777" w:rsidR="00E5214D" w:rsidRPr="009A3BD0" w:rsidRDefault="00E5214D" w:rsidP="00CD41C5">
            <w:pPr>
              <w:jc w:val="both"/>
              <w:rPr>
                <w:rFonts w:asciiTheme="majorHAnsi" w:hAnsiTheme="majorHAnsi" w:cs="Arial"/>
                <w:lang w:eastAsia="en-US"/>
              </w:rPr>
            </w:pPr>
            <w:r w:rsidRPr="009A3BD0">
              <w:rPr>
                <w:rFonts w:asciiTheme="majorHAnsi" w:hAnsiTheme="majorHAnsi" w:cs="Arial"/>
                <w:lang w:eastAsia="en-US"/>
              </w:rPr>
              <w:t>Za to zavarovanje veljajo Enotna pravila za garancije na poziv (EPGP) revizija iz leta 2010, izdana pri MTZ pod št. 758.</w:t>
            </w:r>
            <w:r w:rsidRPr="009A3BD0">
              <w:rPr>
                <w:rFonts w:asciiTheme="majorHAnsi" w:hAnsiTheme="majorHAnsi" w:cs="Arial"/>
                <w:lang w:eastAsia="en-US"/>
              </w:rPr>
              <w:tab/>
            </w:r>
          </w:p>
          <w:p w14:paraId="34203624" w14:textId="77777777" w:rsidR="00E5214D" w:rsidRPr="00FB1C00" w:rsidRDefault="00E5214D" w:rsidP="00CD41C5">
            <w:pPr>
              <w:jc w:val="both"/>
              <w:rPr>
                <w:rFonts w:asciiTheme="majorHAnsi" w:hAnsiTheme="majorHAnsi" w:cs="Arial"/>
                <w:lang w:eastAsia="en-US"/>
              </w:rPr>
            </w:pPr>
          </w:p>
          <w:p w14:paraId="52C9CD55" w14:textId="77777777" w:rsidR="00E5214D" w:rsidRPr="00FB1C00" w:rsidRDefault="00E5214D" w:rsidP="00CD41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2D70FF2" w14:textId="77777777" w:rsidR="00E5214D" w:rsidRPr="00FB1C00" w:rsidRDefault="00E5214D" w:rsidP="00CD41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2F8B7721" w14:textId="77777777" w:rsidR="00E5214D" w:rsidRPr="00FB1C00" w:rsidRDefault="00E5214D" w:rsidP="00CD41C5">
            <w:pPr>
              <w:rPr>
                <w:rFonts w:asciiTheme="majorHAnsi" w:hAnsiTheme="majorHAnsi" w:cs="Arial"/>
              </w:rPr>
            </w:pPr>
          </w:p>
        </w:tc>
      </w:tr>
    </w:tbl>
    <w:p w14:paraId="27353ACE" w14:textId="77777777" w:rsidR="00E5214D" w:rsidRPr="00B54461" w:rsidRDefault="00E5214D" w:rsidP="00E5214D">
      <w:pPr>
        <w:rPr>
          <w:rFonts w:asciiTheme="majorHAnsi" w:hAnsiTheme="majorHAnsi" w:cs="Arial"/>
          <w:sz w:val="24"/>
          <w:szCs w:val="24"/>
        </w:rPr>
      </w:pPr>
    </w:p>
    <w:p w14:paraId="401DB206" w14:textId="77777777" w:rsidR="00E5214D" w:rsidRPr="00B54461" w:rsidRDefault="00E5214D" w:rsidP="00E5214D">
      <w:pPr>
        <w:rPr>
          <w:rFonts w:asciiTheme="majorHAnsi" w:hAnsiTheme="majorHAnsi" w:cs="Arial"/>
          <w:b/>
          <w:bCs/>
          <w:i/>
          <w:iCs/>
          <w:sz w:val="24"/>
          <w:szCs w:val="24"/>
          <w:u w:val="single"/>
          <w:lang w:val="x-none"/>
        </w:rPr>
      </w:pPr>
    </w:p>
    <w:p w14:paraId="4E436B11" w14:textId="77777777" w:rsidR="00E5214D" w:rsidRPr="00B54461" w:rsidRDefault="00E5214D" w:rsidP="00E5214D">
      <w:pPr>
        <w:rPr>
          <w:rFonts w:asciiTheme="majorHAnsi" w:hAnsiTheme="majorHAnsi"/>
        </w:rPr>
      </w:pPr>
      <w:r w:rsidRPr="00B54461">
        <w:rPr>
          <w:rFonts w:asciiTheme="majorHAnsi" w:hAnsiTheme="majorHAnsi"/>
        </w:rPr>
        <w:br w:type="page"/>
      </w:r>
    </w:p>
    <w:p w14:paraId="0B6F51AE" w14:textId="77777777" w:rsidR="00E5214D" w:rsidRPr="00B54461" w:rsidRDefault="00E5214D" w:rsidP="00E5214D">
      <w:pPr>
        <w:pStyle w:val="javnanaroilapodnaslov"/>
        <w:framePr w:wrap="auto" w:vAnchor="margin" w:yAlign="inline"/>
        <w:numPr>
          <w:ilvl w:val="1"/>
          <w:numId w:val="38"/>
        </w:numPr>
        <w:spacing w:before="0" w:after="0"/>
        <w:rPr>
          <w:rFonts w:asciiTheme="majorHAnsi" w:hAnsiTheme="majorHAnsi"/>
          <w:szCs w:val="24"/>
        </w:rPr>
      </w:pPr>
      <w:bookmarkStart w:id="23" w:name="_Toc106606709"/>
      <w:proofErr w:type="spellStart"/>
      <w:r w:rsidRPr="00B54461">
        <w:rPr>
          <w:rFonts w:asciiTheme="majorHAnsi" w:hAnsiTheme="majorHAnsi"/>
          <w:szCs w:val="24"/>
        </w:rPr>
        <w:lastRenderedPageBreak/>
        <w:t>obr</w:t>
      </w:r>
      <w:proofErr w:type="spellEnd"/>
      <w:r w:rsidRPr="00B54461">
        <w:rPr>
          <w:rFonts w:asciiTheme="majorHAnsi" w:hAnsiTheme="majorHAnsi"/>
          <w:szCs w:val="24"/>
        </w:rPr>
        <w:t>.</w:t>
      </w:r>
      <w:r w:rsidRPr="00B54461">
        <w:rPr>
          <w:rFonts w:asciiTheme="majorHAnsi" w:hAnsiTheme="majorHAnsi"/>
          <w:szCs w:val="24"/>
          <w:lang w:val="sl-SI"/>
        </w:rPr>
        <w:t xml:space="preserve">  –</w:t>
      </w:r>
      <w:r w:rsidRPr="00B54461">
        <w:rPr>
          <w:rFonts w:asciiTheme="majorHAnsi" w:hAnsiTheme="majorHAnsi"/>
          <w:szCs w:val="24"/>
        </w:rPr>
        <w:t xml:space="preserve"> </w:t>
      </w:r>
      <w:r w:rsidRPr="00B54461">
        <w:rPr>
          <w:rFonts w:asciiTheme="majorHAnsi" w:hAnsiTheme="majorHAnsi"/>
          <w:szCs w:val="24"/>
          <w:lang w:val="sl-SI"/>
        </w:rPr>
        <w:t>Vzorec pogodbe</w:t>
      </w:r>
      <w:bookmarkEnd w:id="23"/>
    </w:p>
    <w:p w14:paraId="489D4645" w14:textId="77777777" w:rsidR="00E5214D" w:rsidRPr="00B54461" w:rsidRDefault="00E5214D" w:rsidP="00E5214D">
      <w:pPr>
        <w:rPr>
          <w:rFonts w:asciiTheme="majorHAnsi" w:hAnsiTheme="majorHAnsi" w:cs="Arial"/>
          <w:sz w:val="24"/>
          <w:szCs w:val="24"/>
        </w:rPr>
      </w:pPr>
    </w:p>
    <w:bookmarkEnd w:id="19"/>
    <w:bookmarkEnd w:id="20"/>
    <w:p w14:paraId="549D9889" w14:textId="77777777" w:rsidR="00E5214D" w:rsidRPr="0079622B" w:rsidRDefault="00E5214D" w:rsidP="00E5214D">
      <w:pPr>
        <w:jc w:val="both"/>
        <w:rPr>
          <w:rFonts w:asciiTheme="majorHAnsi" w:eastAsia="Times New Roman" w:hAnsiTheme="majorHAnsi" w:cs="Arial"/>
          <w:i/>
        </w:rPr>
      </w:pPr>
      <w:r w:rsidRPr="00FB1C00">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w:t>
      </w:r>
      <w:r w:rsidRPr="0079622B">
        <w:rPr>
          <w:rFonts w:asciiTheme="majorHAnsi" w:eastAsia="Times New Roman" w:hAnsiTheme="majorHAnsi" w:cs="Arial"/>
        </w:rPr>
        <w:t xml:space="preserve">podobno. </w:t>
      </w:r>
    </w:p>
    <w:p w14:paraId="3CF1A6F2" w14:textId="77777777" w:rsidR="00E5214D" w:rsidRPr="0079622B" w:rsidRDefault="00E5214D" w:rsidP="00E5214D">
      <w:pPr>
        <w:tabs>
          <w:tab w:val="left" w:pos="6912"/>
        </w:tabs>
        <w:jc w:val="both"/>
        <w:rPr>
          <w:rFonts w:asciiTheme="majorHAnsi" w:eastAsia="Times New Roman" w:hAnsiTheme="majorHAnsi" w:cs="Arial"/>
          <w:b/>
        </w:rPr>
      </w:pPr>
    </w:p>
    <w:p w14:paraId="1D9E7053" w14:textId="77777777" w:rsidR="00E5214D" w:rsidRPr="00DE7C68" w:rsidRDefault="00E5214D" w:rsidP="00E5214D">
      <w:pPr>
        <w:tabs>
          <w:tab w:val="left" w:pos="6912"/>
        </w:tabs>
        <w:jc w:val="center"/>
        <w:rPr>
          <w:rFonts w:asciiTheme="majorHAnsi" w:eastAsia="Times New Roman" w:hAnsiTheme="majorHAnsi" w:cs="Arial"/>
        </w:rPr>
      </w:pPr>
      <w:bookmarkStart w:id="24"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Pr="00DE7C68">
        <w:rPr>
          <w:rFonts w:asciiTheme="majorHAnsi" w:eastAsia="Times New Roman" w:hAnsiTheme="majorHAnsi" w:cs="Arial"/>
        </w:rPr>
        <w:t>,</w:t>
      </w:r>
    </w:p>
    <w:p w14:paraId="6247F4E5" w14:textId="77777777" w:rsidR="00E5214D" w:rsidRPr="00DE7C68" w:rsidRDefault="00E5214D" w:rsidP="00E5214D">
      <w:pPr>
        <w:tabs>
          <w:tab w:val="left" w:pos="6912"/>
        </w:tabs>
        <w:jc w:val="center"/>
        <w:rPr>
          <w:rFonts w:asciiTheme="majorHAnsi" w:eastAsia="Times New Roman" w:hAnsiTheme="majorHAnsi" w:cs="Arial"/>
        </w:rPr>
      </w:pPr>
      <w:r w:rsidRPr="00DE7C68">
        <w:rPr>
          <w:rFonts w:asciiTheme="majorHAnsi" w:eastAsia="Times New Roman" w:hAnsiTheme="majorHAnsi" w:cs="Arial"/>
        </w:rPr>
        <w:t xml:space="preserve">ki ga zastopa župan Tadej </w:t>
      </w:r>
      <w:proofErr w:type="spellStart"/>
      <w:r w:rsidRPr="00DE7C68">
        <w:rPr>
          <w:rFonts w:asciiTheme="majorHAnsi" w:eastAsia="Times New Roman" w:hAnsiTheme="majorHAnsi" w:cs="Arial"/>
        </w:rPr>
        <w:t>Beočanin</w:t>
      </w:r>
      <w:proofErr w:type="spellEnd"/>
      <w:r w:rsidRPr="00DE7C68">
        <w:rPr>
          <w:rFonts w:asciiTheme="majorHAnsi" w:eastAsia="Times New Roman" w:hAnsiTheme="majorHAnsi" w:cs="Arial"/>
        </w:rPr>
        <w:t>,</w:t>
      </w:r>
    </w:p>
    <w:p w14:paraId="7D8ADFBC" w14:textId="77777777" w:rsidR="00E5214D" w:rsidRPr="00DE7C68" w:rsidRDefault="00E5214D" w:rsidP="00E5214D">
      <w:pPr>
        <w:tabs>
          <w:tab w:val="left" w:pos="1440"/>
        </w:tabs>
        <w:jc w:val="center"/>
        <w:rPr>
          <w:rFonts w:asciiTheme="majorHAnsi" w:eastAsia="Times New Roman" w:hAnsiTheme="majorHAnsi" w:cs="Arial"/>
        </w:rPr>
      </w:pPr>
      <w:r w:rsidRPr="00DE7C68">
        <w:rPr>
          <w:rFonts w:asciiTheme="majorHAnsi" w:eastAsia="Times New Roman" w:hAnsiTheme="majorHAnsi" w:cs="Arial"/>
        </w:rPr>
        <w:t>matična številka: 5879914000,</w:t>
      </w:r>
    </w:p>
    <w:p w14:paraId="53B63ABD" w14:textId="77777777" w:rsidR="00E5214D" w:rsidRPr="00DE7C68" w:rsidRDefault="00E5214D" w:rsidP="00E5214D">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p>
    <w:p w14:paraId="10F83FDA" w14:textId="77777777" w:rsidR="00E5214D" w:rsidRPr="00DE7C68" w:rsidRDefault="00E5214D" w:rsidP="00E5214D">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24"/>
    <w:p w14:paraId="1EB643D9" w14:textId="77777777" w:rsidR="00E5214D" w:rsidRPr="00DE7C68" w:rsidRDefault="00E5214D" w:rsidP="00E5214D">
      <w:pPr>
        <w:keepLines/>
        <w:widowControl w:val="0"/>
        <w:jc w:val="center"/>
        <w:rPr>
          <w:rFonts w:asciiTheme="majorHAnsi" w:eastAsia="Times New Roman" w:hAnsiTheme="majorHAnsi" w:cs="Arial"/>
          <w:bCs/>
          <w:kern w:val="16"/>
          <w:lang w:eastAsia="en-US"/>
        </w:rPr>
      </w:pPr>
    </w:p>
    <w:p w14:paraId="51559168" w14:textId="77777777" w:rsidR="00E5214D" w:rsidRPr="00FB1C00" w:rsidRDefault="00E5214D" w:rsidP="00E5214D">
      <w:pPr>
        <w:widowControl w:val="0"/>
        <w:tabs>
          <w:tab w:val="left" w:pos="90"/>
          <w:tab w:val="left" w:pos="1365"/>
        </w:tabs>
        <w:autoSpaceDE w:val="0"/>
        <w:autoSpaceDN w:val="0"/>
        <w:adjustRightInd w:val="0"/>
        <w:jc w:val="center"/>
        <w:rPr>
          <w:rFonts w:asciiTheme="majorHAnsi" w:eastAsia="Times New Roman" w:hAnsiTheme="majorHAnsi" w:cs="Arial"/>
        </w:rPr>
      </w:pPr>
      <w:r w:rsidRPr="00FB1C00">
        <w:rPr>
          <w:rFonts w:asciiTheme="majorHAnsi" w:eastAsia="Times New Roman" w:hAnsiTheme="majorHAnsi" w:cs="Arial"/>
        </w:rPr>
        <w:t>in</w:t>
      </w:r>
    </w:p>
    <w:p w14:paraId="5AB817C0" w14:textId="77777777" w:rsidR="00E5214D" w:rsidRPr="00FB1C00" w:rsidRDefault="00E5214D" w:rsidP="00E5214D">
      <w:pPr>
        <w:jc w:val="center"/>
        <w:rPr>
          <w:rFonts w:asciiTheme="majorHAnsi" w:hAnsiTheme="majorHAnsi"/>
        </w:rPr>
      </w:pPr>
    </w:p>
    <w:p w14:paraId="6373F9D7" w14:textId="77777777" w:rsidR="00E5214D" w:rsidRPr="00FB1C00" w:rsidRDefault="00E5214D" w:rsidP="00E5214D">
      <w:pPr>
        <w:widowControl w:val="0"/>
        <w:tabs>
          <w:tab w:val="left" w:pos="90"/>
          <w:tab w:val="left" w:pos="709"/>
        </w:tabs>
        <w:autoSpaceDE w:val="0"/>
        <w:autoSpaceDN w:val="0"/>
        <w:adjustRightInd w:val="0"/>
        <w:jc w:val="center"/>
        <w:rPr>
          <w:rFonts w:asciiTheme="majorHAnsi" w:eastAsia="Times New Roman" w:hAnsiTheme="majorHAnsi" w:cs="Arial"/>
        </w:rPr>
      </w:pPr>
      <w:r w:rsidRPr="00FB1C00">
        <w:rPr>
          <w:rFonts w:asciiTheme="majorHAnsi" w:eastAsia="Times New Roman" w:hAnsiTheme="majorHAnsi" w:cs="Arial"/>
        </w:rPr>
        <w:t xml:space="preserve">________________________________ </w:t>
      </w:r>
      <w:r w:rsidRPr="00FB1C00">
        <w:rPr>
          <w:rFonts w:asciiTheme="majorHAnsi" w:eastAsia="Times New Roman" w:hAnsiTheme="majorHAnsi" w:cs="Arial"/>
          <w:i/>
        </w:rPr>
        <w:t>(firma in sedež ponudnika)</w:t>
      </w:r>
      <w:r w:rsidRPr="00FB1C00">
        <w:rPr>
          <w:rFonts w:asciiTheme="majorHAnsi" w:eastAsia="Times New Roman" w:hAnsiTheme="majorHAnsi" w:cs="Arial"/>
          <w:b/>
        </w:rPr>
        <w:t xml:space="preserve"> kot izvajalec</w:t>
      </w:r>
      <w:r w:rsidRPr="00FB1C00">
        <w:rPr>
          <w:rFonts w:asciiTheme="majorHAnsi" w:eastAsia="Times New Roman" w:hAnsiTheme="majorHAnsi" w:cs="Arial"/>
        </w:rPr>
        <w:t>,</w:t>
      </w:r>
    </w:p>
    <w:p w14:paraId="734485D1" w14:textId="77777777" w:rsidR="00E5214D" w:rsidRPr="00FB1C00" w:rsidRDefault="00E5214D" w:rsidP="00E5214D">
      <w:pPr>
        <w:widowControl w:val="0"/>
        <w:tabs>
          <w:tab w:val="left" w:pos="90"/>
          <w:tab w:val="left" w:pos="709"/>
        </w:tabs>
        <w:autoSpaceDE w:val="0"/>
        <w:autoSpaceDN w:val="0"/>
        <w:adjustRightInd w:val="0"/>
        <w:jc w:val="center"/>
        <w:rPr>
          <w:rFonts w:asciiTheme="majorHAnsi" w:eastAsia="Times New Roman" w:hAnsiTheme="majorHAnsi" w:cs="Arial"/>
        </w:rPr>
      </w:pPr>
      <w:r w:rsidRPr="00FB1C00">
        <w:rPr>
          <w:rFonts w:asciiTheme="majorHAnsi" w:eastAsia="Times New Roman" w:hAnsiTheme="majorHAnsi" w:cs="Arial"/>
        </w:rPr>
        <w:t>ki ga zastopa ________________________,</w:t>
      </w:r>
    </w:p>
    <w:p w14:paraId="26CEA587" w14:textId="77777777" w:rsidR="00E5214D" w:rsidRPr="00FB1C00" w:rsidRDefault="00E5214D" w:rsidP="00E5214D">
      <w:pPr>
        <w:widowControl w:val="0"/>
        <w:tabs>
          <w:tab w:val="left" w:pos="90"/>
          <w:tab w:val="left" w:pos="709"/>
        </w:tabs>
        <w:autoSpaceDE w:val="0"/>
        <w:autoSpaceDN w:val="0"/>
        <w:adjustRightInd w:val="0"/>
        <w:jc w:val="center"/>
        <w:rPr>
          <w:rFonts w:asciiTheme="majorHAnsi" w:eastAsia="Times New Roman" w:hAnsiTheme="majorHAnsi" w:cs="Arial"/>
        </w:rPr>
      </w:pPr>
      <w:r w:rsidRPr="00FB1C00">
        <w:rPr>
          <w:rFonts w:asciiTheme="majorHAnsi" w:eastAsia="Times New Roman" w:hAnsiTheme="majorHAnsi" w:cs="Arial"/>
        </w:rPr>
        <w:t>matična številka: ______________________,</w:t>
      </w:r>
    </w:p>
    <w:p w14:paraId="60B0F698" w14:textId="77777777" w:rsidR="00E5214D" w:rsidRPr="00FB1C00" w:rsidRDefault="00E5214D" w:rsidP="00E5214D">
      <w:pPr>
        <w:widowControl w:val="0"/>
        <w:tabs>
          <w:tab w:val="left" w:pos="90"/>
          <w:tab w:val="left" w:pos="709"/>
        </w:tabs>
        <w:autoSpaceDE w:val="0"/>
        <w:autoSpaceDN w:val="0"/>
        <w:adjustRightInd w:val="0"/>
        <w:jc w:val="center"/>
        <w:rPr>
          <w:rFonts w:asciiTheme="majorHAnsi" w:eastAsia="Times New Roman" w:hAnsiTheme="majorHAnsi" w:cs="Arial"/>
        </w:rPr>
      </w:pPr>
      <w:r w:rsidRPr="00FB1C00">
        <w:rPr>
          <w:rFonts w:asciiTheme="majorHAnsi" w:eastAsia="Times New Roman" w:hAnsiTheme="majorHAnsi" w:cs="Arial"/>
        </w:rPr>
        <w:t>ID za DDV: ______________________,</w:t>
      </w:r>
    </w:p>
    <w:p w14:paraId="7FF11B27" w14:textId="77777777" w:rsidR="00E5214D" w:rsidRPr="00FB1C00" w:rsidRDefault="00E5214D" w:rsidP="00E5214D">
      <w:pPr>
        <w:widowControl w:val="0"/>
        <w:tabs>
          <w:tab w:val="left" w:pos="90"/>
          <w:tab w:val="left" w:pos="709"/>
        </w:tabs>
        <w:autoSpaceDE w:val="0"/>
        <w:autoSpaceDN w:val="0"/>
        <w:adjustRightInd w:val="0"/>
        <w:jc w:val="center"/>
        <w:rPr>
          <w:rFonts w:asciiTheme="majorHAnsi" w:eastAsia="Times New Roman" w:hAnsiTheme="majorHAnsi" w:cs="Arial"/>
        </w:rPr>
      </w:pPr>
      <w:r w:rsidRPr="00FB1C00">
        <w:rPr>
          <w:rFonts w:asciiTheme="majorHAnsi" w:eastAsia="Times New Roman" w:hAnsiTheme="majorHAnsi" w:cs="Arial"/>
        </w:rPr>
        <w:t>IBAN:_______________________________,</w:t>
      </w:r>
    </w:p>
    <w:p w14:paraId="5FABA39F" w14:textId="77777777" w:rsidR="00E5214D" w:rsidRPr="00FB1C00" w:rsidRDefault="00E5214D" w:rsidP="00E5214D">
      <w:pPr>
        <w:keepLines/>
        <w:widowControl w:val="0"/>
        <w:jc w:val="center"/>
        <w:rPr>
          <w:rFonts w:asciiTheme="majorHAnsi" w:eastAsia="Times New Roman" w:hAnsiTheme="majorHAnsi" w:cs="Arial"/>
          <w:bCs/>
          <w:kern w:val="16"/>
          <w:lang w:eastAsia="en-US"/>
        </w:rPr>
      </w:pPr>
    </w:p>
    <w:p w14:paraId="56B0FFB9" w14:textId="77777777" w:rsidR="00E5214D" w:rsidRPr="00FB1C00" w:rsidRDefault="00E5214D" w:rsidP="00E5214D">
      <w:pPr>
        <w:ind w:right="70"/>
        <w:jc w:val="center"/>
        <w:rPr>
          <w:rFonts w:asciiTheme="majorHAnsi" w:eastAsia="Times New Roman" w:hAnsiTheme="majorHAnsi" w:cs="Arial"/>
          <w:b/>
        </w:rPr>
      </w:pPr>
      <w:r w:rsidRPr="00FB1C00">
        <w:rPr>
          <w:rFonts w:asciiTheme="majorHAnsi" w:eastAsia="Times New Roman" w:hAnsiTheme="majorHAnsi" w:cs="Arial"/>
        </w:rPr>
        <w:t>skleneta naslednjo</w:t>
      </w:r>
    </w:p>
    <w:p w14:paraId="5F4F4ACD" w14:textId="77777777" w:rsidR="00E5214D" w:rsidRPr="00FB1C00" w:rsidRDefault="00E5214D" w:rsidP="00E5214D">
      <w:pPr>
        <w:ind w:right="70"/>
        <w:jc w:val="both"/>
        <w:rPr>
          <w:rFonts w:asciiTheme="majorHAnsi" w:eastAsia="Times New Roman" w:hAnsiTheme="majorHAnsi" w:cs="Arial"/>
          <w:b/>
        </w:rPr>
      </w:pPr>
    </w:p>
    <w:p w14:paraId="7FF57834" w14:textId="77777777" w:rsidR="00E5214D" w:rsidRPr="00FB1C00" w:rsidRDefault="00E5214D" w:rsidP="00E5214D">
      <w:pPr>
        <w:ind w:right="70"/>
        <w:rPr>
          <w:rFonts w:asciiTheme="majorHAnsi" w:eastAsia="Times New Roman" w:hAnsiTheme="majorHAnsi" w:cs="Arial"/>
          <w:b/>
        </w:rPr>
      </w:pPr>
    </w:p>
    <w:p w14:paraId="07116C03" w14:textId="77777777" w:rsidR="00E5214D" w:rsidRPr="00162BFE" w:rsidRDefault="00E5214D" w:rsidP="00E5214D">
      <w:pPr>
        <w:tabs>
          <w:tab w:val="left" w:pos="1728"/>
          <w:tab w:val="left" w:pos="7200"/>
        </w:tabs>
        <w:jc w:val="center"/>
        <w:rPr>
          <w:rFonts w:asciiTheme="majorHAnsi" w:eastAsia="Times New Roman" w:hAnsiTheme="majorHAnsi" w:cstheme="majorHAnsi"/>
          <w:b/>
        </w:rPr>
      </w:pPr>
      <w:r w:rsidRPr="00162BFE">
        <w:rPr>
          <w:rFonts w:asciiTheme="majorHAnsi" w:eastAsia="Times New Roman" w:hAnsiTheme="majorHAnsi" w:cstheme="majorHAnsi"/>
          <w:b/>
        </w:rPr>
        <w:t>Pogodbo št.</w:t>
      </w:r>
      <w:r w:rsidRPr="00162BFE">
        <w:rPr>
          <w:rFonts w:asciiTheme="majorHAnsi" w:hAnsiTheme="majorHAnsi" w:cstheme="majorHAnsi"/>
          <w:b/>
        </w:rPr>
        <w:t xml:space="preserve"> 430-13/2022</w:t>
      </w:r>
      <w:r w:rsidRPr="00162BFE">
        <w:rPr>
          <w:rFonts w:asciiTheme="majorHAnsi" w:eastAsia="Times New Roman" w:hAnsiTheme="majorHAnsi" w:cstheme="majorHAnsi"/>
          <w:b/>
        </w:rPr>
        <w:t xml:space="preserve">  za</w:t>
      </w:r>
    </w:p>
    <w:p w14:paraId="42697227" w14:textId="77777777" w:rsidR="00E5214D" w:rsidRPr="002469B9" w:rsidRDefault="00E5214D" w:rsidP="00E5214D">
      <w:pPr>
        <w:jc w:val="center"/>
        <w:rPr>
          <w:rFonts w:asciiTheme="majorHAnsi" w:hAnsiTheme="majorHAnsi" w:cs="Arial"/>
          <w:b/>
          <w:bCs/>
        </w:rPr>
      </w:pPr>
      <w:r w:rsidRPr="008108DA">
        <w:rPr>
          <w:rFonts w:asciiTheme="majorHAnsi" w:hAnsiTheme="majorHAnsi" w:cs="Arial"/>
          <w:b/>
          <w:bCs/>
        </w:rPr>
        <w:t xml:space="preserve">  za izvedbo GOI </w:t>
      </w:r>
      <w:r>
        <w:rPr>
          <w:rFonts w:asciiTheme="majorHAnsi" w:hAnsiTheme="majorHAnsi" w:cs="Arial"/>
          <w:b/>
          <w:bCs/>
        </w:rPr>
        <w:t xml:space="preserve">v vrtcu Ajdovščina </w:t>
      </w:r>
    </w:p>
    <w:p w14:paraId="624D0B72" w14:textId="77777777" w:rsidR="00E5214D" w:rsidRPr="002D3C6F" w:rsidRDefault="00E5214D" w:rsidP="00E5214D">
      <w:pPr>
        <w:jc w:val="center"/>
        <w:rPr>
          <w:rFonts w:asciiTheme="majorHAnsi" w:hAnsiTheme="majorHAnsi" w:cs="Arial"/>
          <w:b/>
          <w:bCs/>
        </w:rPr>
      </w:pPr>
    </w:p>
    <w:p w14:paraId="40BD06FB" w14:textId="77777777" w:rsidR="00E5214D" w:rsidRPr="00FB1C00" w:rsidRDefault="00E5214D" w:rsidP="00E5214D">
      <w:pPr>
        <w:tabs>
          <w:tab w:val="left" w:pos="1728"/>
          <w:tab w:val="left" w:pos="7200"/>
        </w:tabs>
        <w:jc w:val="center"/>
        <w:rPr>
          <w:rFonts w:asciiTheme="majorHAnsi" w:eastAsia="Times New Roman" w:hAnsiTheme="majorHAnsi" w:cs="Arial"/>
          <w:b/>
        </w:rPr>
      </w:pPr>
    </w:p>
    <w:p w14:paraId="2EC19A9C"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Uvodna določila</w:t>
      </w:r>
    </w:p>
    <w:p w14:paraId="54551AD4" w14:textId="77777777" w:rsidR="00E5214D" w:rsidRPr="00FB1C00" w:rsidRDefault="00E5214D" w:rsidP="00E5214D">
      <w:pPr>
        <w:pStyle w:val="Slog20"/>
        <w:numPr>
          <w:ilvl w:val="0"/>
          <w:numId w:val="28"/>
        </w:numPr>
        <w:jc w:val="center"/>
        <w:rPr>
          <w:rFonts w:asciiTheme="majorHAnsi" w:hAnsiTheme="majorHAnsi"/>
        </w:rPr>
      </w:pPr>
      <w:r w:rsidRPr="00FB1C00">
        <w:rPr>
          <w:rFonts w:asciiTheme="majorHAnsi" w:hAnsiTheme="majorHAnsi"/>
        </w:rPr>
        <w:t>člen</w:t>
      </w:r>
    </w:p>
    <w:p w14:paraId="5FF30DC8"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Pogodbeni stranki skleneta pogodbo za izvedbo javnega naročila objavljenega na portalu javnih naročil pod </w:t>
      </w:r>
      <w:proofErr w:type="spellStart"/>
      <w:r w:rsidRPr="00FB1C00">
        <w:rPr>
          <w:rFonts w:asciiTheme="majorHAnsi" w:eastAsia="Times New Roman" w:hAnsiTheme="majorHAnsi" w:cs="Arial"/>
        </w:rPr>
        <w:t>zap</w:t>
      </w:r>
      <w:proofErr w:type="spellEnd"/>
      <w:r w:rsidRPr="00FB1C00">
        <w:rPr>
          <w:rFonts w:asciiTheme="majorHAnsi" w:eastAsia="Times New Roman" w:hAnsiTheme="majorHAnsi" w:cs="Arial"/>
        </w:rPr>
        <w:t>. št</w:t>
      </w:r>
      <w:r>
        <w:rPr>
          <w:rFonts w:asciiTheme="majorHAnsi" w:eastAsia="Times New Roman" w:hAnsiTheme="majorHAnsi" w:cs="Arial"/>
        </w:rPr>
        <w:t>. _______, z dne  _________ i</w:t>
      </w:r>
      <w:r w:rsidRPr="00FB1C00">
        <w:rPr>
          <w:rFonts w:asciiTheme="majorHAnsi" w:eastAsia="Times New Roman" w:hAnsiTheme="majorHAnsi" w:cs="Arial"/>
        </w:rPr>
        <w:t>n na podlagi odločitve o oddaji naročila št. ___________________ z dne_____________.</w:t>
      </w:r>
    </w:p>
    <w:p w14:paraId="0A649889"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503C824E" w14:textId="77777777" w:rsidR="00E5214D" w:rsidRPr="00D81F68"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Izvajalec zagotavlja, da opravlja vse dejavnosti potrebne za izpolnjevanje prevzetih obveznosti po tej pogodbi in da izpolnjuje vse pogoje določene z veljavnimi predpisi za izvajanje svojih dejavnosti in za </w:t>
      </w:r>
      <w:r w:rsidRPr="00D81F68">
        <w:rPr>
          <w:rFonts w:asciiTheme="majorHAnsi" w:eastAsia="Times New Roman" w:hAnsiTheme="majorHAnsi" w:cs="Arial"/>
        </w:rPr>
        <w:t>izpolnjevanje prevzetih obveznosti po tej pogodbi.</w:t>
      </w:r>
    </w:p>
    <w:p w14:paraId="3C5FCF91" w14:textId="77777777" w:rsidR="00E5214D" w:rsidRPr="00D81F68" w:rsidRDefault="00E5214D" w:rsidP="00E5214D">
      <w:pPr>
        <w:tabs>
          <w:tab w:val="left" w:pos="1728"/>
          <w:tab w:val="left" w:pos="7200"/>
        </w:tabs>
        <w:jc w:val="both"/>
        <w:rPr>
          <w:rFonts w:asciiTheme="majorHAnsi" w:eastAsia="Times New Roman" w:hAnsiTheme="majorHAnsi" w:cs="Arial"/>
        </w:rPr>
      </w:pPr>
    </w:p>
    <w:p w14:paraId="42AAB05D" w14:textId="77777777" w:rsidR="00E5214D" w:rsidRPr="00790A26" w:rsidRDefault="00E5214D" w:rsidP="00E5214D">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790A26">
        <w:rPr>
          <w:rFonts w:asciiTheme="majorHAnsi" w:eastAsia="Times New Roman" w:hAnsiTheme="majorHAnsi" w:cs="Arial"/>
        </w:rPr>
        <w:t>Sredstva so zagotovljena v proračunu Občine Ajdovščina na proračunski postavki 16084</w:t>
      </w:r>
      <w:r w:rsidRPr="00790A26">
        <w:rPr>
          <w:rFonts w:asciiTheme="majorHAnsi" w:hAnsiTheme="majorHAnsi" w:cs="Arial"/>
          <w:szCs w:val="24"/>
        </w:rPr>
        <w:t>, konto 4204 01, NRP OB001-16-0061.</w:t>
      </w:r>
    </w:p>
    <w:p w14:paraId="293CAC97" w14:textId="77777777" w:rsidR="00E5214D" w:rsidRPr="004F2CA9" w:rsidRDefault="00E5214D" w:rsidP="00E5214D">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rPr>
      </w:pPr>
    </w:p>
    <w:p w14:paraId="17B5D74D" w14:textId="77777777" w:rsidR="00E5214D" w:rsidRPr="00D81F68" w:rsidRDefault="00E5214D" w:rsidP="00E5214D">
      <w:pPr>
        <w:tabs>
          <w:tab w:val="left" w:pos="1728"/>
          <w:tab w:val="left" w:pos="7200"/>
        </w:tabs>
        <w:jc w:val="both"/>
        <w:rPr>
          <w:rFonts w:asciiTheme="majorHAnsi" w:eastAsia="Times New Roman" w:hAnsiTheme="majorHAnsi" w:cs="Arial"/>
          <w:b/>
        </w:rPr>
      </w:pPr>
      <w:r w:rsidRPr="00D81F68">
        <w:rPr>
          <w:rFonts w:asciiTheme="majorHAnsi" w:eastAsia="Times New Roman" w:hAnsiTheme="majorHAnsi" w:cs="Arial"/>
          <w:b/>
        </w:rPr>
        <w:t>Predmet pogodbe</w:t>
      </w:r>
    </w:p>
    <w:p w14:paraId="36117286" w14:textId="77777777" w:rsidR="00E5214D" w:rsidRPr="00D81F68" w:rsidRDefault="00E5214D" w:rsidP="00E5214D">
      <w:pPr>
        <w:pStyle w:val="Slog20"/>
        <w:jc w:val="center"/>
        <w:rPr>
          <w:rFonts w:asciiTheme="majorHAnsi" w:hAnsiTheme="majorHAnsi"/>
        </w:rPr>
      </w:pPr>
      <w:r w:rsidRPr="00D81F68">
        <w:rPr>
          <w:rFonts w:asciiTheme="majorHAnsi" w:hAnsiTheme="majorHAnsi"/>
        </w:rPr>
        <w:t>člen</w:t>
      </w:r>
    </w:p>
    <w:p w14:paraId="56635871" w14:textId="77777777" w:rsidR="00E5214D" w:rsidRPr="00303354" w:rsidRDefault="00E5214D" w:rsidP="00E5214D">
      <w:pPr>
        <w:jc w:val="both"/>
        <w:rPr>
          <w:rFonts w:asciiTheme="majorHAnsi" w:eastAsia="Times New Roman" w:hAnsiTheme="majorHAnsi" w:cs="Arial"/>
        </w:rPr>
      </w:pPr>
      <w:r w:rsidRPr="00303354">
        <w:rPr>
          <w:rFonts w:asciiTheme="majorHAnsi" w:eastAsia="Times New Roman" w:hAnsiTheme="majorHAnsi" w:cs="Arial"/>
        </w:rPr>
        <w:t xml:space="preserve">S to pogodbo naročnik oddaja, izvajalec pa sprejme v izvedbo javno naročilo izvedbe GOI del </w:t>
      </w:r>
      <w:r>
        <w:rPr>
          <w:rFonts w:asciiTheme="majorHAnsi" w:eastAsia="Times New Roman" w:hAnsiTheme="majorHAnsi" w:cs="Arial"/>
        </w:rPr>
        <w:t>v vrtcu Ajdovščina</w:t>
      </w:r>
      <w:r w:rsidRPr="00303354">
        <w:rPr>
          <w:rFonts w:asciiTheme="majorHAnsi" w:eastAsia="Times New Roman" w:hAnsiTheme="majorHAnsi" w:cs="Arial"/>
        </w:rPr>
        <w:t>, v skladu:</w:t>
      </w:r>
    </w:p>
    <w:p w14:paraId="3C44D81E" w14:textId="77777777" w:rsidR="00E5214D" w:rsidRPr="00162BFE" w:rsidRDefault="00E5214D" w:rsidP="00E5214D">
      <w:pPr>
        <w:pStyle w:val="Slog32"/>
        <w:rPr>
          <w:rFonts w:asciiTheme="majorHAnsi" w:hAnsiTheme="majorHAnsi"/>
        </w:rPr>
      </w:pPr>
      <w:r w:rsidRPr="00303354">
        <w:rPr>
          <w:rFonts w:asciiTheme="majorHAnsi" w:hAnsiTheme="majorHAnsi"/>
        </w:rPr>
        <w:t xml:space="preserve">z dokumentacijo v zvezi z oddajo javnega naročila in njenimi prilogami </w:t>
      </w:r>
    </w:p>
    <w:p w14:paraId="3823D469" w14:textId="77777777" w:rsidR="00E5214D" w:rsidRPr="00303354" w:rsidRDefault="00E5214D" w:rsidP="00E5214D">
      <w:pPr>
        <w:pStyle w:val="Slog32"/>
        <w:rPr>
          <w:rFonts w:asciiTheme="majorHAnsi" w:hAnsiTheme="majorHAnsi"/>
        </w:rPr>
      </w:pPr>
      <w:r w:rsidRPr="00303354">
        <w:rPr>
          <w:rFonts w:asciiTheme="majorHAnsi" w:hAnsiTheme="majorHAnsi"/>
        </w:rPr>
        <w:t xml:space="preserve">PZI projektno dokumentacijo, ki jo je izdelal </w:t>
      </w:r>
      <w:r>
        <w:rPr>
          <w:rFonts w:asciiTheme="majorHAnsi" w:hAnsiTheme="majorHAnsi"/>
        </w:rPr>
        <w:t>__________________</w:t>
      </w:r>
      <w:r w:rsidRPr="00303354">
        <w:rPr>
          <w:rFonts w:asciiTheme="majorHAnsi" w:hAnsiTheme="majorHAnsi"/>
        </w:rPr>
        <w:t xml:space="preserve">., št. proj. </w:t>
      </w:r>
      <w:r>
        <w:rPr>
          <w:rFonts w:asciiTheme="majorHAnsi" w:hAnsiTheme="majorHAnsi"/>
        </w:rPr>
        <w:t>____________</w:t>
      </w:r>
      <w:r w:rsidRPr="00303354">
        <w:rPr>
          <w:rFonts w:asciiTheme="majorHAnsi" w:hAnsiTheme="majorHAnsi"/>
        </w:rPr>
        <w:t xml:space="preserve">, </w:t>
      </w:r>
    </w:p>
    <w:p w14:paraId="51988DFF" w14:textId="77777777" w:rsidR="00E5214D" w:rsidRPr="00303354" w:rsidRDefault="00E5214D" w:rsidP="00E5214D">
      <w:pPr>
        <w:pStyle w:val="Slog32"/>
        <w:rPr>
          <w:rFonts w:asciiTheme="majorHAnsi" w:hAnsiTheme="majorHAnsi"/>
        </w:rPr>
      </w:pPr>
      <w:r w:rsidRPr="00303354">
        <w:rPr>
          <w:rFonts w:asciiTheme="majorHAnsi" w:hAnsiTheme="majorHAnsi"/>
        </w:rPr>
        <w:t>s ponudbo izvajalca št. _____ z dne __________,</w:t>
      </w:r>
    </w:p>
    <w:p w14:paraId="648C3EE9" w14:textId="77777777" w:rsidR="00E5214D" w:rsidRPr="00303354" w:rsidRDefault="00E5214D" w:rsidP="00E5214D">
      <w:pPr>
        <w:pStyle w:val="Slog32"/>
        <w:rPr>
          <w:rFonts w:asciiTheme="majorHAnsi" w:hAnsiTheme="majorHAnsi"/>
        </w:rPr>
      </w:pPr>
      <w:r w:rsidRPr="00303354">
        <w:rPr>
          <w:rFonts w:asciiTheme="majorHAnsi" w:hAnsiTheme="majorHAnsi"/>
        </w:rPr>
        <w:t>z veljavnimi zakoni, podzakonskimi in drugimi predpisi ter standardi, ki so predvideni za  tovrstne objekte.</w:t>
      </w:r>
    </w:p>
    <w:p w14:paraId="73565139" w14:textId="77777777" w:rsidR="00E5214D" w:rsidRPr="00047834" w:rsidRDefault="00E5214D" w:rsidP="00E5214D">
      <w:pPr>
        <w:jc w:val="both"/>
        <w:rPr>
          <w:rFonts w:asciiTheme="majorHAnsi" w:hAnsiTheme="majorHAnsi" w:cs="Arial"/>
        </w:rPr>
      </w:pPr>
    </w:p>
    <w:p w14:paraId="5176FD14" w14:textId="77777777" w:rsidR="00E5214D" w:rsidRPr="00FB1C00" w:rsidRDefault="00E5214D" w:rsidP="00E5214D">
      <w:pPr>
        <w:jc w:val="both"/>
        <w:rPr>
          <w:rFonts w:asciiTheme="majorHAnsi" w:hAnsiTheme="majorHAnsi" w:cs="Arial"/>
        </w:rPr>
      </w:pPr>
      <w:r w:rsidRPr="00FB1C00">
        <w:rPr>
          <w:rFonts w:asciiTheme="majorHAnsi" w:hAnsiTheme="majorHAnsi" w:cs="Arial"/>
        </w:rPr>
        <w:t>Izvajalec mora izvajati predmet javnega naročanja na naslednji način:</w:t>
      </w:r>
    </w:p>
    <w:p w14:paraId="5CD7CE64" w14:textId="77777777" w:rsidR="00E5214D" w:rsidRPr="00FB1C00" w:rsidRDefault="00E5214D" w:rsidP="00E5214D">
      <w:pPr>
        <w:pStyle w:val="Slog24"/>
        <w:numPr>
          <w:ilvl w:val="0"/>
          <w:numId w:val="40"/>
        </w:numPr>
        <w:rPr>
          <w:rFonts w:asciiTheme="majorHAnsi" w:hAnsiTheme="majorHAnsi"/>
        </w:rPr>
      </w:pPr>
      <w:r>
        <w:rPr>
          <w:rFonts w:asciiTheme="majorHAnsi" w:hAnsiTheme="majorHAnsi"/>
        </w:rPr>
        <w:t>izvajalec del mora</w:t>
      </w:r>
      <w:r w:rsidRPr="00FB1C00">
        <w:rPr>
          <w:rFonts w:asciiTheme="majorHAnsi" w:hAnsiTheme="majorHAnsi"/>
        </w:rPr>
        <w:t xml:space="preserve"> vsa dela izvesti skladno z dokumentacijo v zvezi z oddaj</w:t>
      </w:r>
      <w:r>
        <w:rPr>
          <w:rFonts w:asciiTheme="majorHAnsi" w:hAnsiTheme="majorHAnsi"/>
        </w:rPr>
        <w:t>o javnega naročila in prilogami</w:t>
      </w:r>
      <w:r w:rsidRPr="00FB1C00">
        <w:rPr>
          <w:rFonts w:asciiTheme="majorHAnsi" w:hAnsiTheme="majorHAnsi"/>
        </w:rPr>
        <w:t xml:space="preserve"> ter ponudbenim predračunom oz. skladno z dogovorom »naročnik – izvajalec«, eventualno naročilo tretje osebe se ne bo upoštevalo in se za taka dela plačilo</w:t>
      </w:r>
      <w:r>
        <w:rPr>
          <w:rFonts w:asciiTheme="majorHAnsi" w:hAnsiTheme="majorHAnsi"/>
        </w:rPr>
        <w:t xml:space="preserve"> s strani naročnika</w:t>
      </w:r>
      <w:r w:rsidRPr="00FB1C00">
        <w:rPr>
          <w:rFonts w:asciiTheme="majorHAnsi" w:hAnsiTheme="majorHAnsi"/>
        </w:rPr>
        <w:t xml:space="preserve"> ne izvede,</w:t>
      </w:r>
    </w:p>
    <w:p w14:paraId="5E15C245" w14:textId="77777777" w:rsidR="00E5214D" w:rsidRPr="00FB1C00" w:rsidRDefault="00E5214D" w:rsidP="00E5214D">
      <w:pPr>
        <w:pStyle w:val="Slog24"/>
        <w:numPr>
          <w:ilvl w:val="0"/>
          <w:numId w:val="40"/>
        </w:numPr>
        <w:rPr>
          <w:rFonts w:asciiTheme="majorHAnsi" w:hAnsiTheme="majorHAnsi"/>
        </w:rPr>
      </w:pPr>
      <w:r w:rsidRPr="00FB1C00">
        <w:rPr>
          <w:rFonts w:asciiTheme="majorHAnsi" w:hAnsiTheme="majorHAnsi"/>
        </w:rPr>
        <w:t>vsa odstopanja od predračunskih ko</w:t>
      </w:r>
      <w:r>
        <w:rPr>
          <w:rFonts w:asciiTheme="majorHAnsi" w:hAnsiTheme="majorHAnsi"/>
        </w:rPr>
        <w:t>ličin in vrednosti se mora predhodno</w:t>
      </w:r>
      <w:r w:rsidRPr="00FB1C00">
        <w:rPr>
          <w:rFonts w:asciiTheme="majorHAnsi" w:hAnsiTheme="majorHAnsi"/>
        </w:rPr>
        <w:t xml:space="preserve"> uskladiti na relaciji naročnik – izvajalec,</w:t>
      </w:r>
    </w:p>
    <w:p w14:paraId="03CAB925" w14:textId="77777777" w:rsidR="00E5214D" w:rsidRPr="00FB1C00" w:rsidRDefault="00E5214D" w:rsidP="00E5214D">
      <w:pPr>
        <w:pStyle w:val="Slog24"/>
        <w:numPr>
          <w:ilvl w:val="0"/>
          <w:numId w:val="40"/>
        </w:numPr>
        <w:rPr>
          <w:rFonts w:asciiTheme="majorHAnsi" w:hAnsiTheme="majorHAnsi"/>
        </w:rPr>
      </w:pPr>
      <w:r w:rsidRPr="00FB1C00">
        <w:rPr>
          <w:rFonts w:asciiTheme="majorHAnsi" w:hAnsiTheme="majorHAnsi"/>
        </w:rPr>
        <w:t xml:space="preserve">izvajalec mora obvezno tekoče voditi gradbeni dnevnik za vsa dela, ki trajajo od pričetka do zaključka del po pogodbi, </w:t>
      </w:r>
    </w:p>
    <w:p w14:paraId="132D7F62" w14:textId="77777777" w:rsidR="00E5214D" w:rsidRPr="00FB1C00" w:rsidRDefault="00E5214D" w:rsidP="00E5214D">
      <w:pPr>
        <w:pStyle w:val="Slog24"/>
        <w:numPr>
          <w:ilvl w:val="0"/>
          <w:numId w:val="40"/>
        </w:numPr>
        <w:rPr>
          <w:rFonts w:asciiTheme="majorHAnsi" w:hAnsiTheme="majorHAnsi"/>
        </w:rPr>
      </w:pPr>
      <w:r w:rsidRPr="00FB1C00">
        <w:rPr>
          <w:rFonts w:asciiTheme="majorHAnsi" w:hAnsiTheme="majorHAnsi"/>
        </w:rPr>
        <w:t>izvajalec mora upoštevati pri izvedbi del vse predpisane tehnične standarde in normative, ki so predpisani za posamezno vrsto del,</w:t>
      </w:r>
    </w:p>
    <w:p w14:paraId="537C9C41" w14:textId="77777777" w:rsidR="00E5214D" w:rsidRPr="00FB1C00" w:rsidRDefault="00E5214D" w:rsidP="00E5214D">
      <w:pPr>
        <w:pStyle w:val="Slog24"/>
        <w:numPr>
          <w:ilvl w:val="0"/>
          <w:numId w:val="40"/>
        </w:numPr>
        <w:rPr>
          <w:rFonts w:asciiTheme="majorHAnsi" w:hAnsiTheme="majorHAnsi"/>
        </w:rPr>
      </w:pPr>
      <w:r w:rsidRPr="00FB1C00">
        <w:rPr>
          <w:rFonts w:asciiTheme="majorHAnsi" w:hAnsiTheme="majorHAnsi"/>
        </w:rPr>
        <w:t>v primeru, da ponudnik ne izpolnjuje</w:t>
      </w:r>
      <w:r>
        <w:rPr>
          <w:rFonts w:asciiTheme="majorHAnsi" w:hAnsiTheme="majorHAnsi"/>
        </w:rPr>
        <w:t xml:space="preserve"> pogodbenih obveznosti na način</w:t>
      </w:r>
      <w:r w:rsidRPr="00FB1C00">
        <w:rPr>
          <w:rFonts w:asciiTheme="majorHAnsi" w:hAnsiTheme="majorHAnsi"/>
        </w:rPr>
        <w:t xml:space="preserve"> predviden v pogodbi o izvedbi javnega naročila, začne naročnik ustrezne postopke za njeno prekinitev,</w:t>
      </w:r>
    </w:p>
    <w:p w14:paraId="6E8358A8" w14:textId="77777777" w:rsidR="00E5214D" w:rsidRPr="00FB1C00" w:rsidRDefault="00E5214D" w:rsidP="00E5214D">
      <w:pPr>
        <w:pStyle w:val="Slog24"/>
        <w:numPr>
          <w:ilvl w:val="0"/>
          <w:numId w:val="40"/>
        </w:numPr>
        <w:rPr>
          <w:rFonts w:asciiTheme="majorHAnsi" w:hAnsiTheme="majorHAnsi"/>
        </w:rPr>
      </w:pPr>
      <w:r w:rsidRPr="00FB1C00">
        <w:rPr>
          <w:rFonts w:asciiTheme="majorHAnsi" w:hAnsiTheme="majorHAnsi"/>
        </w:rPr>
        <w:t>za vse vgrajene materiale in opremo je izvajalec del dolžan pred vgradnjo dostaviti v pregled nadzornemu inženirju in naročniku</w:t>
      </w:r>
      <w:r>
        <w:rPr>
          <w:rFonts w:asciiTheme="majorHAnsi" w:hAnsiTheme="majorHAnsi"/>
        </w:rPr>
        <w:t>, vključno z veljavnimi izjavami o skladnosti, certifikati</w:t>
      </w:r>
      <w:r w:rsidRPr="00FB1C00">
        <w:rPr>
          <w:rFonts w:asciiTheme="majorHAnsi" w:hAnsiTheme="majorHAnsi"/>
        </w:rPr>
        <w:t xml:space="preserve">, dokumentacijo oz. navodila v slovenskem jeziku,  </w:t>
      </w:r>
    </w:p>
    <w:p w14:paraId="3FED0637" w14:textId="77777777" w:rsidR="00E5214D" w:rsidRPr="00FB1C00" w:rsidRDefault="00E5214D" w:rsidP="00E5214D">
      <w:pPr>
        <w:pStyle w:val="Slog24"/>
        <w:numPr>
          <w:ilvl w:val="0"/>
          <w:numId w:val="40"/>
        </w:numPr>
        <w:rPr>
          <w:rFonts w:asciiTheme="majorHAnsi" w:hAnsiTheme="majorHAnsi"/>
        </w:rPr>
      </w:pPr>
      <w:r w:rsidRPr="00FB1C00">
        <w:rPr>
          <w:rFonts w:asciiTheme="majorHAnsi" w:hAnsiTheme="majorHAnsi"/>
        </w:rPr>
        <w:t>izvajalec mora vgrajevati samo materiale in opremo določeno v ponudbeni dokumentaciji, oziroma od naročnika pridobiti pisno soglasje za vgradnjo materialov, ki odstopajo od zahtev v ponudbeni dokumentaciji.</w:t>
      </w:r>
    </w:p>
    <w:p w14:paraId="03143617" w14:textId="77777777" w:rsidR="00E5214D" w:rsidRPr="00FB1C00" w:rsidRDefault="00E5214D" w:rsidP="00E5214D">
      <w:pPr>
        <w:jc w:val="both"/>
        <w:rPr>
          <w:rFonts w:asciiTheme="majorHAnsi" w:hAnsiTheme="majorHAnsi" w:cs="Arial"/>
          <w:strike/>
        </w:rPr>
      </w:pPr>
    </w:p>
    <w:p w14:paraId="396BB61F" w14:textId="77777777" w:rsidR="00E5214D" w:rsidRPr="00FB1C00" w:rsidRDefault="00E5214D" w:rsidP="00E5214D">
      <w:pPr>
        <w:jc w:val="both"/>
        <w:rPr>
          <w:rFonts w:asciiTheme="majorHAnsi" w:hAnsiTheme="majorHAnsi" w:cs="Arial"/>
        </w:rPr>
      </w:pPr>
      <w:r w:rsidRPr="00FB1C00">
        <w:rPr>
          <w:rFonts w:asciiTheme="majorHAnsi"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74368BB8" w14:textId="77777777" w:rsidR="00E5214D" w:rsidRPr="00FB1C00" w:rsidRDefault="00E5214D" w:rsidP="00E5214D">
      <w:pPr>
        <w:jc w:val="both"/>
        <w:rPr>
          <w:rFonts w:asciiTheme="majorHAnsi" w:hAnsiTheme="majorHAnsi" w:cs="Arial"/>
        </w:rPr>
      </w:pPr>
    </w:p>
    <w:p w14:paraId="6B9AF51F" w14:textId="77777777" w:rsidR="00E5214D" w:rsidRPr="00FB1C00" w:rsidRDefault="00E5214D" w:rsidP="00E5214D">
      <w:pPr>
        <w:jc w:val="both"/>
        <w:rPr>
          <w:rFonts w:asciiTheme="majorHAnsi" w:hAnsiTheme="majorHAnsi" w:cs="Arial"/>
        </w:rPr>
      </w:pPr>
      <w:r w:rsidRPr="00FB1C00">
        <w:rPr>
          <w:rFonts w:asciiTheme="majorHAnsi" w:hAnsiTheme="majorHAnsi" w:cs="Arial"/>
        </w:rPr>
        <w:t>Pogodbena dela morajo ponudniki oziroma podizvajalci izvajati s strokovno usposobljenimi delavci oziroma kadrom ter imeti veljavno ustrezno dovoljenje oziroma licenco za izvajanje del, predpisano z veljavnimi predpisi.</w:t>
      </w:r>
    </w:p>
    <w:p w14:paraId="32BA9A07"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3BB3CA72"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Obseg, vrsta in kvaliteta del se lahko med izvajanjem del spremenijo le po predhodnem pisnem nalogu ali soglasju naročnika, kar se vpiše v gradbeni dnevnik ali zapisnik operativnega sestanka.</w:t>
      </w:r>
    </w:p>
    <w:p w14:paraId="7B6A5153"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38BEDC28" w14:textId="77777777" w:rsidR="00E5214D" w:rsidRDefault="00E5214D" w:rsidP="00E5214D">
      <w:pPr>
        <w:jc w:val="both"/>
        <w:rPr>
          <w:rFonts w:asciiTheme="majorHAnsi" w:hAnsiTheme="majorHAnsi" w:cs="Arial"/>
        </w:rPr>
      </w:pPr>
      <w:r w:rsidRPr="00FB1C00">
        <w:rPr>
          <w:rFonts w:asciiTheme="majorHAnsi" w:hAnsiTheme="majorHAnsi" w:cs="Arial"/>
        </w:rPr>
        <w:t>Za vsa nepredvidena in dodatna dela mora izvajalec pridobiti pre</w:t>
      </w:r>
      <w:r>
        <w:rPr>
          <w:rFonts w:asciiTheme="majorHAnsi" w:hAnsiTheme="majorHAnsi" w:cs="Arial"/>
        </w:rPr>
        <w:t>dhodno pisno soglasje naročnika</w:t>
      </w:r>
      <w:r w:rsidRPr="00FB1C00">
        <w:rPr>
          <w:rFonts w:asciiTheme="majorHAnsi" w:hAnsiTheme="majorHAnsi" w:cs="Arial"/>
        </w:rPr>
        <w:t xml:space="preserve"> ter pred izvedbo del pripraviti analizo cen.</w:t>
      </w:r>
    </w:p>
    <w:p w14:paraId="0D10BFE1" w14:textId="77777777" w:rsidR="00E5214D" w:rsidRDefault="00E5214D" w:rsidP="00E5214D">
      <w:pPr>
        <w:jc w:val="both"/>
        <w:rPr>
          <w:rFonts w:asciiTheme="majorHAnsi" w:hAnsiTheme="majorHAnsi" w:cs="Arial"/>
        </w:rPr>
      </w:pPr>
    </w:p>
    <w:p w14:paraId="569DC9F1" w14:textId="77777777" w:rsidR="00E5214D" w:rsidRPr="00047834" w:rsidRDefault="00E5214D" w:rsidP="00E5214D">
      <w:pPr>
        <w:tabs>
          <w:tab w:val="left" w:pos="1728"/>
          <w:tab w:val="left" w:pos="7200"/>
        </w:tabs>
        <w:jc w:val="both"/>
        <w:rPr>
          <w:rFonts w:asciiTheme="majorHAnsi" w:hAnsiTheme="majorHAnsi" w:cs="Arial"/>
        </w:rPr>
      </w:pPr>
      <w:r w:rsidRPr="00047834">
        <w:rPr>
          <w:rFonts w:asciiTheme="majorHAnsi" w:hAnsiTheme="majorHAnsi" w:cs="Arial"/>
        </w:rPr>
        <w:t>Izvajalec lahko tudi brez poprejšnjega naloga naročnika izvede nepredvidena dela, ki so nujna, da se zagotovijo trdnost objekta, pravilen potek del in normalna uporaba zgrajenega objekta ali da se prepreči nastanek škode, če zaradi nujnosti ali drugih opravičenih vzrokov nima možnosti, da bi zanje zahteval od naročnika poprej nalog. Pri tem se sme izvajalec odmakniti od tehnične dokumentacije, na podlagi katere izvaja dela. V tem primeru je izvajalec dolžan nemudoma pisno obvestiti naročnika o nepredvidenih delih, ki jih je izvedel ali jih še izvaja in o vzrokih, ki so jih povzročili, ter pridobiti naročnikovo pisno soglasje za izvedbo teh del, sicer ima naročnik pravico izvajalcu oziroma nosilcu posla (v primeru skupne ponudbe) zaračunati pogodbeno kazen v višini 5.000 EUR za posamezno kršitev navedenih pravil oziroma pogodbeno kazen v višini vrednosti dejansko izvedenih del (če ta presegajo 5.000 EUR) in za katere izvajalec ni pridobil pisnega soglasja naročnika. Naročnik ima prav tako pravico iz tega razloga odpovedati to pogodbo o izvedbi javnega naročila.</w:t>
      </w:r>
    </w:p>
    <w:p w14:paraId="7E590D05" w14:textId="77777777" w:rsidR="00E5214D" w:rsidRPr="00047834" w:rsidRDefault="00E5214D" w:rsidP="00E5214D">
      <w:pPr>
        <w:tabs>
          <w:tab w:val="left" w:pos="1728"/>
          <w:tab w:val="left" w:pos="7200"/>
        </w:tabs>
        <w:jc w:val="both"/>
        <w:rPr>
          <w:rFonts w:asciiTheme="majorHAnsi" w:eastAsia="Times New Roman" w:hAnsiTheme="majorHAnsi" w:cs="Arial"/>
        </w:rPr>
      </w:pPr>
    </w:p>
    <w:p w14:paraId="39557D4A" w14:textId="77777777" w:rsidR="00E5214D" w:rsidRPr="00047834" w:rsidRDefault="00E5214D" w:rsidP="00E5214D">
      <w:pPr>
        <w:suppressAutoHyphens/>
        <w:jc w:val="both"/>
        <w:rPr>
          <w:rFonts w:cs="Arial"/>
          <w:lang w:eastAsia="ar-SA"/>
        </w:rPr>
      </w:pPr>
      <w:r w:rsidRPr="00047834">
        <w:rPr>
          <w:rFonts w:asciiTheme="majorHAnsi" w:hAnsiTheme="majorHAnsi" w:cs="Arial"/>
        </w:rPr>
        <w:t>Morebitne pomanjkljivosti ali nepravilnosti v projektni dokumentaciji ne odvezujejo izvajalca od izvedbe del, kot so določena s to pogodbo. Izvajalec je o morebitnih pomanjkljivostih ali nepravilnostih iz projektne dokumentacije dolžan predhodno pisno obvestiti naročnika.</w:t>
      </w:r>
      <w:r w:rsidRPr="00047834">
        <w:rPr>
          <w:rFonts w:cs="Arial"/>
          <w:lang w:eastAsia="ar-SA"/>
        </w:rPr>
        <w:t xml:space="preserve"> </w:t>
      </w:r>
      <w:r w:rsidRPr="00047834">
        <w:rPr>
          <w:rFonts w:asciiTheme="majorHAnsi" w:hAnsiTheme="majorHAnsi" w:cs="Arial"/>
        </w:rPr>
        <w:t xml:space="preserve">Izvajalec je dolžan sam pripraviti </w:t>
      </w:r>
      <w:r w:rsidRPr="00047834">
        <w:rPr>
          <w:rFonts w:asciiTheme="majorHAnsi" w:hAnsiTheme="majorHAnsi" w:cs="Arial"/>
        </w:rPr>
        <w:lastRenderedPageBreak/>
        <w:t>tudi del projektne dokumentacije za izvedbo, kar pomeni, da bo izdelal delavniške risbe in detajle vseh potrebnih elementov in sklopov, ki jih bo pred izdelavo in montažo na objektu uskladil s projektanti, nadzornikom in naročnikom. Za izvedena pogodbena dela se bodo lahko štela samo dela izvedena na podlagi usklajenih elementov oziroma detajlov.</w:t>
      </w:r>
    </w:p>
    <w:p w14:paraId="1FB45F1E" w14:textId="77777777" w:rsidR="00E5214D" w:rsidRPr="00047834" w:rsidRDefault="00E5214D" w:rsidP="00E5214D">
      <w:pPr>
        <w:tabs>
          <w:tab w:val="left" w:pos="1728"/>
          <w:tab w:val="left" w:pos="7200"/>
        </w:tabs>
        <w:jc w:val="both"/>
        <w:rPr>
          <w:rFonts w:asciiTheme="majorHAnsi" w:hAnsiTheme="majorHAnsi" w:cs="Arial"/>
        </w:rPr>
      </w:pPr>
    </w:p>
    <w:p w14:paraId="65B1D691" w14:textId="77777777" w:rsidR="00E5214D" w:rsidRPr="00047834" w:rsidRDefault="00E5214D" w:rsidP="00E5214D">
      <w:pPr>
        <w:tabs>
          <w:tab w:val="left" w:pos="1728"/>
          <w:tab w:val="left" w:pos="7200"/>
        </w:tabs>
        <w:suppressAutoHyphens/>
        <w:jc w:val="both"/>
        <w:rPr>
          <w:rFonts w:asciiTheme="majorHAnsi" w:eastAsia="Times New Roman" w:hAnsiTheme="majorHAnsi" w:cs="Arial"/>
          <w:lang w:eastAsia="ar-SA"/>
        </w:rPr>
      </w:pPr>
      <w:r w:rsidRPr="00047834">
        <w:rPr>
          <w:rFonts w:asciiTheme="majorHAnsi" w:eastAsia="Times New Roman" w:hAnsiTheme="majorHAnsi" w:cs="Arial"/>
          <w:lang w:eastAsia="ar-SA"/>
        </w:rPr>
        <w:t>Pogodbeni stranki se tudi dogovorita, da so po tej pogodbi katerekoli Posebne gradbene uzance izključene.</w:t>
      </w:r>
    </w:p>
    <w:p w14:paraId="72815C41" w14:textId="77777777" w:rsidR="00E5214D" w:rsidRPr="003403A7" w:rsidRDefault="00E5214D" w:rsidP="00E5214D">
      <w:pPr>
        <w:tabs>
          <w:tab w:val="left" w:pos="1728"/>
          <w:tab w:val="left" w:pos="7200"/>
        </w:tabs>
        <w:suppressAutoHyphens/>
        <w:jc w:val="both"/>
        <w:rPr>
          <w:rFonts w:asciiTheme="majorHAnsi" w:eastAsia="Times New Roman" w:hAnsiTheme="majorHAnsi" w:cs="Arial"/>
          <w:lang w:eastAsia="ar-SA"/>
        </w:rPr>
      </w:pPr>
    </w:p>
    <w:p w14:paraId="67BD12CF" w14:textId="77777777" w:rsidR="00E5214D" w:rsidRPr="00FB1C00" w:rsidRDefault="00E5214D" w:rsidP="00E5214D">
      <w:pPr>
        <w:tabs>
          <w:tab w:val="left" w:pos="1728"/>
          <w:tab w:val="left" w:pos="7200"/>
        </w:tabs>
        <w:suppressAutoHyphens/>
        <w:jc w:val="both"/>
        <w:rPr>
          <w:rFonts w:asciiTheme="majorHAnsi" w:eastAsia="Times New Roman" w:hAnsiTheme="majorHAnsi" w:cs="Arial"/>
          <w:lang w:eastAsia="ar-SA"/>
        </w:rPr>
      </w:pPr>
      <w:r w:rsidRPr="003403A7">
        <w:rPr>
          <w:rFonts w:asciiTheme="majorHAnsi" w:eastAsia="Times New Roman" w:hAnsiTheme="majorHAnsi" w:cs="Arial"/>
          <w:lang w:eastAsia="ar-SA"/>
        </w:rPr>
        <w:t>Izvajalec</w:t>
      </w:r>
      <w:r w:rsidRPr="00C873FF">
        <w:rPr>
          <w:rFonts w:asciiTheme="majorHAnsi" w:eastAsia="Times New Roman" w:hAnsiTheme="majorHAnsi" w:cs="Arial"/>
          <w:lang w:eastAsia="ar-SA"/>
        </w:rPr>
        <w:t xml:space="preserve">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 se zavezuje, da bo način opravljanja del prilagodil delu drugih izvajalcev, se z njimi usklajeval in se redno udeleževal iz tega namena sklicanih koordinacijskih sestankov.</w:t>
      </w:r>
    </w:p>
    <w:p w14:paraId="5B87904D" w14:textId="77777777" w:rsidR="00E5214D" w:rsidRPr="00FB1C00" w:rsidRDefault="00E5214D" w:rsidP="00E5214D">
      <w:pPr>
        <w:tabs>
          <w:tab w:val="left" w:pos="1728"/>
          <w:tab w:val="left" w:pos="7200"/>
        </w:tabs>
        <w:suppressAutoHyphens/>
        <w:jc w:val="both"/>
        <w:rPr>
          <w:rFonts w:asciiTheme="majorHAnsi" w:eastAsia="Times New Roman" w:hAnsiTheme="majorHAnsi" w:cs="Arial"/>
          <w:lang w:eastAsia="ar-SA"/>
        </w:rPr>
      </w:pPr>
      <w:r w:rsidRPr="00FB1C00">
        <w:rPr>
          <w:rFonts w:asciiTheme="majorHAnsi" w:eastAsia="Times New Roman" w:hAnsiTheme="majorHAnsi" w:cs="Arial"/>
        </w:rPr>
        <w:t xml:space="preserve"> </w:t>
      </w:r>
    </w:p>
    <w:p w14:paraId="7AB7B289"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b/>
        </w:rPr>
        <w:t>Kakovost del in materiala</w:t>
      </w:r>
    </w:p>
    <w:p w14:paraId="7449266E"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3554431F"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Izvajalec je dolžan dela po tej pogodbi opraviti po pravilih stroke, v pogodbeno določenem roku.</w:t>
      </w:r>
    </w:p>
    <w:p w14:paraId="7C9FCB28"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1941C800"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0BA27541"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7278FC80"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Če je potrebno, mora izvajalec opraviti ustrezna preizkušanja materiala. Stroške preizkušanja materiala trpi izvajalec.</w:t>
      </w:r>
    </w:p>
    <w:p w14:paraId="267BBC0E"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73EA1ACF"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77135A1A"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3C748EA8"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5E919C92" w14:textId="77777777" w:rsidR="00E5214D" w:rsidRPr="00FB1C00" w:rsidRDefault="00E5214D" w:rsidP="00E5214D">
      <w:pPr>
        <w:tabs>
          <w:tab w:val="left" w:pos="1728"/>
          <w:tab w:val="left" w:pos="7200"/>
        </w:tabs>
        <w:jc w:val="both"/>
        <w:rPr>
          <w:rFonts w:asciiTheme="majorHAnsi" w:eastAsia="Times New Roman" w:hAnsiTheme="majorHAnsi" w:cs="Arial"/>
          <w:b/>
        </w:rPr>
      </w:pPr>
    </w:p>
    <w:p w14:paraId="13306934" w14:textId="77777777" w:rsidR="00E5214D" w:rsidRPr="009571B8" w:rsidRDefault="00E5214D" w:rsidP="00E5214D">
      <w:pPr>
        <w:tabs>
          <w:tab w:val="left" w:pos="1728"/>
          <w:tab w:val="left" w:pos="7200"/>
        </w:tabs>
        <w:jc w:val="both"/>
        <w:rPr>
          <w:rFonts w:asciiTheme="majorHAnsi" w:eastAsia="Times New Roman" w:hAnsiTheme="majorHAnsi" w:cs="Arial"/>
          <w:b/>
        </w:rPr>
      </w:pPr>
      <w:r w:rsidRPr="009571B8">
        <w:rPr>
          <w:rFonts w:asciiTheme="majorHAnsi" w:eastAsia="Times New Roman" w:hAnsiTheme="majorHAnsi" w:cs="Arial"/>
          <w:b/>
        </w:rPr>
        <w:t>Ocenjena vrednost in cena storitev</w:t>
      </w:r>
    </w:p>
    <w:p w14:paraId="4340B367" w14:textId="77777777" w:rsidR="00E5214D" w:rsidRPr="009571B8" w:rsidRDefault="00E5214D" w:rsidP="00E5214D">
      <w:pPr>
        <w:pStyle w:val="Slog20"/>
        <w:jc w:val="center"/>
        <w:rPr>
          <w:rFonts w:asciiTheme="majorHAnsi" w:hAnsiTheme="majorHAnsi"/>
        </w:rPr>
      </w:pPr>
      <w:r w:rsidRPr="009571B8">
        <w:rPr>
          <w:rFonts w:asciiTheme="majorHAnsi" w:hAnsiTheme="majorHAnsi"/>
        </w:rPr>
        <w:t>člen</w:t>
      </w:r>
    </w:p>
    <w:p w14:paraId="242F4326" w14:textId="77777777" w:rsidR="00E5214D" w:rsidRPr="009571B8" w:rsidRDefault="00E5214D" w:rsidP="00E5214D">
      <w:pPr>
        <w:tabs>
          <w:tab w:val="left" w:pos="1728"/>
          <w:tab w:val="left" w:pos="7200"/>
        </w:tabs>
        <w:jc w:val="both"/>
        <w:rPr>
          <w:rFonts w:asciiTheme="majorHAnsi" w:hAnsiTheme="majorHAnsi" w:cs="Arial"/>
        </w:rPr>
      </w:pPr>
      <w:r w:rsidRPr="009571B8">
        <w:rPr>
          <w:rFonts w:asciiTheme="majorHAnsi" w:eastAsia="Times New Roman" w:hAnsiTheme="majorHAnsi" w:cs="Arial"/>
        </w:rPr>
        <w:t>Ocenjena vrednost naročila po tej pogodbi znaša:</w:t>
      </w:r>
      <w:r w:rsidRPr="009571B8">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4"/>
        <w:gridCol w:w="3678"/>
      </w:tblGrid>
      <w:tr w:rsidR="00E5214D" w:rsidRPr="009571B8" w14:paraId="7F088967" w14:textId="77777777" w:rsidTr="00CD41C5">
        <w:tc>
          <w:tcPr>
            <w:tcW w:w="5344" w:type="dxa"/>
            <w:shd w:val="clear" w:color="auto" w:fill="D9E2F3" w:themeFill="accent1" w:themeFillTint="33"/>
          </w:tcPr>
          <w:p w14:paraId="442FBC48" w14:textId="77777777" w:rsidR="00E5214D" w:rsidRPr="009571B8" w:rsidRDefault="00E5214D" w:rsidP="00CD41C5">
            <w:pPr>
              <w:rPr>
                <w:rFonts w:asciiTheme="majorHAnsi" w:hAnsiTheme="majorHAnsi" w:cs="Arial"/>
              </w:rPr>
            </w:pPr>
            <w:r w:rsidRPr="009571B8">
              <w:rPr>
                <w:rFonts w:asciiTheme="majorHAnsi" w:hAnsiTheme="majorHAnsi" w:cs="Arial"/>
              </w:rPr>
              <w:t>Postavke ponudbe</w:t>
            </w:r>
          </w:p>
        </w:tc>
        <w:tc>
          <w:tcPr>
            <w:tcW w:w="3678" w:type="dxa"/>
            <w:shd w:val="clear" w:color="auto" w:fill="D9E2F3" w:themeFill="accent1" w:themeFillTint="33"/>
          </w:tcPr>
          <w:p w14:paraId="7656E7D3" w14:textId="77777777" w:rsidR="00E5214D" w:rsidRPr="009571B8" w:rsidRDefault="00E5214D" w:rsidP="00CD41C5">
            <w:pPr>
              <w:rPr>
                <w:rFonts w:asciiTheme="majorHAnsi" w:hAnsiTheme="majorHAnsi" w:cs="Arial"/>
              </w:rPr>
            </w:pPr>
            <w:r w:rsidRPr="009571B8">
              <w:rPr>
                <w:rFonts w:asciiTheme="majorHAnsi" w:hAnsiTheme="majorHAnsi" w:cs="Arial"/>
              </w:rPr>
              <w:t xml:space="preserve">Cena v EUR  </w:t>
            </w:r>
          </w:p>
        </w:tc>
      </w:tr>
      <w:tr w:rsidR="00E5214D" w:rsidRPr="009571B8" w14:paraId="3B0B6D6C" w14:textId="77777777" w:rsidTr="00CD41C5">
        <w:trPr>
          <w:trHeight w:val="212"/>
        </w:trPr>
        <w:tc>
          <w:tcPr>
            <w:tcW w:w="5344" w:type="dxa"/>
            <w:shd w:val="clear" w:color="auto" w:fill="auto"/>
            <w:vAlign w:val="center"/>
          </w:tcPr>
          <w:p w14:paraId="058C2916" w14:textId="77777777" w:rsidR="00E5214D" w:rsidRPr="009571B8" w:rsidRDefault="00E5214D" w:rsidP="00CD41C5">
            <w:pPr>
              <w:rPr>
                <w:rFonts w:asciiTheme="majorHAnsi" w:hAnsiTheme="majorHAnsi" w:cs="Arial"/>
                <w:bCs/>
              </w:rPr>
            </w:pPr>
          </w:p>
        </w:tc>
        <w:tc>
          <w:tcPr>
            <w:tcW w:w="3678" w:type="dxa"/>
            <w:shd w:val="clear" w:color="auto" w:fill="auto"/>
          </w:tcPr>
          <w:p w14:paraId="6D10DD6C" w14:textId="77777777" w:rsidR="00E5214D" w:rsidRPr="009571B8" w:rsidRDefault="00E5214D" w:rsidP="00CD41C5">
            <w:pPr>
              <w:rPr>
                <w:rFonts w:asciiTheme="majorHAnsi" w:hAnsiTheme="majorHAnsi" w:cs="Arial"/>
                <w:b/>
              </w:rPr>
            </w:pPr>
          </w:p>
        </w:tc>
      </w:tr>
      <w:tr w:rsidR="00E5214D" w:rsidRPr="009571B8" w14:paraId="12FC07FC" w14:textId="77777777" w:rsidTr="00CD41C5">
        <w:trPr>
          <w:trHeight w:val="212"/>
        </w:trPr>
        <w:tc>
          <w:tcPr>
            <w:tcW w:w="5344" w:type="dxa"/>
            <w:shd w:val="clear" w:color="auto" w:fill="auto"/>
            <w:vAlign w:val="center"/>
          </w:tcPr>
          <w:p w14:paraId="4071A55F" w14:textId="77777777" w:rsidR="00E5214D" w:rsidRPr="009571B8" w:rsidRDefault="00E5214D" w:rsidP="00CD41C5">
            <w:pPr>
              <w:rPr>
                <w:rFonts w:asciiTheme="majorHAnsi" w:hAnsiTheme="majorHAnsi" w:cs="Arial"/>
                <w:b/>
              </w:rPr>
            </w:pPr>
            <w:r w:rsidRPr="009571B8">
              <w:rPr>
                <w:rFonts w:asciiTheme="majorHAnsi" w:hAnsiTheme="majorHAnsi" w:cs="Arial"/>
                <w:b/>
              </w:rPr>
              <w:t>SKUPAJ brez DDV</w:t>
            </w:r>
          </w:p>
        </w:tc>
        <w:tc>
          <w:tcPr>
            <w:tcW w:w="3678" w:type="dxa"/>
            <w:shd w:val="clear" w:color="auto" w:fill="auto"/>
          </w:tcPr>
          <w:p w14:paraId="62E1FEE2" w14:textId="77777777" w:rsidR="00E5214D" w:rsidRPr="009571B8" w:rsidRDefault="00E5214D" w:rsidP="00CD41C5">
            <w:pPr>
              <w:rPr>
                <w:rFonts w:asciiTheme="majorHAnsi" w:hAnsiTheme="majorHAnsi" w:cs="Arial"/>
                <w:b/>
              </w:rPr>
            </w:pPr>
          </w:p>
        </w:tc>
      </w:tr>
      <w:tr w:rsidR="00E5214D" w:rsidRPr="009571B8" w14:paraId="6712747A" w14:textId="77777777" w:rsidTr="00CD41C5">
        <w:trPr>
          <w:trHeight w:val="212"/>
        </w:trPr>
        <w:tc>
          <w:tcPr>
            <w:tcW w:w="5344" w:type="dxa"/>
            <w:shd w:val="clear" w:color="auto" w:fill="auto"/>
            <w:vAlign w:val="center"/>
          </w:tcPr>
          <w:p w14:paraId="69CB06E4" w14:textId="77777777" w:rsidR="00E5214D" w:rsidRPr="009571B8" w:rsidRDefault="00E5214D" w:rsidP="00CD41C5">
            <w:pPr>
              <w:rPr>
                <w:rFonts w:asciiTheme="majorHAnsi" w:hAnsiTheme="majorHAnsi" w:cs="Arial"/>
              </w:rPr>
            </w:pPr>
            <w:r w:rsidRPr="009571B8">
              <w:rPr>
                <w:rFonts w:asciiTheme="majorHAnsi" w:hAnsiTheme="majorHAnsi" w:cs="Arial"/>
              </w:rPr>
              <w:t>Popust ________%</w:t>
            </w:r>
          </w:p>
        </w:tc>
        <w:tc>
          <w:tcPr>
            <w:tcW w:w="3678" w:type="dxa"/>
            <w:shd w:val="clear" w:color="auto" w:fill="auto"/>
          </w:tcPr>
          <w:p w14:paraId="2CD44972" w14:textId="77777777" w:rsidR="00E5214D" w:rsidRPr="009571B8" w:rsidRDefault="00E5214D" w:rsidP="00CD41C5">
            <w:pPr>
              <w:rPr>
                <w:rFonts w:asciiTheme="majorHAnsi" w:hAnsiTheme="majorHAnsi" w:cs="Arial"/>
              </w:rPr>
            </w:pPr>
          </w:p>
        </w:tc>
      </w:tr>
      <w:tr w:rsidR="00E5214D" w:rsidRPr="009571B8" w14:paraId="2BD4397B" w14:textId="77777777" w:rsidTr="00CD41C5">
        <w:trPr>
          <w:trHeight w:val="212"/>
        </w:trPr>
        <w:tc>
          <w:tcPr>
            <w:tcW w:w="5344" w:type="dxa"/>
            <w:shd w:val="clear" w:color="auto" w:fill="auto"/>
            <w:vAlign w:val="center"/>
          </w:tcPr>
          <w:p w14:paraId="4A0B52E6" w14:textId="77777777" w:rsidR="00E5214D" w:rsidRPr="009571B8" w:rsidRDefault="00E5214D" w:rsidP="00CD41C5">
            <w:pPr>
              <w:rPr>
                <w:rFonts w:asciiTheme="majorHAnsi" w:hAnsiTheme="majorHAnsi" w:cs="Arial"/>
                <w:b/>
              </w:rPr>
            </w:pPr>
            <w:r w:rsidRPr="009571B8">
              <w:rPr>
                <w:rFonts w:asciiTheme="majorHAnsi" w:hAnsiTheme="majorHAnsi" w:cs="Arial"/>
                <w:b/>
              </w:rPr>
              <w:t>SKUPAJ s popustom brez DDV</w:t>
            </w:r>
          </w:p>
        </w:tc>
        <w:tc>
          <w:tcPr>
            <w:tcW w:w="3678" w:type="dxa"/>
            <w:shd w:val="clear" w:color="auto" w:fill="auto"/>
          </w:tcPr>
          <w:p w14:paraId="2F780E95" w14:textId="77777777" w:rsidR="00E5214D" w:rsidRPr="009571B8" w:rsidRDefault="00E5214D" w:rsidP="00CD41C5">
            <w:pPr>
              <w:rPr>
                <w:rFonts w:asciiTheme="majorHAnsi" w:hAnsiTheme="majorHAnsi" w:cs="Arial"/>
              </w:rPr>
            </w:pPr>
          </w:p>
        </w:tc>
      </w:tr>
      <w:tr w:rsidR="00E5214D" w:rsidRPr="009571B8" w14:paraId="5E18730E" w14:textId="77777777" w:rsidTr="00CD41C5">
        <w:trPr>
          <w:trHeight w:val="212"/>
        </w:trPr>
        <w:tc>
          <w:tcPr>
            <w:tcW w:w="5344" w:type="dxa"/>
            <w:shd w:val="clear" w:color="auto" w:fill="auto"/>
            <w:vAlign w:val="center"/>
          </w:tcPr>
          <w:p w14:paraId="07ADE4E0" w14:textId="77777777" w:rsidR="00E5214D" w:rsidRPr="009571B8" w:rsidRDefault="00E5214D" w:rsidP="00CD41C5">
            <w:pPr>
              <w:rPr>
                <w:rFonts w:asciiTheme="majorHAnsi" w:hAnsiTheme="majorHAnsi" w:cs="Arial"/>
              </w:rPr>
            </w:pPr>
            <w:r w:rsidRPr="009571B8">
              <w:rPr>
                <w:rFonts w:asciiTheme="majorHAnsi" w:hAnsiTheme="majorHAnsi" w:cs="Arial"/>
              </w:rPr>
              <w:t>DDV 22%</w:t>
            </w:r>
          </w:p>
        </w:tc>
        <w:tc>
          <w:tcPr>
            <w:tcW w:w="3678" w:type="dxa"/>
            <w:shd w:val="clear" w:color="auto" w:fill="auto"/>
          </w:tcPr>
          <w:p w14:paraId="353219E7" w14:textId="77777777" w:rsidR="00E5214D" w:rsidRPr="009571B8" w:rsidRDefault="00E5214D" w:rsidP="00CD41C5">
            <w:pPr>
              <w:rPr>
                <w:rFonts w:asciiTheme="majorHAnsi" w:hAnsiTheme="majorHAnsi" w:cs="Arial"/>
                <w:strike/>
              </w:rPr>
            </w:pPr>
          </w:p>
        </w:tc>
      </w:tr>
      <w:tr w:rsidR="00E5214D" w:rsidRPr="00EC4731" w14:paraId="0B4615FE" w14:textId="77777777" w:rsidTr="00CD41C5">
        <w:trPr>
          <w:trHeight w:val="212"/>
        </w:trPr>
        <w:tc>
          <w:tcPr>
            <w:tcW w:w="5344" w:type="dxa"/>
            <w:shd w:val="clear" w:color="auto" w:fill="auto"/>
            <w:vAlign w:val="center"/>
          </w:tcPr>
          <w:p w14:paraId="6B02CC81" w14:textId="77777777" w:rsidR="00E5214D" w:rsidRPr="00047834" w:rsidRDefault="00E5214D" w:rsidP="00CD41C5">
            <w:pPr>
              <w:rPr>
                <w:rFonts w:asciiTheme="majorHAnsi" w:hAnsiTheme="majorHAnsi" w:cs="Arial"/>
                <w:b/>
                <w:bCs/>
              </w:rPr>
            </w:pPr>
            <w:r w:rsidRPr="009571B8">
              <w:rPr>
                <w:rFonts w:asciiTheme="majorHAnsi" w:hAnsiTheme="majorHAnsi" w:cs="Arial"/>
                <w:b/>
                <w:bCs/>
              </w:rPr>
              <w:t>SKUPAJ z DDV</w:t>
            </w:r>
          </w:p>
        </w:tc>
        <w:tc>
          <w:tcPr>
            <w:tcW w:w="3678" w:type="dxa"/>
            <w:shd w:val="clear" w:color="auto" w:fill="auto"/>
          </w:tcPr>
          <w:p w14:paraId="656C6AB2" w14:textId="77777777" w:rsidR="00E5214D" w:rsidRPr="00EC4731" w:rsidRDefault="00E5214D" w:rsidP="00CD41C5">
            <w:pPr>
              <w:rPr>
                <w:rFonts w:asciiTheme="majorHAnsi" w:hAnsiTheme="majorHAnsi" w:cs="Arial"/>
                <w:strike/>
              </w:rPr>
            </w:pPr>
          </w:p>
        </w:tc>
      </w:tr>
    </w:tbl>
    <w:p w14:paraId="1AC67742" w14:textId="77777777" w:rsidR="00E5214D" w:rsidRPr="000074CB" w:rsidRDefault="00E5214D" w:rsidP="00E5214D">
      <w:pPr>
        <w:rPr>
          <w:rFonts w:eastAsia="Times New Roman" w:cs="Arial"/>
        </w:rPr>
      </w:pPr>
    </w:p>
    <w:p w14:paraId="4AD9EB7A" w14:textId="77777777" w:rsidR="00E5214D" w:rsidRPr="00EA7636" w:rsidRDefault="00E5214D" w:rsidP="00E5214D">
      <w:pPr>
        <w:tabs>
          <w:tab w:val="left" w:pos="1728"/>
          <w:tab w:val="left" w:pos="7200"/>
        </w:tabs>
        <w:jc w:val="both"/>
        <w:rPr>
          <w:rFonts w:asciiTheme="majorHAnsi" w:eastAsia="Times New Roman" w:hAnsiTheme="majorHAnsi" w:cs="Arial"/>
        </w:rPr>
      </w:pPr>
      <w:r w:rsidRPr="00EA7636">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2B929F" w14:textId="77777777" w:rsidR="00E5214D" w:rsidRPr="00EA7636" w:rsidRDefault="00E5214D" w:rsidP="00E5214D">
      <w:pPr>
        <w:tabs>
          <w:tab w:val="left" w:pos="1728"/>
          <w:tab w:val="left" w:pos="7200"/>
        </w:tabs>
        <w:jc w:val="both"/>
        <w:rPr>
          <w:rFonts w:asciiTheme="majorHAnsi" w:eastAsia="Times New Roman" w:hAnsiTheme="majorHAnsi" w:cs="Arial"/>
        </w:rPr>
      </w:pPr>
    </w:p>
    <w:p w14:paraId="13A49570" w14:textId="77777777" w:rsidR="00E5214D" w:rsidRDefault="00E5214D" w:rsidP="00E5214D">
      <w:pPr>
        <w:tabs>
          <w:tab w:val="left" w:pos="1728"/>
          <w:tab w:val="left" w:pos="7200"/>
        </w:tabs>
        <w:jc w:val="both"/>
        <w:rPr>
          <w:rFonts w:asciiTheme="majorHAnsi" w:eastAsia="Times New Roman" w:hAnsiTheme="majorHAnsi" w:cs="Arial"/>
        </w:rPr>
      </w:pPr>
      <w:r w:rsidRPr="00EA7636">
        <w:rPr>
          <w:rFonts w:asciiTheme="majorHAnsi" w:eastAsia="Times New Roman" w:hAnsiTheme="majorHAnsi" w:cs="Arial"/>
        </w:rPr>
        <w:t xml:space="preserve">Pogodbena vrednost je dogovorjena po </w:t>
      </w:r>
      <w:r w:rsidRPr="007B7A38">
        <w:rPr>
          <w:rFonts w:asciiTheme="majorHAnsi" w:eastAsia="Times New Roman" w:hAnsiTheme="majorHAnsi" w:cs="Arial"/>
        </w:rPr>
        <w:t xml:space="preserve">sistemu fiksnih cen na enoto mere, zato bo izvajalec storitve po tej pogodbi obračunaval po cenah iz ponudbe izvajalca št. _________ z dne _____________, ki veljajo kot cene z vključenim popustom določene od merske enote, tako za vsa pogodbena kot tudi za vsa </w:t>
      </w:r>
      <w:r w:rsidRPr="007B7A38">
        <w:rPr>
          <w:rFonts w:asciiTheme="majorHAnsi" w:eastAsia="Times New Roman" w:hAnsiTheme="majorHAnsi" w:cs="Arial"/>
        </w:rPr>
        <w:lastRenderedPageBreak/>
        <w:t xml:space="preserve">morebitna nepredvidena in več ali manj dela. Vse cene na enoto mere iz ponudbenega predračuna so fiksne od začetka do zaključka gradnje  ter primopredaje objekta naročniku ne glede na spremenjene okoliščine in tudi če presegajo 10% prvotno predvidenih pogodbenih količin del, na podlagi katerih je bila podana ponudba izbranega izvajalca. </w:t>
      </w:r>
    </w:p>
    <w:p w14:paraId="2C059B97" w14:textId="77777777" w:rsidR="00E5214D" w:rsidRPr="003403A7" w:rsidRDefault="00E5214D" w:rsidP="00E5214D">
      <w:pPr>
        <w:tabs>
          <w:tab w:val="left" w:pos="1728"/>
          <w:tab w:val="left" w:pos="7200"/>
        </w:tabs>
        <w:jc w:val="both"/>
        <w:rPr>
          <w:rFonts w:asciiTheme="majorHAnsi" w:eastAsia="Times New Roman" w:hAnsiTheme="majorHAnsi" w:cs="Arial"/>
          <w:color w:val="FF0000"/>
        </w:rPr>
      </w:pPr>
    </w:p>
    <w:p w14:paraId="6E2EC8A5" w14:textId="77777777" w:rsidR="00E5214D" w:rsidRPr="00EA7636" w:rsidRDefault="00E5214D" w:rsidP="00E5214D">
      <w:pPr>
        <w:tabs>
          <w:tab w:val="left" w:pos="1728"/>
          <w:tab w:val="left" w:pos="7200"/>
        </w:tabs>
        <w:jc w:val="both"/>
        <w:rPr>
          <w:rFonts w:asciiTheme="majorHAnsi" w:eastAsia="Times New Roman" w:hAnsiTheme="majorHAnsi" w:cs="Arial"/>
        </w:rPr>
      </w:pPr>
      <w:r w:rsidRPr="00EA7636">
        <w:rPr>
          <w:rFonts w:asciiTheme="majorHAnsi" w:eastAsia="Times New Roman" w:hAnsiTheme="majorHAnsi" w:cs="Arial"/>
        </w:rPr>
        <w:t>V pogodbeno ceno so med drugi</w:t>
      </w:r>
      <w:r>
        <w:rPr>
          <w:rFonts w:asciiTheme="majorHAnsi" w:eastAsia="Times New Roman" w:hAnsiTheme="majorHAnsi" w:cs="Arial"/>
        </w:rPr>
        <w:t>m</w:t>
      </w:r>
      <w:r w:rsidRPr="00EA7636">
        <w:rPr>
          <w:rFonts w:asciiTheme="majorHAnsi" w:eastAsia="Times New Roman" w:hAnsiTheme="majorHAnsi" w:cs="Arial"/>
        </w:rPr>
        <w:t xml:space="preserve"> zajeti tudi:</w:t>
      </w:r>
    </w:p>
    <w:p w14:paraId="13D44526" w14:textId="77777777" w:rsidR="00E5214D" w:rsidRPr="001B5061" w:rsidRDefault="00E5214D" w:rsidP="00E5214D">
      <w:pPr>
        <w:pStyle w:val="Slog59"/>
      </w:pPr>
      <w:r w:rsidRPr="00EA7636">
        <w:t>vsi stroški za pripravljaln</w:t>
      </w:r>
      <w:r>
        <w:t>a in izvedbena gradbena dela,</w:t>
      </w:r>
      <w:r w:rsidRPr="00EA7636">
        <w:t xml:space="preserve"> material, transport, pomožni material in orodja, stroške ureditve, načrta, organizacijo in vzdrževanja gradbišča, vključno s higienskimi </w:t>
      </w:r>
      <w:r w:rsidRPr="001B5061">
        <w:t xml:space="preserve">prostori za delavce, obednico in prostor za počitek,  </w:t>
      </w:r>
    </w:p>
    <w:p w14:paraId="516D8929" w14:textId="77777777" w:rsidR="00E5214D" w:rsidRPr="001B5061" w:rsidRDefault="00E5214D" w:rsidP="00E5214D">
      <w:pPr>
        <w:pStyle w:val="Slog59"/>
      </w:pPr>
      <w:r w:rsidRPr="001B5061">
        <w:t xml:space="preserve">izdelava, dobava in montaža gradbiščne table in začasnega ter stalnega panoja, skladno z navodili, objavljenimi na portalu EU skladi.si, na lokaciji, ki jih določi naročnik, </w:t>
      </w:r>
    </w:p>
    <w:p w14:paraId="7233D93C" w14:textId="77777777" w:rsidR="00E5214D" w:rsidRDefault="00E5214D" w:rsidP="00E5214D">
      <w:pPr>
        <w:pStyle w:val="Slog59"/>
      </w:pPr>
      <w:r w:rsidRPr="00532C1A">
        <w:t>vse stroške začasnih priključkov za energijo, vodo, kanalščine in drugih komunalnih</w:t>
      </w:r>
      <w:r w:rsidRPr="00EA7636">
        <w:t xml:space="preserve"> storitev, telefon ter njihovo porabo in vse stroške tekočega in končnega čiščenja,</w:t>
      </w:r>
    </w:p>
    <w:p w14:paraId="4A21CFDA" w14:textId="77777777" w:rsidR="00E5214D" w:rsidRDefault="00E5214D" w:rsidP="00E5214D">
      <w:pPr>
        <w:pStyle w:val="Slog59"/>
      </w:pPr>
      <w:r w:rsidRPr="00EA7636">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r>
        <w:t>,</w:t>
      </w:r>
    </w:p>
    <w:p w14:paraId="0E2FBE2F" w14:textId="77777777" w:rsidR="00E5214D" w:rsidRPr="001B5061" w:rsidRDefault="00E5214D" w:rsidP="00E5214D">
      <w:pPr>
        <w:pStyle w:val="Slog59"/>
      </w:pPr>
      <w:r w:rsidRPr="00EA7636">
        <w:t xml:space="preserve">vsi stroški garancij in drugih zahtevanih zavarovanj potrebnih za zavarovanje dobre izvedbe del, jamčevanja in odprave napak, delavcev, opreme, gradbišča ter morebitna odgovornost za škodo </w:t>
      </w:r>
      <w:r w:rsidRPr="001B5061">
        <w:t>tretjim osebam, stroški izdaje bančnih garancij, prispevkov, taks in varstva pri delu,</w:t>
      </w:r>
    </w:p>
    <w:p w14:paraId="589FB856" w14:textId="77777777" w:rsidR="00E5214D" w:rsidRPr="001B5061" w:rsidRDefault="00E5214D" w:rsidP="00E5214D">
      <w:pPr>
        <w:pStyle w:val="Slog59"/>
      </w:pPr>
      <w:r w:rsidRPr="001B5061">
        <w:t>vsi stroški izjav o lastnostih, preiskav in poročil, ki so v zvezi z dokazovanjem kvalitete izvedenih del ter materialov,</w:t>
      </w:r>
    </w:p>
    <w:p w14:paraId="026F9BFB" w14:textId="77777777" w:rsidR="00E5214D" w:rsidRPr="001B5061" w:rsidRDefault="00E5214D" w:rsidP="00E5214D">
      <w:pPr>
        <w:pStyle w:val="Slog59"/>
      </w:pPr>
      <w:r w:rsidRPr="001B5061">
        <w:t>sprotno gradbeno čiščenje objekta in finalno čiščenje za takojšnjo vselitev,</w:t>
      </w:r>
    </w:p>
    <w:p w14:paraId="0EBF8C68" w14:textId="77777777" w:rsidR="00E5214D" w:rsidRDefault="00E5214D" w:rsidP="00E5214D">
      <w:pPr>
        <w:pStyle w:val="Slog59"/>
      </w:pPr>
      <w:r w:rsidRPr="001B5061">
        <w:t>izdelava  dokazila o zanesljivosti objekta,</w:t>
      </w:r>
    </w:p>
    <w:p w14:paraId="657A294E" w14:textId="77777777" w:rsidR="00E5214D" w:rsidRPr="001B5061" w:rsidRDefault="00E5214D" w:rsidP="00E5214D">
      <w:pPr>
        <w:pStyle w:val="Slog59"/>
      </w:pPr>
      <w:r>
        <w:t>izdelava PID,</w:t>
      </w:r>
    </w:p>
    <w:p w14:paraId="1A8F76AC" w14:textId="77777777" w:rsidR="00E5214D" w:rsidRPr="001B5061" w:rsidRDefault="00E5214D" w:rsidP="00E5214D">
      <w:pPr>
        <w:pStyle w:val="Slog59"/>
      </w:pPr>
      <w:r w:rsidRPr="001B5061">
        <w:t>izdelava navodil za obratovanje in vzdrževanje objekta ter 30 ur uvajanja zaposlenih naročnika za upravljanje z instalacijami v objektu,</w:t>
      </w:r>
    </w:p>
    <w:p w14:paraId="0CC85617" w14:textId="77777777" w:rsidR="00E5214D" w:rsidRPr="001B5061" w:rsidRDefault="00E5214D" w:rsidP="00E5214D">
      <w:pPr>
        <w:pStyle w:val="Slog59"/>
      </w:pPr>
      <w:r w:rsidRPr="001B5061">
        <w:t>vris objekta v kataster stavb ter vris komunalne infrastrukture v kataster pri upravljalcu,</w:t>
      </w:r>
    </w:p>
    <w:p w14:paraId="7C9B6D45" w14:textId="77777777" w:rsidR="00E5214D" w:rsidRPr="001B5061" w:rsidRDefault="00E5214D" w:rsidP="00E5214D">
      <w:pPr>
        <w:pStyle w:val="Slog59"/>
      </w:pPr>
      <w:r w:rsidRPr="001B5061">
        <w:t>zakonske in druge obveznosti za pravilno in kvalitetno izvedbo javnega naročila po tej pogodbi.</w:t>
      </w:r>
    </w:p>
    <w:p w14:paraId="71BBE3C1" w14:textId="77777777" w:rsidR="00E5214D" w:rsidRPr="001B5061" w:rsidRDefault="00E5214D" w:rsidP="00E5214D">
      <w:pPr>
        <w:pStyle w:val="Slog59"/>
      </w:pPr>
      <w:r w:rsidRPr="001B5061">
        <w:t>vsi stroški certifikatov, preiskav in poročil, ki so v zvezi z dokazovanjem kvalitete izvedenih del ter materialov,</w:t>
      </w:r>
    </w:p>
    <w:p w14:paraId="501D4E56" w14:textId="77777777" w:rsidR="00E5214D" w:rsidRPr="001B5061" w:rsidRDefault="00E5214D" w:rsidP="00E5214D">
      <w:pPr>
        <w:pStyle w:val="Slog59"/>
      </w:pPr>
      <w:r w:rsidRPr="001B5061">
        <w:t>zakonske in druge obveznosti za pravilno in kvalitetno izvedbo javnega naročila po tej pogodbi.</w:t>
      </w:r>
    </w:p>
    <w:p w14:paraId="0F531063" w14:textId="77777777" w:rsidR="00E5214D" w:rsidRPr="001B5061" w:rsidRDefault="00E5214D" w:rsidP="00E5214D">
      <w:pPr>
        <w:tabs>
          <w:tab w:val="left" w:pos="1728"/>
          <w:tab w:val="left" w:pos="7200"/>
        </w:tabs>
        <w:jc w:val="both"/>
        <w:rPr>
          <w:rFonts w:asciiTheme="majorHAnsi" w:eastAsia="Times New Roman" w:hAnsiTheme="majorHAnsi" w:cs="Arial"/>
        </w:rPr>
      </w:pPr>
      <w:r w:rsidRPr="001B5061">
        <w:rPr>
          <w:rFonts w:asciiTheme="majorHAnsi" w:eastAsia="Times New Roman" w:hAnsiTheme="majorHAnsi" w:cs="Arial"/>
        </w:rPr>
        <w:t xml:space="preserve">  </w:t>
      </w:r>
    </w:p>
    <w:p w14:paraId="00A862F6" w14:textId="77777777" w:rsidR="00E5214D" w:rsidRPr="001B5061" w:rsidRDefault="00E5214D" w:rsidP="00E5214D">
      <w:pPr>
        <w:jc w:val="both"/>
        <w:rPr>
          <w:rFonts w:asciiTheme="majorHAnsi" w:eastAsia="Times New Roman" w:hAnsiTheme="majorHAnsi" w:cs="Arial"/>
        </w:rPr>
      </w:pPr>
      <w:r w:rsidRPr="001B5061">
        <w:rPr>
          <w:rFonts w:asciiTheme="majorHAnsi" w:eastAsia="Times New Roman" w:hAnsiTheme="majorHAnsi" w:cs="Arial"/>
        </w:rPr>
        <w:t>Izvajalec ni upravičen do plačila dodatnih del, v kolikor jih pred tem  ne predhodno pisno potrdi in odobri zakoniti zastopnik naročnika oziroma od njega pisno pooblaščena oseba.</w:t>
      </w:r>
    </w:p>
    <w:p w14:paraId="56E9254C" w14:textId="77777777" w:rsidR="00E5214D" w:rsidRDefault="00E5214D" w:rsidP="00E5214D">
      <w:pPr>
        <w:tabs>
          <w:tab w:val="left" w:pos="1728"/>
          <w:tab w:val="left" w:pos="7200"/>
        </w:tabs>
        <w:jc w:val="both"/>
        <w:rPr>
          <w:rFonts w:asciiTheme="majorHAnsi" w:eastAsia="Times New Roman" w:hAnsiTheme="majorHAnsi" w:cs="Arial"/>
        </w:rPr>
      </w:pPr>
    </w:p>
    <w:p w14:paraId="4948BBB6" w14:textId="77777777" w:rsidR="00E5214D" w:rsidRDefault="00E5214D" w:rsidP="00E5214D">
      <w:pPr>
        <w:tabs>
          <w:tab w:val="left" w:pos="1728"/>
          <w:tab w:val="left" w:pos="7200"/>
        </w:tabs>
        <w:jc w:val="both"/>
        <w:rPr>
          <w:rFonts w:asciiTheme="majorHAnsi" w:eastAsia="Times New Roman" w:hAnsiTheme="majorHAnsi" w:cs="Arial"/>
        </w:rPr>
      </w:pPr>
      <w:r w:rsidRPr="00EA7636">
        <w:rPr>
          <w:rFonts w:asciiTheme="majorHAnsi" w:eastAsia="Times New Roman" w:hAnsiTheme="majorHAnsi" w:cs="Arial"/>
        </w:rPr>
        <w:t>Izvajalec in naročnik sta soglasna, da izvajalec ni upravičen do podražitev za izvedena dela niti v smislu 655.</w:t>
      </w:r>
      <w:r>
        <w:rPr>
          <w:rFonts w:asciiTheme="majorHAnsi" w:eastAsia="Times New Roman" w:hAnsiTheme="majorHAnsi" w:cs="Arial"/>
        </w:rPr>
        <w:t xml:space="preserve"> in 656.</w:t>
      </w:r>
      <w:r w:rsidRPr="00EA7636">
        <w:rPr>
          <w:rFonts w:asciiTheme="majorHAnsi" w:eastAsia="Times New Roman" w:hAnsiTheme="majorHAnsi" w:cs="Arial"/>
        </w:rPr>
        <w:t xml:space="preserve"> člena Obligacijskega zakonika.</w:t>
      </w:r>
    </w:p>
    <w:p w14:paraId="06561807" w14:textId="77777777" w:rsidR="00E5214D" w:rsidRPr="00FB1C00" w:rsidRDefault="00E5214D" w:rsidP="00E5214D">
      <w:pPr>
        <w:tabs>
          <w:tab w:val="left" w:pos="1728"/>
          <w:tab w:val="left" w:pos="7200"/>
        </w:tabs>
        <w:jc w:val="both"/>
        <w:rPr>
          <w:rFonts w:asciiTheme="majorHAnsi" w:eastAsia="Times New Roman" w:hAnsiTheme="majorHAnsi" w:cs="Arial"/>
          <w:b/>
        </w:rPr>
      </w:pPr>
      <w:r>
        <w:rPr>
          <w:rFonts w:asciiTheme="majorHAnsi" w:eastAsia="Times New Roman" w:hAnsiTheme="majorHAnsi" w:cs="Arial"/>
        </w:rPr>
        <w:t xml:space="preserve"> </w:t>
      </w:r>
    </w:p>
    <w:p w14:paraId="2FE46F07"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Obračun del in način plačila</w:t>
      </w:r>
    </w:p>
    <w:p w14:paraId="69843901"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108BD6EC" w14:textId="77777777" w:rsidR="00E5214D" w:rsidRPr="004F2AFC" w:rsidRDefault="00E5214D" w:rsidP="00E5214D">
      <w:pPr>
        <w:tabs>
          <w:tab w:val="left" w:pos="1728"/>
          <w:tab w:val="left" w:pos="7200"/>
        </w:tabs>
        <w:jc w:val="both"/>
        <w:rPr>
          <w:rFonts w:asciiTheme="majorHAnsi" w:hAnsiTheme="majorHAnsi"/>
        </w:rPr>
      </w:pPr>
      <w:r w:rsidRPr="00FB1C00">
        <w:rPr>
          <w:rFonts w:asciiTheme="majorHAnsi" w:eastAsia="Times New Roman" w:hAnsiTheme="majorHAnsi" w:cs="Arial"/>
        </w:rPr>
        <w:t>Izvajalec bo opravljena dela obračunaval po enotnih cenah iz</w:t>
      </w:r>
      <w:r>
        <w:rPr>
          <w:rFonts w:asciiTheme="majorHAnsi" w:eastAsia="Times New Roman" w:hAnsiTheme="majorHAnsi" w:cs="Arial"/>
        </w:rPr>
        <w:t xml:space="preserve"> ponudbenega predračuna, </w:t>
      </w:r>
      <w:r w:rsidRPr="00FB1C00">
        <w:rPr>
          <w:rFonts w:asciiTheme="majorHAnsi" w:eastAsia="Times New Roman" w:hAnsiTheme="majorHAnsi" w:cs="Arial"/>
        </w:rPr>
        <w:t xml:space="preserve">po dejansko </w:t>
      </w:r>
      <w:r w:rsidRPr="004F2AFC">
        <w:rPr>
          <w:rFonts w:asciiTheme="majorHAnsi" w:eastAsia="Times New Roman" w:hAnsiTheme="majorHAnsi" w:cs="Arial"/>
        </w:rPr>
        <w:t>izvršenih količinah, evidentiranih v knjigi obračunskih izmer in potrjenih s strani nadzornega inženirja.</w:t>
      </w:r>
      <w:r w:rsidRPr="004F2AFC">
        <w:rPr>
          <w:rFonts w:asciiTheme="majorHAnsi" w:hAnsiTheme="majorHAnsi"/>
        </w:rPr>
        <w:t xml:space="preserve"> </w:t>
      </w:r>
    </w:p>
    <w:p w14:paraId="5FC0E35D" w14:textId="77777777" w:rsidR="00E5214D" w:rsidRPr="004F2AFC" w:rsidRDefault="00E5214D" w:rsidP="00E5214D">
      <w:pPr>
        <w:tabs>
          <w:tab w:val="left" w:pos="426"/>
          <w:tab w:val="left" w:pos="2880"/>
        </w:tabs>
        <w:jc w:val="both"/>
        <w:rPr>
          <w:rFonts w:asciiTheme="majorHAnsi" w:eastAsia="Times New Roman" w:hAnsiTheme="majorHAnsi" w:cs="Arial"/>
        </w:rPr>
      </w:pPr>
      <w:r w:rsidRPr="004F2AFC">
        <w:rPr>
          <w:rFonts w:asciiTheme="majorHAnsi" w:eastAsia="Times New Roman" w:hAnsiTheme="majorHAnsi" w:cs="Arial"/>
        </w:rPr>
        <w:t xml:space="preserve">Naročnik bo upošteval le tista dela, ki so izvedena do te mere, da so materiali fiksno in dokončno spojeni z objektom in funkcionirajo kot celota. </w:t>
      </w:r>
    </w:p>
    <w:p w14:paraId="05DF5981" w14:textId="77777777" w:rsidR="00E5214D" w:rsidRPr="00FB1C00" w:rsidRDefault="00E5214D" w:rsidP="00E5214D">
      <w:pPr>
        <w:tabs>
          <w:tab w:val="left" w:pos="1728"/>
          <w:tab w:val="left" w:pos="7200"/>
        </w:tabs>
        <w:jc w:val="both"/>
        <w:rPr>
          <w:rFonts w:asciiTheme="majorHAnsi" w:hAnsiTheme="majorHAnsi"/>
        </w:rPr>
      </w:pPr>
    </w:p>
    <w:p w14:paraId="647960DC" w14:textId="77777777" w:rsidR="00E5214D" w:rsidRPr="00FB1C00" w:rsidRDefault="00E5214D" w:rsidP="00E5214D">
      <w:pPr>
        <w:tabs>
          <w:tab w:val="left" w:pos="1728"/>
          <w:tab w:val="left" w:pos="7200"/>
        </w:tabs>
        <w:jc w:val="both"/>
        <w:rPr>
          <w:rFonts w:asciiTheme="majorHAnsi" w:hAnsiTheme="majorHAnsi"/>
        </w:rPr>
      </w:pPr>
      <w:r w:rsidRPr="00FB1C00">
        <w:rPr>
          <w:rFonts w:asciiTheme="majorHAnsi" w:hAnsiTheme="majorHAnsi"/>
        </w:rPr>
        <w:t xml:space="preserve">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w:t>
      </w:r>
      <w:r w:rsidRPr="00FB1C00">
        <w:rPr>
          <w:rFonts w:asciiTheme="majorHAnsi" w:hAnsiTheme="majorHAnsi"/>
        </w:rPr>
        <w:lastRenderedPageBreak/>
        <w:t>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1F85BE34"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68DE820B" w14:textId="77777777" w:rsidR="00E5214D"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3B2FBFD4"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31DF0E12"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552B8B26"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02861D01"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 bo poravnal pogodbeni znesek 30 dn</w:t>
      </w:r>
      <w:r>
        <w:rPr>
          <w:rFonts w:asciiTheme="majorHAnsi" w:eastAsia="Times New Roman" w:hAnsiTheme="majorHAnsi" w:cs="Arial"/>
        </w:rPr>
        <w:t>i</w:t>
      </w:r>
      <w:r w:rsidRPr="00FB1C00">
        <w:rPr>
          <w:rFonts w:asciiTheme="majorHAnsi" w:eastAsia="Times New Roman" w:hAnsiTheme="majorHAnsi" w:cs="Arial"/>
        </w:rPr>
        <w:t xml:space="preserve"> od dneva uradnega prejetja (preko sistema E-računi) potrjene situacije s strani nadzornega z vsemi zahtevanimi prilogami.</w:t>
      </w:r>
    </w:p>
    <w:p w14:paraId="6E136DED"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7A6D10A3"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5243194"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188ED80E"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Sporni znesek situacije razrešita naročnik in izvajalec do izdaje naslednje situacije, sporne postavke iz končne situacije pa ob končnem obračunu.</w:t>
      </w:r>
      <w:r>
        <w:rPr>
          <w:rFonts w:asciiTheme="majorHAnsi" w:eastAsia="Times New Roman" w:hAnsiTheme="majorHAnsi" w:cs="Arial"/>
        </w:rPr>
        <w:t xml:space="preserve">  </w:t>
      </w:r>
    </w:p>
    <w:p w14:paraId="3B034A08"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083BF08C"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7E87E3F4"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3E40F137"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primeru zamude plačila je naročnik dolžan plačati zakonite zamudne obresti.</w:t>
      </w:r>
    </w:p>
    <w:p w14:paraId="5C72A245" w14:textId="77777777" w:rsidR="00E5214D" w:rsidRPr="00FB1C00" w:rsidRDefault="00E5214D" w:rsidP="00E5214D">
      <w:pPr>
        <w:tabs>
          <w:tab w:val="left" w:pos="1728"/>
          <w:tab w:val="left" w:pos="7200"/>
        </w:tabs>
        <w:jc w:val="both"/>
        <w:rPr>
          <w:rFonts w:asciiTheme="majorHAnsi" w:eastAsia="Times New Roman" w:hAnsiTheme="majorHAnsi" w:cs="Arial"/>
          <w:b/>
        </w:rPr>
      </w:pPr>
    </w:p>
    <w:p w14:paraId="34C8225C"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 xml:space="preserve">Roki izvedbe del in pogodbena kazen zaradi zamude </w:t>
      </w:r>
    </w:p>
    <w:p w14:paraId="7CDAEF79"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7621DCCE" w14:textId="77777777" w:rsidR="00E5214D" w:rsidRPr="002B48A4" w:rsidRDefault="00E5214D" w:rsidP="00E5214D">
      <w:pPr>
        <w:tabs>
          <w:tab w:val="left" w:pos="5040"/>
        </w:tabs>
        <w:jc w:val="both"/>
        <w:rPr>
          <w:rFonts w:asciiTheme="majorHAnsi" w:hAnsiTheme="majorHAnsi" w:cs="Arial"/>
        </w:rPr>
      </w:pPr>
      <w:r w:rsidRPr="00776E37">
        <w:rPr>
          <w:rFonts w:asciiTheme="majorHAnsi" w:hAnsiTheme="majorHAnsi" w:cs="Arial"/>
        </w:rPr>
        <w:t xml:space="preserve">Rok izvedbe: </w:t>
      </w:r>
      <w:r w:rsidRPr="00B90544">
        <w:rPr>
          <w:rFonts w:asciiTheme="majorHAnsi" w:hAnsiTheme="majorHAnsi" w:cs="Arial"/>
        </w:rPr>
        <w:t>Izvajalec se obvezuje, da bo dela izv</w:t>
      </w:r>
      <w:r>
        <w:rPr>
          <w:rFonts w:asciiTheme="majorHAnsi" w:hAnsiTheme="majorHAnsi" w:cs="Arial"/>
        </w:rPr>
        <w:t xml:space="preserve">edel </w:t>
      </w:r>
      <w:r w:rsidRPr="00B90544">
        <w:rPr>
          <w:rFonts w:asciiTheme="majorHAnsi" w:hAnsiTheme="majorHAnsi" w:cs="Arial"/>
        </w:rPr>
        <w:t xml:space="preserve"> v roku </w:t>
      </w:r>
      <w:r>
        <w:rPr>
          <w:rFonts w:asciiTheme="majorHAnsi" w:hAnsiTheme="majorHAnsi" w:cs="Arial"/>
        </w:rPr>
        <w:t>35</w:t>
      </w:r>
      <w:r w:rsidRPr="00B90544">
        <w:rPr>
          <w:rFonts w:asciiTheme="majorHAnsi" w:hAnsiTheme="majorHAnsi" w:cs="Arial"/>
        </w:rPr>
        <w:t xml:space="preserve"> </w:t>
      </w:r>
      <w:r w:rsidRPr="002B48A4">
        <w:rPr>
          <w:rFonts w:asciiTheme="majorHAnsi" w:hAnsiTheme="majorHAnsi" w:cs="Arial"/>
        </w:rPr>
        <w:t xml:space="preserve">dni od </w:t>
      </w:r>
      <w:r>
        <w:rPr>
          <w:rFonts w:asciiTheme="majorHAnsi" w:hAnsiTheme="majorHAnsi" w:cs="Arial"/>
        </w:rPr>
        <w:t xml:space="preserve">uvedbe v delo. </w:t>
      </w:r>
      <w:r w:rsidRPr="002B48A4">
        <w:rPr>
          <w:rFonts w:asciiTheme="majorHAnsi" w:hAnsiTheme="majorHAnsi" w:cs="Arial"/>
        </w:rPr>
        <w:t xml:space="preserve"> </w:t>
      </w:r>
    </w:p>
    <w:p w14:paraId="0C20C1C0" w14:textId="77777777" w:rsidR="00E5214D" w:rsidRPr="002B48A4" w:rsidRDefault="00E5214D" w:rsidP="00E5214D">
      <w:pPr>
        <w:tabs>
          <w:tab w:val="left" w:pos="5040"/>
        </w:tabs>
        <w:jc w:val="both"/>
        <w:rPr>
          <w:rFonts w:asciiTheme="majorHAnsi" w:hAnsiTheme="majorHAnsi" w:cs="Arial"/>
        </w:rPr>
      </w:pPr>
    </w:p>
    <w:p w14:paraId="5FB5A06A" w14:textId="77777777" w:rsidR="00E5214D" w:rsidRPr="00FB1C00" w:rsidRDefault="00E5214D" w:rsidP="00E5214D">
      <w:pPr>
        <w:tabs>
          <w:tab w:val="left" w:pos="1728"/>
          <w:tab w:val="left" w:pos="7200"/>
        </w:tabs>
        <w:jc w:val="both"/>
        <w:rPr>
          <w:rFonts w:asciiTheme="majorHAnsi" w:hAnsiTheme="majorHAnsi" w:cs="Arial"/>
          <w:lang w:eastAsia="en-US"/>
        </w:rPr>
      </w:pPr>
      <w:r w:rsidRPr="002B48A4">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w:t>
      </w:r>
      <w:r w:rsidRPr="00FB1C00">
        <w:rPr>
          <w:rFonts w:asciiTheme="majorHAnsi" w:hAnsiTheme="majorHAnsi" w:cs="Arial"/>
          <w:lang w:eastAsia="en-US"/>
        </w:rPr>
        <w:t xml:space="preserve"> obvladal z izvedbo dodatnih ukrepov:</w:t>
      </w:r>
    </w:p>
    <w:p w14:paraId="55D7EF27" w14:textId="77777777" w:rsidR="00E5214D" w:rsidRPr="00FB1C00" w:rsidRDefault="00E5214D" w:rsidP="00E5214D">
      <w:pPr>
        <w:numPr>
          <w:ilvl w:val="0"/>
          <w:numId w:val="16"/>
        </w:numPr>
        <w:tabs>
          <w:tab w:val="left" w:pos="0"/>
        </w:tabs>
        <w:suppressAutoHyphens/>
        <w:jc w:val="both"/>
        <w:rPr>
          <w:rFonts w:asciiTheme="majorHAnsi" w:hAnsiTheme="majorHAnsi" w:cs="Arial"/>
          <w:lang w:eastAsia="en-US"/>
        </w:rPr>
      </w:pPr>
      <w:r w:rsidRPr="00FB1C00">
        <w:rPr>
          <w:rFonts w:asciiTheme="majorHAnsi" w:hAnsiTheme="majorHAnsi" w:cs="Arial"/>
          <w:lang w:eastAsia="en-US"/>
        </w:rPr>
        <w:t>s povečanjem števila delavcev, mehanizacije in drugih potrebnih kapacitet oziroma z intenzivnejšim angažiranjem podizvajalcev,</w:t>
      </w:r>
    </w:p>
    <w:p w14:paraId="57FE938B" w14:textId="77777777" w:rsidR="00E5214D" w:rsidRPr="00FB1C00" w:rsidRDefault="00E5214D" w:rsidP="00E5214D">
      <w:pPr>
        <w:numPr>
          <w:ilvl w:val="0"/>
          <w:numId w:val="16"/>
        </w:numPr>
        <w:tabs>
          <w:tab w:val="left" w:pos="0"/>
        </w:tabs>
        <w:suppressAutoHyphens/>
        <w:jc w:val="both"/>
        <w:rPr>
          <w:rFonts w:asciiTheme="majorHAnsi" w:hAnsiTheme="majorHAnsi" w:cs="Arial"/>
          <w:lang w:eastAsia="en-US"/>
        </w:rPr>
      </w:pPr>
      <w:r w:rsidRPr="00FB1C00">
        <w:rPr>
          <w:rFonts w:asciiTheme="majorHAnsi" w:hAnsiTheme="majorHAnsi" w:cs="Arial"/>
          <w:lang w:eastAsia="en-US"/>
        </w:rPr>
        <w:t>z večizmenskim delom,</w:t>
      </w:r>
    </w:p>
    <w:p w14:paraId="5C6F164F" w14:textId="77777777" w:rsidR="00E5214D" w:rsidRPr="00FB1C00" w:rsidRDefault="00E5214D" w:rsidP="00E5214D">
      <w:pPr>
        <w:numPr>
          <w:ilvl w:val="0"/>
          <w:numId w:val="16"/>
        </w:numPr>
        <w:tabs>
          <w:tab w:val="left" w:pos="0"/>
        </w:tabs>
        <w:suppressAutoHyphens/>
        <w:jc w:val="both"/>
        <w:rPr>
          <w:rFonts w:asciiTheme="majorHAnsi" w:hAnsiTheme="majorHAnsi" w:cs="Arial"/>
          <w:lang w:eastAsia="en-US"/>
        </w:rPr>
      </w:pPr>
      <w:r w:rsidRPr="00FB1C00">
        <w:rPr>
          <w:rFonts w:asciiTheme="majorHAnsi" w:hAnsiTheme="majorHAnsi" w:cs="Arial"/>
          <w:lang w:eastAsia="en-US"/>
        </w:rPr>
        <w:t>z izboljšanjem kvalitete pripravljalnih in vseh ostalih del ter s posebnim poudarkom na pripravi izvedbe še neizvedenih del po terminskem planu,</w:t>
      </w:r>
    </w:p>
    <w:p w14:paraId="2CB7B43C" w14:textId="77777777" w:rsidR="00E5214D" w:rsidRPr="00FB1C00" w:rsidRDefault="00E5214D" w:rsidP="00E5214D">
      <w:pPr>
        <w:numPr>
          <w:ilvl w:val="0"/>
          <w:numId w:val="16"/>
        </w:numPr>
        <w:tabs>
          <w:tab w:val="left" w:pos="0"/>
        </w:tabs>
        <w:suppressAutoHyphens/>
        <w:jc w:val="both"/>
        <w:rPr>
          <w:rFonts w:asciiTheme="majorHAnsi" w:hAnsiTheme="majorHAnsi" w:cs="Arial"/>
          <w:lang w:eastAsia="en-US"/>
        </w:rPr>
      </w:pPr>
      <w:r w:rsidRPr="00FB1C00">
        <w:rPr>
          <w:rFonts w:asciiTheme="majorHAnsi" w:hAnsiTheme="majorHAnsi" w:cs="Arial"/>
          <w:lang w:eastAsia="en-US"/>
        </w:rPr>
        <w:t>z delom ob nedeljah, nočnim delom in z delom v dela prostih dnevih,</w:t>
      </w:r>
    </w:p>
    <w:p w14:paraId="1E8A2BFA" w14:textId="77777777" w:rsidR="00E5214D" w:rsidRPr="00FB1C00" w:rsidRDefault="00E5214D" w:rsidP="00E5214D">
      <w:pPr>
        <w:numPr>
          <w:ilvl w:val="0"/>
          <w:numId w:val="16"/>
        </w:numPr>
        <w:tabs>
          <w:tab w:val="left" w:pos="0"/>
        </w:tabs>
        <w:suppressAutoHyphens/>
        <w:jc w:val="both"/>
        <w:rPr>
          <w:rFonts w:asciiTheme="majorHAnsi" w:hAnsiTheme="majorHAnsi" w:cs="Arial"/>
          <w:lang w:eastAsia="en-US"/>
        </w:rPr>
      </w:pPr>
      <w:r w:rsidRPr="00FB1C00">
        <w:rPr>
          <w:rFonts w:asciiTheme="majorHAnsi" w:hAnsiTheme="majorHAnsi" w:cs="Arial"/>
          <w:lang w:eastAsia="en-US"/>
        </w:rPr>
        <w:t>z nadurnim delom,</w:t>
      </w:r>
    </w:p>
    <w:p w14:paraId="35C5E8EB" w14:textId="77777777" w:rsidR="00E5214D" w:rsidRPr="00FB1C00" w:rsidRDefault="00E5214D" w:rsidP="00E5214D">
      <w:pPr>
        <w:numPr>
          <w:ilvl w:val="0"/>
          <w:numId w:val="16"/>
        </w:numPr>
        <w:tabs>
          <w:tab w:val="left" w:pos="0"/>
        </w:tabs>
        <w:suppressAutoHyphens/>
        <w:jc w:val="both"/>
        <w:rPr>
          <w:rFonts w:asciiTheme="majorHAnsi" w:hAnsiTheme="majorHAnsi" w:cs="Arial"/>
          <w:lang w:eastAsia="en-US"/>
        </w:rPr>
      </w:pPr>
      <w:r w:rsidRPr="00FB1C00">
        <w:rPr>
          <w:rFonts w:asciiTheme="majorHAnsi" w:hAnsiTheme="majorHAnsi" w:cs="Arial"/>
          <w:lang w:eastAsia="en-US"/>
        </w:rPr>
        <w:t>z drugimi organizacijskimi, tehničnimi in tehnološkimi ukrepi.</w:t>
      </w:r>
    </w:p>
    <w:p w14:paraId="048543B6" w14:textId="77777777" w:rsidR="00E5214D" w:rsidRPr="00FB1C00" w:rsidRDefault="00E5214D" w:rsidP="00E5214D">
      <w:pPr>
        <w:tabs>
          <w:tab w:val="left" w:pos="0"/>
        </w:tabs>
        <w:jc w:val="both"/>
        <w:rPr>
          <w:rFonts w:asciiTheme="majorHAnsi" w:hAnsiTheme="majorHAnsi" w:cs="Arial"/>
          <w:lang w:eastAsia="en-US"/>
        </w:rPr>
      </w:pPr>
    </w:p>
    <w:p w14:paraId="07834369" w14:textId="77777777" w:rsidR="00E5214D" w:rsidRPr="00FB1C00" w:rsidRDefault="00E5214D" w:rsidP="00E5214D">
      <w:pPr>
        <w:tabs>
          <w:tab w:val="left" w:pos="0"/>
        </w:tabs>
        <w:jc w:val="both"/>
        <w:rPr>
          <w:rFonts w:asciiTheme="majorHAnsi" w:hAnsiTheme="majorHAnsi" w:cs="Arial"/>
          <w:lang w:eastAsia="en-US"/>
        </w:rPr>
      </w:pPr>
      <w:r w:rsidRPr="00FB1C00">
        <w:rPr>
          <w:rFonts w:asciiTheme="majorHAnsi" w:hAnsiTheme="majorHAnsi" w:cs="Arial"/>
          <w:lang w:eastAsia="en-US"/>
        </w:rPr>
        <w:t>Izvajalec bo vse takšne zgoraj navedene ukrepe izvedel brez dodatnih stroškov za naročnika.</w:t>
      </w:r>
    </w:p>
    <w:p w14:paraId="51BDBFA7" w14:textId="77777777" w:rsidR="00E5214D" w:rsidRDefault="00E5214D" w:rsidP="00E5214D">
      <w:pPr>
        <w:tabs>
          <w:tab w:val="left" w:pos="0"/>
        </w:tabs>
        <w:jc w:val="both"/>
        <w:rPr>
          <w:rFonts w:asciiTheme="majorHAnsi" w:hAnsiTheme="majorHAnsi" w:cs="Arial"/>
          <w:lang w:eastAsia="en-US"/>
        </w:rPr>
      </w:pPr>
    </w:p>
    <w:p w14:paraId="776E3F75" w14:textId="77777777" w:rsidR="00E5214D" w:rsidRPr="00D107AC" w:rsidRDefault="00E5214D" w:rsidP="00E5214D">
      <w:pPr>
        <w:tabs>
          <w:tab w:val="left" w:pos="0"/>
        </w:tabs>
        <w:jc w:val="both"/>
        <w:rPr>
          <w:rFonts w:asciiTheme="majorHAnsi" w:hAnsiTheme="majorHAnsi" w:cs="Arial"/>
          <w:lang w:eastAsia="en-US"/>
        </w:rPr>
      </w:pPr>
      <w:r w:rsidRPr="00D107AC">
        <w:rPr>
          <w:rFonts w:asciiTheme="majorHAnsi" w:hAnsiTheme="majorHAnsi" w:cs="Arial"/>
          <w:lang w:eastAsia="en-US"/>
        </w:rPr>
        <w:lastRenderedPageBreak/>
        <w:t xml:space="preserve">V primeru da ni mogoče izvršiti vseh storitev po tej pogodbi znotraj roka </w:t>
      </w:r>
      <w:r>
        <w:rPr>
          <w:rFonts w:asciiTheme="majorHAnsi" w:hAnsiTheme="majorHAnsi" w:cs="Arial"/>
          <w:lang w:eastAsia="en-US"/>
        </w:rPr>
        <w:t>iz prvega</w:t>
      </w:r>
      <w:r w:rsidRPr="00D107AC">
        <w:rPr>
          <w:rFonts w:asciiTheme="majorHAnsi" w:hAnsiTheme="majorHAnsi" w:cs="Arial"/>
          <w:lang w:eastAsia="en-US"/>
        </w:rPr>
        <w:t xml:space="preserve">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w:t>
      </w:r>
      <w:r>
        <w:rPr>
          <w:rFonts w:asciiTheme="majorHAnsi" w:hAnsiTheme="majorHAnsi" w:cs="Arial"/>
          <w:lang w:eastAsia="en-US"/>
        </w:rPr>
        <w:t>e lahko v soglasju z naročnikom</w:t>
      </w:r>
      <w:r w:rsidRPr="00D107AC">
        <w:rPr>
          <w:rFonts w:asciiTheme="majorHAnsi" w:hAnsiTheme="majorHAnsi" w:cs="Arial"/>
          <w:lang w:eastAsia="en-US"/>
        </w:rPr>
        <w:t xml:space="preserve"> podaljša največ za število dni, za katere je izvajalec naročniku sporočil, da dela zaradi razmer po tem č</w:t>
      </w:r>
      <w:r>
        <w:rPr>
          <w:rFonts w:asciiTheme="majorHAnsi" w:hAnsiTheme="majorHAnsi" w:cs="Arial"/>
          <w:lang w:eastAsia="en-US"/>
        </w:rPr>
        <w:t>lenu ne more opravljati</w:t>
      </w:r>
      <w:r w:rsidRPr="00D107AC">
        <w:rPr>
          <w:rFonts w:asciiTheme="majorHAnsi" w:hAnsiTheme="majorHAnsi" w:cs="Arial"/>
          <w:lang w:eastAsia="en-US"/>
        </w:rPr>
        <w:t>.</w:t>
      </w:r>
    </w:p>
    <w:p w14:paraId="5B856AE1" w14:textId="77777777" w:rsidR="00E5214D" w:rsidRDefault="00E5214D" w:rsidP="00E5214D">
      <w:pPr>
        <w:tabs>
          <w:tab w:val="left" w:pos="0"/>
        </w:tabs>
        <w:jc w:val="both"/>
        <w:rPr>
          <w:rFonts w:asciiTheme="majorHAnsi" w:hAnsiTheme="majorHAnsi" w:cs="Arial"/>
          <w:lang w:eastAsia="en-US"/>
        </w:rPr>
      </w:pPr>
    </w:p>
    <w:p w14:paraId="286231DA" w14:textId="77777777" w:rsidR="00E5214D" w:rsidRPr="00E53AA3" w:rsidRDefault="00E5214D" w:rsidP="00E5214D">
      <w:pPr>
        <w:tabs>
          <w:tab w:val="left" w:pos="0"/>
        </w:tabs>
        <w:jc w:val="both"/>
        <w:rPr>
          <w:rFonts w:asciiTheme="majorHAnsi" w:hAnsiTheme="majorHAnsi" w:cs="Arial"/>
          <w:lang w:eastAsia="en-US"/>
        </w:rPr>
      </w:pPr>
      <w:r w:rsidRPr="00FB1C00">
        <w:rPr>
          <w:rFonts w:asciiTheme="majorHAnsi" w:hAnsiTheme="majorHAnsi" w:cs="Arial"/>
          <w:lang w:eastAsia="en-US"/>
        </w:rPr>
        <w:t xml:space="preserve">V primeru, da izvajalec po svoji krivdi zamudi oziroma prekorači pogodbeno dogovorjen rok za izpolnitev svojih obveznosti po pogodbi, ima naročnik pravico izvajalcu za vsak dan zamude zaračunati pogodbeno kazen v višini 1% od </w:t>
      </w:r>
      <w:r w:rsidRPr="008B3ECC">
        <w:rPr>
          <w:rFonts w:asciiTheme="majorHAnsi" w:hAnsiTheme="majorHAnsi" w:cs="Arial"/>
          <w:lang w:eastAsia="en-US"/>
        </w:rPr>
        <w:t>vrednosti pogodbe skupaj z DDV iz prvega odstavka 4. člena te pogodbe, vendar največ do 10% pogodbene vrednosti.</w:t>
      </w:r>
    </w:p>
    <w:p w14:paraId="5A1F3230" w14:textId="77777777" w:rsidR="00E5214D" w:rsidRPr="00FB1C00" w:rsidRDefault="00E5214D" w:rsidP="00E5214D">
      <w:pPr>
        <w:tabs>
          <w:tab w:val="left" w:pos="0"/>
        </w:tabs>
        <w:jc w:val="both"/>
        <w:rPr>
          <w:rFonts w:asciiTheme="majorHAnsi" w:hAnsiTheme="majorHAnsi" w:cs="Arial"/>
          <w:lang w:eastAsia="en-US"/>
        </w:rPr>
      </w:pPr>
    </w:p>
    <w:p w14:paraId="79D54BE7" w14:textId="77777777" w:rsidR="00E5214D" w:rsidRPr="00FB1C00" w:rsidRDefault="00E5214D" w:rsidP="00E5214D">
      <w:pPr>
        <w:tabs>
          <w:tab w:val="left" w:pos="0"/>
        </w:tabs>
        <w:jc w:val="both"/>
        <w:rPr>
          <w:rFonts w:asciiTheme="majorHAnsi" w:hAnsiTheme="majorHAnsi" w:cs="Arial"/>
          <w:lang w:eastAsia="en-US"/>
        </w:rPr>
      </w:pPr>
      <w:r w:rsidRPr="00FB1C00">
        <w:rPr>
          <w:rFonts w:asciiTheme="majorHAnsi" w:hAnsiTheme="majorHAnsi" w:cs="Arial"/>
          <w:lang w:eastAsia="en-US"/>
        </w:rPr>
        <w:t>Če nastane naročniku zaradi zamude izvedbe pogodbenih obveznosti po krivdi izvajalca dodatna škoda, mu jo je izv</w:t>
      </w:r>
      <w:r>
        <w:rPr>
          <w:rFonts w:asciiTheme="majorHAnsi" w:hAnsiTheme="majorHAnsi" w:cs="Arial"/>
          <w:lang w:eastAsia="en-US"/>
        </w:rPr>
        <w:t xml:space="preserve">ajalec dolžan povrniti v celoti, </w:t>
      </w:r>
      <w:r w:rsidRPr="00E53AA3">
        <w:rPr>
          <w:rFonts w:asciiTheme="majorHAnsi" w:hAnsiTheme="majorHAnsi" w:cs="Arial"/>
          <w:lang w:eastAsia="en-US"/>
        </w:rPr>
        <w:t xml:space="preserve">poleg pogodbene kazni. </w:t>
      </w:r>
    </w:p>
    <w:p w14:paraId="06CDCF6A" w14:textId="77777777" w:rsidR="00E5214D" w:rsidRPr="00FB1C00" w:rsidRDefault="00E5214D" w:rsidP="00E5214D">
      <w:pPr>
        <w:tabs>
          <w:tab w:val="left" w:pos="0"/>
        </w:tabs>
        <w:jc w:val="both"/>
        <w:rPr>
          <w:rFonts w:asciiTheme="majorHAnsi" w:hAnsiTheme="majorHAnsi" w:cs="Arial"/>
          <w:lang w:eastAsia="en-US"/>
        </w:rPr>
      </w:pPr>
    </w:p>
    <w:p w14:paraId="209AB79A" w14:textId="77777777" w:rsidR="00E5214D" w:rsidRPr="00FB1C00" w:rsidRDefault="00E5214D" w:rsidP="00E5214D">
      <w:pPr>
        <w:tabs>
          <w:tab w:val="left" w:pos="0"/>
        </w:tabs>
        <w:jc w:val="both"/>
        <w:rPr>
          <w:rFonts w:asciiTheme="majorHAnsi" w:hAnsiTheme="majorHAnsi" w:cs="Arial"/>
          <w:lang w:eastAsia="en-US"/>
        </w:rPr>
      </w:pPr>
      <w:r w:rsidRPr="00FB1C00">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6A825B38" w14:textId="77777777" w:rsidR="00E5214D" w:rsidRPr="00FB1C00" w:rsidRDefault="00E5214D" w:rsidP="00E5214D">
      <w:pPr>
        <w:tabs>
          <w:tab w:val="left" w:pos="0"/>
        </w:tabs>
        <w:jc w:val="both"/>
        <w:rPr>
          <w:rFonts w:asciiTheme="majorHAnsi" w:hAnsiTheme="majorHAnsi" w:cs="Arial"/>
          <w:color w:val="FF0000"/>
          <w:lang w:eastAsia="en-US"/>
        </w:rPr>
      </w:pPr>
    </w:p>
    <w:p w14:paraId="25F2701A"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Obveznosti pogodbenih strank</w:t>
      </w:r>
    </w:p>
    <w:p w14:paraId="60C3597B"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414C9AD3" w14:textId="77777777" w:rsidR="00E5214D"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32DC7402"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4E5B4505"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Pogodbeni stranki se naknadno dogovorita, katere parcele bo izvajalec uporabljal za manipulacijo in za postavitev pomožnih objektov.</w:t>
      </w:r>
    </w:p>
    <w:p w14:paraId="1E73B7EC"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586389D0"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7DAAC96D"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1BFE44C6" w14:textId="77777777" w:rsidR="00E5214D" w:rsidRPr="0076024F" w:rsidRDefault="00E5214D" w:rsidP="00E5214D">
      <w:pPr>
        <w:tabs>
          <w:tab w:val="left" w:pos="1728"/>
          <w:tab w:val="left" w:pos="7200"/>
        </w:tabs>
        <w:jc w:val="both"/>
        <w:rPr>
          <w:rFonts w:asciiTheme="majorHAnsi" w:eastAsia="Times New Roman" w:hAnsiTheme="majorHAnsi" w:cs="Arial"/>
        </w:rPr>
      </w:pPr>
      <w:r w:rsidRPr="0076024F">
        <w:rPr>
          <w:rFonts w:asciiTheme="majorHAnsi" w:eastAsia="Times New Roman" w:hAnsiTheme="majorHAnsi" w:cs="Arial"/>
        </w:rPr>
        <w:t>Izvajalec se obvezuje:</w:t>
      </w:r>
    </w:p>
    <w:p w14:paraId="04A1223F" w14:textId="77777777" w:rsidR="00E5214D" w:rsidRPr="0076024F" w:rsidRDefault="00E5214D" w:rsidP="00E5214D">
      <w:pPr>
        <w:numPr>
          <w:ilvl w:val="0"/>
          <w:numId w:val="14"/>
        </w:numPr>
        <w:tabs>
          <w:tab w:val="left" w:pos="1728"/>
          <w:tab w:val="left" w:pos="7200"/>
        </w:tabs>
        <w:jc w:val="both"/>
        <w:rPr>
          <w:rFonts w:asciiTheme="majorHAnsi" w:eastAsia="Times New Roman" w:hAnsiTheme="majorHAnsi" w:cs="Arial"/>
        </w:rPr>
      </w:pPr>
      <w:r w:rsidRPr="0076024F">
        <w:rPr>
          <w:rFonts w:asciiTheme="majorHAnsi" w:eastAsia="Times New Roman" w:hAnsiTheme="majorHAnsi" w:cs="Arial"/>
        </w:rPr>
        <w:t xml:space="preserve">v roku 10 dni po podpisu pogodbe naročniku predložiti posodobljen terminski in finančni plan v potrditev, </w:t>
      </w:r>
    </w:p>
    <w:p w14:paraId="34AB74D9" w14:textId="77777777" w:rsidR="00E5214D" w:rsidRPr="0076024F" w:rsidRDefault="00E5214D" w:rsidP="00E5214D">
      <w:pPr>
        <w:numPr>
          <w:ilvl w:val="0"/>
          <w:numId w:val="14"/>
        </w:numPr>
        <w:tabs>
          <w:tab w:val="left" w:pos="1728"/>
          <w:tab w:val="left" w:pos="7200"/>
        </w:tabs>
        <w:suppressAutoHyphens/>
        <w:jc w:val="both"/>
        <w:rPr>
          <w:rFonts w:asciiTheme="majorHAnsi" w:eastAsia="Times New Roman" w:hAnsiTheme="majorHAnsi" w:cs="Arial"/>
        </w:rPr>
      </w:pPr>
      <w:r w:rsidRPr="0076024F">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30AE77E2" w14:textId="77777777" w:rsidR="00E5214D" w:rsidRPr="0076024F" w:rsidRDefault="00E5214D" w:rsidP="00E5214D">
      <w:pPr>
        <w:numPr>
          <w:ilvl w:val="0"/>
          <w:numId w:val="14"/>
        </w:numPr>
        <w:tabs>
          <w:tab w:val="left" w:pos="1728"/>
          <w:tab w:val="left" w:pos="7200"/>
        </w:tabs>
        <w:suppressAutoHyphens/>
        <w:jc w:val="both"/>
        <w:rPr>
          <w:rFonts w:asciiTheme="majorHAnsi" w:eastAsia="Times New Roman" w:hAnsiTheme="majorHAnsi" w:cs="Arial"/>
        </w:rPr>
      </w:pPr>
      <w:r w:rsidRPr="0076024F">
        <w:rPr>
          <w:rFonts w:asciiTheme="majorHAnsi" w:eastAsia="Times New Roman" w:hAnsiTheme="majorHAnsi" w:cs="Arial"/>
        </w:rPr>
        <w:t>da bo naročniku oz. njegovemu pooblaščencu dovolil in omogočil vpogled v situacije (račune) podizvajalcev, v kolikor bo to potrebno za določitev stopnje gotovosti izvršenih del, na osnovi katere se bodo izstavljale mesečne situacije;</w:t>
      </w:r>
    </w:p>
    <w:p w14:paraId="3039E4C8" w14:textId="77777777" w:rsidR="00E5214D" w:rsidRPr="00FB1C00" w:rsidRDefault="00E5214D" w:rsidP="00E5214D">
      <w:pPr>
        <w:numPr>
          <w:ilvl w:val="0"/>
          <w:numId w:val="14"/>
        </w:num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izvesti dela iz te pogodbe z materialom, ki mora ustrezati standardom, predpisom in ostalim veljavnim tehničnim normam</w:t>
      </w:r>
      <w:r>
        <w:rPr>
          <w:rFonts w:asciiTheme="majorHAnsi" w:eastAsia="Times New Roman" w:hAnsiTheme="majorHAnsi" w:cs="Arial"/>
        </w:rPr>
        <w:t>;</w:t>
      </w:r>
    </w:p>
    <w:p w14:paraId="380A91AB" w14:textId="77777777" w:rsidR="00E5214D" w:rsidRPr="00FB1C00" w:rsidRDefault="00E5214D" w:rsidP="00E5214D">
      <w:pPr>
        <w:numPr>
          <w:ilvl w:val="0"/>
          <w:numId w:val="14"/>
        </w:num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omogočiti naročniku vpogled v izvajanje pogodbenih del in upoštevati njegova navodila pri posameznih vprašanjih,  </w:t>
      </w:r>
    </w:p>
    <w:p w14:paraId="08830BC4" w14:textId="77777777" w:rsidR="00E5214D" w:rsidRPr="00FB1C00" w:rsidRDefault="00E5214D" w:rsidP="00E5214D">
      <w:pPr>
        <w:numPr>
          <w:ilvl w:val="0"/>
          <w:numId w:val="14"/>
        </w:num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pisno obveščati naročnika o vsem, kar bi lahko vplivalo na izvršitev pogodbenih del in na izpolnitev izvajalčevih obveznosti po tej pogodbi,</w:t>
      </w:r>
    </w:p>
    <w:p w14:paraId="26670BFC" w14:textId="77777777" w:rsidR="00E5214D" w:rsidRPr="00FB1C00" w:rsidRDefault="00E5214D" w:rsidP="00E5214D">
      <w:pPr>
        <w:numPr>
          <w:ilvl w:val="0"/>
          <w:numId w:val="14"/>
        </w:num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naročniku povrniti vso škodo, ki mu je nastala zaradi razlogov na strani izvajalca,</w:t>
      </w:r>
    </w:p>
    <w:p w14:paraId="5A439BB6" w14:textId="77777777" w:rsidR="00E5214D" w:rsidRPr="00FB1C00" w:rsidRDefault="00E5214D" w:rsidP="00E5214D">
      <w:pPr>
        <w:numPr>
          <w:ilvl w:val="0"/>
          <w:numId w:val="14"/>
        </w:num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izvajati dela le s priglašenimi podizvajalci, ki jih je naročnik predhodno odobril,</w:t>
      </w:r>
    </w:p>
    <w:p w14:paraId="6EB974CC" w14:textId="77777777" w:rsidR="00E5214D" w:rsidRDefault="00E5214D" w:rsidP="00E5214D">
      <w:pPr>
        <w:numPr>
          <w:ilvl w:val="0"/>
          <w:numId w:val="14"/>
        </w:num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5BC2B496" w14:textId="77777777" w:rsidR="00E5214D" w:rsidRPr="0076024F" w:rsidRDefault="00E5214D" w:rsidP="00E5214D">
      <w:pPr>
        <w:numPr>
          <w:ilvl w:val="0"/>
          <w:numId w:val="14"/>
        </w:numPr>
        <w:tabs>
          <w:tab w:val="left" w:pos="1728"/>
          <w:tab w:val="left" w:pos="7200"/>
        </w:tabs>
        <w:jc w:val="both"/>
        <w:rPr>
          <w:rFonts w:asciiTheme="majorHAnsi" w:eastAsia="Times New Roman" w:hAnsiTheme="majorHAnsi" w:cs="Arial"/>
        </w:rPr>
      </w:pPr>
      <w:r w:rsidRPr="0076024F">
        <w:rPr>
          <w:rFonts w:asciiTheme="majorHAnsi" w:eastAsia="Times New Roman" w:hAnsiTheme="majorHAnsi" w:cs="Arial"/>
        </w:rPr>
        <w:lastRenderedPageBreak/>
        <w:t>da bo v primeru, kadar bo naročnik to zahteval, pri organizaciji, ki jo bo določil naročnik, naročil posebne preiskave. Če bo dokazan sum o neustreznosti materiala ali izvedenih del, bo stroške takih preiskav nosil izvajalec, sicer pa naročnik;</w:t>
      </w:r>
    </w:p>
    <w:p w14:paraId="5796CFB5" w14:textId="77777777" w:rsidR="00E5214D" w:rsidRPr="00FB1C00" w:rsidRDefault="00E5214D" w:rsidP="00E5214D">
      <w:pPr>
        <w:numPr>
          <w:ilvl w:val="0"/>
          <w:numId w:val="14"/>
        </w:num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izvajati zahteve v skladu z določili veljavne Uredbe o zelenem javnem</w:t>
      </w:r>
      <w:r>
        <w:rPr>
          <w:rFonts w:asciiTheme="majorHAnsi" w:eastAsia="Times New Roman" w:hAnsiTheme="majorHAnsi" w:cs="Arial"/>
        </w:rPr>
        <w:t xml:space="preserve"> naročanju </w:t>
      </w:r>
      <w:r w:rsidRPr="004F27F8">
        <w:rPr>
          <w:rFonts w:asciiTheme="majorHAnsi" w:eastAsia="Times New Roman" w:hAnsiTheme="majorHAnsi" w:cs="Arial"/>
        </w:rPr>
        <w:t>(Uradni list RS, št. 51/17, 64/19 in 121/21)</w:t>
      </w:r>
      <w:r w:rsidRPr="00FB1C00">
        <w:rPr>
          <w:rFonts w:asciiTheme="majorHAnsi" w:eastAsia="Times New Roman" w:hAnsiTheme="majorHAnsi" w:cs="Arial"/>
        </w:rPr>
        <w:t>, za posledice njihove morebitne opustitve pa prevzeti polno odgovornost,</w:t>
      </w:r>
    </w:p>
    <w:p w14:paraId="4FAB3E33" w14:textId="77777777" w:rsidR="00E5214D" w:rsidRPr="00FB1C00" w:rsidRDefault="00E5214D" w:rsidP="00E5214D">
      <w:pPr>
        <w:numPr>
          <w:ilvl w:val="0"/>
          <w:numId w:val="14"/>
        </w:numPr>
        <w:tabs>
          <w:tab w:val="left" w:pos="1728"/>
          <w:tab w:val="left" w:pos="7200"/>
        </w:tabs>
        <w:jc w:val="both"/>
        <w:rPr>
          <w:rFonts w:asciiTheme="majorHAnsi" w:eastAsia="Times New Roman" w:hAnsiTheme="majorHAnsi" w:cs="Arial"/>
        </w:rPr>
      </w:pPr>
      <w:r w:rsidRPr="00FB1C00">
        <w:rPr>
          <w:rFonts w:asciiTheme="majorHAnsi" w:hAnsiTheme="majorHAnsi" w:cs="Arial"/>
        </w:rPr>
        <w:t>pridobiti na svoje stroške vsa originalne izjave o lastnostih ter potrdila, ateste, certifikate,</w:t>
      </w:r>
    </w:p>
    <w:p w14:paraId="777E167F" w14:textId="77777777" w:rsidR="00E5214D" w:rsidRPr="00FB1C00" w:rsidRDefault="00E5214D" w:rsidP="00E5214D">
      <w:pPr>
        <w:numPr>
          <w:ilvl w:val="0"/>
          <w:numId w:val="14"/>
        </w:numPr>
        <w:tabs>
          <w:tab w:val="left" w:pos="1728"/>
          <w:tab w:val="left" w:pos="7200"/>
        </w:tabs>
        <w:jc w:val="both"/>
        <w:rPr>
          <w:rFonts w:asciiTheme="majorHAnsi" w:eastAsia="Times New Roman" w:hAnsiTheme="majorHAnsi" w:cs="Arial"/>
        </w:rPr>
      </w:pPr>
      <w:r w:rsidRPr="00FB1C00">
        <w:rPr>
          <w:rFonts w:asciiTheme="majorHAnsi" w:hAnsiTheme="majorHAnsi" w:cs="Arial"/>
        </w:rPr>
        <w:t>obveščati naročnika o vsem, kar bi lahko vplivalo na izvršitev pogodbenih del</w:t>
      </w:r>
      <w:r w:rsidRPr="00FB1C00">
        <w:rPr>
          <w:rFonts w:asciiTheme="majorHAnsi" w:eastAsia="Times New Roman" w:hAnsiTheme="majorHAnsi" w:cs="Arial"/>
        </w:rPr>
        <w:t>,</w:t>
      </w:r>
    </w:p>
    <w:p w14:paraId="3B31FC86" w14:textId="77777777" w:rsidR="00E5214D" w:rsidRPr="00553CFF" w:rsidRDefault="00E5214D" w:rsidP="00E5214D">
      <w:pPr>
        <w:numPr>
          <w:ilvl w:val="0"/>
          <w:numId w:val="14"/>
        </w:numPr>
        <w:tabs>
          <w:tab w:val="left" w:pos="1728"/>
          <w:tab w:val="left" w:pos="7200"/>
        </w:tabs>
        <w:jc w:val="both"/>
        <w:rPr>
          <w:rFonts w:asciiTheme="majorHAnsi" w:eastAsia="Times New Roman" w:hAnsiTheme="majorHAnsi" w:cs="Arial"/>
        </w:rPr>
      </w:pPr>
      <w:r w:rsidRPr="00FB1C00">
        <w:rPr>
          <w:rFonts w:asciiTheme="majorHAnsi" w:hAnsiTheme="majorHAnsi" w:cs="Arial"/>
        </w:rPr>
        <w:t xml:space="preserve">poskrbeti za varnost in zaščito delavcev, mimoidočih, prometa in sosednjih objektov ter nositi </w:t>
      </w:r>
      <w:r w:rsidRPr="00553CFF">
        <w:rPr>
          <w:rFonts w:asciiTheme="majorHAnsi" w:hAnsiTheme="majorHAnsi" w:cs="Arial"/>
        </w:rPr>
        <w:t>odgovornost in stroške za morebitne njihove poškodbe,</w:t>
      </w:r>
    </w:p>
    <w:p w14:paraId="07B17A39" w14:textId="77777777" w:rsidR="00E5214D" w:rsidRPr="00553CFF" w:rsidRDefault="00E5214D" w:rsidP="00E5214D">
      <w:pPr>
        <w:numPr>
          <w:ilvl w:val="0"/>
          <w:numId w:val="14"/>
        </w:numPr>
        <w:tabs>
          <w:tab w:val="left" w:pos="1728"/>
          <w:tab w:val="left" w:pos="7200"/>
        </w:tabs>
        <w:suppressAutoHyphens/>
        <w:jc w:val="both"/>
        <w:rPr>
          <w:rFonts w:asciiTheme="majorHAnsi" w:hAnsiTheme="majorHAnsi" w:cs="Arial"/>
        </w:rPr>
      </w:pPr>
      <w:r w:rsidRPr="00553CFF">
        <w:rPr>
          <w:rFonts w:asciiTheme="majorHAnsi" w:hAnsiTheme="majorHAnsi" w:cs="Arial"/>
        </w:rPr>
        <w:t>na svoje stroške izdelati načrt organizacije delovišča,</w:t>
      </w:r>
    </w:p>
    <w:p w14:paraId="3EAA9282" w14:textId="77777777" w:rsidR="00E5214D" w:rsidRPr="00553CFF" w:rsidRDefault="00E5214D" w:rsidP="00E5214D">
      <w:pPr>
        <w:numPr>
          <w:ilvl w:val="0"/>
          <w:numId w:val="14"/>
        </w:numPr>
        <w:tabs>
          <w:tab w:val="left" w:pos="1728"/>
          <w:tab w:val="left" w:pos="7200"/>
        </w:tabs>
        <w:suppressAutoHyphens/>
        <w:jc w:val="both"/>
        <w:rPr>
          <w:rFonts w:asciiTheme="majorHAnsi" w:hAnsiTheme="majorHAnsi" w:cs="Arial"/>
        </w:rPr>
      </w:pPr>
      <w:r w:rsidRPr="00553CFF">
        <w:rPr>
          <w:rFonts w:asciiTheme="majorHAnsi" w:hAnsiTheme="majorHAnsi" w:cs="Arial"/>
        </w:rPr>
        <w:t>da bo najkasneje pri primopredaji objekta naročniku posredova</w:t>
      </w:r>
      <w:r>
        <w:rPr>
          <w:rFonts w:asciiTheme="majorHAnsi" w:hAnsiTheme="majorHAnsi" w:cs="Arial"/>
        </w:rPr>
        <w:t>l</w:t>
      </w:r>
      <w:r w:rsidRPr="00553CFF">
        <w:rPr>
          <w:rFonts w:asciiTheme="majorHAnsi" w:hAnsiTheme="majorHAnsi" w:cs="Arial"/>
        </w:rPr>
        <w:t xml:space="preserve"> tehnično dokumentacijo proizvajalca, iz katere izhaja, da uporabljeni gradbeni proizvodi izpolnjujejo naročnikove zahteve;</w:t>
      </w:r>
    </w:p>
    <w:p w14:paraId="30C348BD" w14:textId="77777777" w:rsidR="00E5214D" w:rsidRPr="00553CFF" w:rsidRDefault="00E5214D" w:rsidP="00E5214D">
      <w:pPr>
        <w:numPr>
          <w:ilvl w:val="0"/>
          <w:numId w:val="14"/>
        </w:numPr>
        <w:tabs>
          <w:tab w:val="left" w:pos="1728"/>
          <w:tab w:val="left" w:pos="7200"/>
        </w:tabs>
        <w:suppressAutoHyphens/>
        <w:jc w:val="both"/>
        <w:rPr>
          <w:rFonts w:asciiTheme="majorHAnsi" w:hAnsiTheme="majorHAnsi" w:cs="Arial"/>
        </w:rPr>
      </w:pPr>
      <w:r w:rsidRPr="00553CFF">
        <w:rPr>
          <w:rFonts w:asciiTheme="majorHAnsi" w:hAnsiTheme="majorHAnsi" w:cs="Arial"/>
        </w:rPr>
        <w:t>da bo izvršil zavarovanje objekta, delavcev ter materiala na gradbišču v času izvajanja del. Zavarovanje mora biti izvršeno pri pooblaščeni zavarovalni družbi, izvajalec mora kopijo police za vrednost predpisanih del dostaviti naročniku, v skladu z določili te pogodbe;</w:t>
      </w:r>
    </w:p>
    <w:p w14:paraId="4ECA4763" w14:textId="77777777" w:rsidR="00E5214D" w:rsidRPr="00553CFF" w:rsidRDefault="00E5214D" w:rsidP="00E5214D">
      <w:pPr>
        <w:numPr>
          <w:ilvl w:val="0"/>
          <w:numId w:val="14"/>
        </w:numPr>
        <w:tabs>
          <w:tab w:val="left" w:pos="1728"/>
          <w:tab w:val="left" w:pos="7200"/>
        </w:tabs>
        <w:suppressAutoHyphens/>
        <w:jc w:val="both"/>
        <w:rPr>
          <w:rFonts w:asciiTheme="majorHAnsi" w:hAnsiTheme="majorHAnsi" w:cs="Arial"/>
        </w:rPr>
      </w:pPr>
      <w:r w:rsidRPr="00553CFF">
        <w:rPr>
          <w:rFonts w:asciiTheme="majorHAnsi" w:hAnsiTheme="majorHAnsi" w:cs="Arial"/>
        </w:rPr>
        <w:t>da bo naročniku predal popolnoma očiščen objekt (poleg gradbenega čiščenje tudi finalno čiščenje), v katerega bo možna takojšnja vselitev;</w:t>
      </w:r>
    </w:p>
    <w:p w14:paraId="41217ACE" w14:textId="77777777" w:rsidR="00E5214D" w:rsidRPr="00553CFF" w:rsidRDefault="00E5214D" w:rsidP="00E5214D">
      <w:pPr>
        <w:numPr>
          <w:ilvl w:val="0"/>
          <w:numId w:val="14"/>
        </w:numPr>
        <w:tabs>
          <w:tab w:val="left" w:pos="1728"/>
          <w:tab w:val="left" w:pos="7200"/>
        </w:tabs>
        <w:suppressAutoHyphens/>
        <w:jc w:val="both"/>
        <w:rPr>
          <w:rFonts w:asciiTheme="majorHAnsi" w:hAnsiTheme="majorHAnsi" w:cs="Arial"/>
        </w:rPr>
      </w:pPr>
      <w:r w:rsidRPr="00553CFF">
        <w:rPr>
          <w:rFonts w:asciiTheme="majorHAnsi" w:hAnsiTheme="majorHAnsi" w:cs="Arial"/>
        </w:rPr>
        <w:t>da bo poravnal vse stroške odvoza materialov na deponijo skladno z zahtevami veljavnega Pravilnika o ravnanju z odpadki;</w:t>
      </w:r>
    </w:p>
    <w:p w14:paraId="3C710282" w14:textId="77777777" w:rsidR="00E5214D" w:rsidRPr="00553CFF" w:rsidRDefault="00E5214D" w:rsidP="00E5214D">
      <w:pPr>
        <w:numPr>
          <w:ilvl w:val="0"/>
          <w:numId w:val="14"/>
        </w:numPr>
        <w:tabs>
          <w:tab w:val="left" w:pos="1728"/>
          <w:tab w:val="left" w:pos="7200"/>
        </w:tabs>
        <w:suppressAutoHyphens/>
        <w:jc w:val="both"/>
        <w:rPr>
          <w:rFonts w:asciiTheme="majorHAnsi" w:hAnsiTheme="majorHAnsi" w:cs="Arial"/>
        </w:rPr>
      </w:pPr>
      <w:r w:rsidRPr="00553CFF">
        <w:rPr>
          <w:rFonts w:asciiTheme="majorHAnsi" w:hAnsiTheme="majorHAnsi" w:cs="Arial"/>
        </w:rPr>
        <w:t>da bo povrnil vrednost poškodb in saniral poškodbe, ki bi v času trajanja gradnje nastale na sosednjih objektih ter jamčiti naročniku, da ne bo škode in tožb z odškodninskimi zahtevki in v primeru nastanka takšnih morebitnih zahtevkov tretjih oseb naročniku dati dodatno jamstvo in zavarovanje za primer uveljavljanja takšnih zahtevkov tretjih oseb zoper naročnika;</w:t>
      </w:r>
    </w:p>
    <w:p w14:paraId="567A0E9D" w14:textId="77777777" w:rsidR="00E5214D" w:rsidRPr="00553CFF" w:rsidRDefault="00E5214D" w:rsidP="00E5214D">
      <w:pPr>
        <w:numPr>
          <w:ilvl w:val="0"/>
          <w:numId w:val="14"/>
        </w:numPr>
        <w:tabs>
          <w:tab w:val="left" w:pos="1728"/>
          <w:tab w:val="left" w:pos="7200"/>
        </w:tabs>
        <w:suppressAutoHyphens/>
        <w:jc w:val="both"/>
        <w:rPr>
          <w:rFonts w:asciiTheme="majorHAnsi" w:hAnsiTheme="majorHAnsi" w:cs="Arial"/>
        </w:rPr>
      </w:pPr>
      <w:r w:rsidRPr="00553CFF">
        <w:rPr>
          <w:rFonts w:asciiTheme="majorHAnsi" w:hAnsiTheme="majorHAnsi" w:cs="Arial"/>
        </w:rPr>
        <w:t xml:space="preserve">da bo takoj po zaključku vsakokratnih del oz. na poziv naročnika odstranil z objekta ves </w:t>
      </w:r>
      <w:proofErr w:type="spellStart"/>
      <w:r w:rsidRPr="00553CFF">
        <w:rPr>
          <w:rFonts w:asciiTheme="majorHAnsi" w:hAnsiTheme="majorHAnsi" w:cs="Arial"/>
        </w:rPr>
        <w:t>nevgrajen</w:t>
      </w:r>
      <w:proofErr w:type="spellEnd"/>
      <w:r w:rsidRPr="00553CFF">
        <w:rPr>
          <w:rFonts w:asciiTheme="majorHAnsi" w:hAnsiTheme="majorHAnsi" w:cs="Arial"/>
        </w:rPr>
        <w:t>, neuporaben ali odpadni material ter zapustil delovno mesto in gradbišče popolnoma očiščeno. Če tega ne bo storil, bo opravil to drugi izvajalec ali naročnik na račun izvajalca. Enako obveznost ima izvajalec tudi ob zaključku vsakih del;</w:t>
      </w:r>
    </w:p>
    <w:p w14:paraId="238F91A0" w14:textId="77777777" w:rsidR="00E5214D" w:rsidRPr="00553CFF" w:rsidRDefault="00E5214D" w:rsidP="00E5214D">
      <w:pPr>
        <w:numPr>
          <w:ilvl w:val="0"/>
          <w:numId w:val="14"/>
        </w:numPr>
        <w:tabs>
          <w:tab w:val="left" w:pos="1728"/>
          <w:tab w:val="left" w:pos="7200"/>
        </w:tabs>
        <w:suppressAutoHyphens/>
        <w:jc w:val="both"/>
        <w:rPr>
          <w:rFonts w:asciiTheme="majorHAnsi" w:hAnsiTheme="majorHAnsi" w:cs="Arial"/>
        </w:rPr>
      </w:pPr>
      <w:r w:rsidRPr="00553CFF">
        <w:rPr>
          <w:rFonts w:asciiTheme="majorHAnsi" w:hAnsiTheme="majorHAnsi" w:cs="Arial"/>
        </w:rPr>
        <w:t>da bo zagotovil prisotnost in sodelovanje vodje del izvajalca na vseh dogovorih in operativnih sestankih, na zahtevo naročnika le temu predložiti podroben in natančen pisni opis izvajanja posameznih del po časovnem načrtu ter izvajanja vseh ostalih dejanj, ki so potrebna za izvajanje del;</w:t>
      </w:r>
    </w:p>
    <w:p w14:paraId="55D272E0" w14:textId="77777777" w:rsidR="00E5214D" w:rsidRPr="00657DEC" w:rsidRDefault="00E5214D" w:rsidP="00E5214D">
      <w:pPr>
        <w:numPr>
          <w:ilvl w:val="0"/>
          <w:numId w:val="14"/>
        </w:numPr>
        <w:tabs>
          <w:tab w:val="left" w:pos="1728"/>
          <w:tab w:val="left" w:pos="7200"/>
        </w:tabs>
        <w:suppressAutoHyphens/>
        <w:jc w:val="both"/>
        <w:rPr>
          <w:rFonts w:asciiTheme="majorHAnsi" w:hAnsiTheme="majorHAnsi" w:cs="Arial"/>
        </w:rPr>
      </w:pPr>
      <w:r w:rsidRPr="00553CFF">
        <w:rPr>
          <w:rFonts w:asciiTheme="majorHAnsi" w:hAnsiTheme="majorHAnsi" w:cs="Arial"/>
        </w:rPr>
        <w:t xml:space="preserve">da je vsa dokumentacija za izvajanje objekta, ki jo bo izvajalec ali podizvajalec prejel od naročnika </w:t>
      </w:r>
      <w:r w:rsidRPr="00657DEC">
        <w:rPr>
          <w:rFonts w:asciiTheme="majorHAnsi" w:hAnsiTheme="majorHAnsi" w:cs="Arial"/>
        </w:rPr>
        <w:t>izključna last naročnika. Izvajalec je ne sme brez pisnega dovoljenja naročnika odstopiti tretji osebi;</w:t>
      </w:r>
    </w:p>
    <w:p w14:paraId="058DEDB8" w14:textId="77777777" w:rsidR="00E5214D" w:rsidRPr="00657DEC" w:rsidRDefault="00E5214D" w:rsidP="00E5214D">
      <w:pPr>
        <w:numPr>
          <w:ilvl w:val="0"/>
          <w:numId w:val="14"/>
        </w:numPr>
        <w:tabs>
          <w:tab w:val="left" w:pos="1728"/>
          <w:tab w:val="left" w:pos="7200"/>
        </w:tabs>
        <w:suppressAutoHyphens/>
        <w:jc w:val="both"/>
        <w:rPr>
          <w:rFonts w:asciiTheme="majorHAnsi" w:hAnsiTheme="majorHAnsi" w:cs="Arial"/>
        </w:rPr>
      </w:pPr>
      <w:r w:rsidRPr="00657DEC">
        <w:rPr>
          <w:rFonts w:asciiTheme="majorHAnsi" w:hAnsiTheme="majorHAnsi" w:cs="Arial"/>
        </w:rPr>
        <w:t>da bo vse spremembe, ki bodo nastale v času gradnje, evidentiral tekoče v gradbeni dnevnik ter jih vključiti v projekt PID;</w:t>
      </w:r>
    </w:p>
    <w:p w14:paraId="30E5665D" w14:textId="77777777" w:rsidR="00E5214D" w:rsidRPr="00553CFF" w:rsidRDefault="00E5214D" w:rsidP="00E5214D">
      <w:pPr>
        <w:numPr>
          <w:ilvl w:val="0"/>
          <w:numId w:val="14"/>
        </w:numPr>
        <w:tabs>
          <w:tab w:val="left" w:pos="1728"/>
          <w:tab w:val="left" w:pos="7200"/>
        </w:tabs>
        <w:suppressAutoHyphens/>
        <w:jc w:val="both"/>
        <w:rPr>
          <w:rFonts w:asciiTheme="majorHAnsi" w:hAnsiTheme="majorHAnsi" w:cs="Arial"/>
        </w:rPr>
      </w:pPr>
      <w:r w:rsidRPr="00657DEC">
        <w:rPr>
          <w:rFonts w:asciiTheme="majorHAnsi" w:hAnsiTheme="majorHAnsi" w:cs="Arial"/>
        </w:rPr>
        <w:t>da bo dnevno vodil gradbeni dnevnik in tekoče vodil obračune v gradbeni knjigi, skladno z veljavnimi</w:t>
      </w:r>
      <w:r w:rsidRPr="00553CFF">
        <w:rPr>
          <w:rFonts w:asciiTheme="majorHAnsi" w:hAnsiTheme="majorHAnsi" w:cs="Arial"/>
        </w:rPr>
        <w:t xml:space="preserve"> predpisi; v primeru zahteve naročnika pred pričetkom del brez posebnega doplačila izdelal in dobavil na gradbišče vzorec naročenih izdelkov, oz. pred vgraditvijo predložil vzorce posameznih materialov. Izvajalec lahko začne z deli šele potrditvi  vzorca s strani naročnika in nadzornika;</w:t>
      </w:r>
    </w:p>
    <w:p w14:paraId="6B94D24D" w14:textId="77777777" w:rsidR="00E5214D" w:rsidRPr="00553CFF" w:rsidRDefault="00E5214D" w:rsidP="00E5214D">
      <w:pPr>
        <w:numPr>
          <w:ilvl w:val="0"/>
          <w:numId w:val="14"/>
        </w:numPr>
        <w:tabs>
          <w:tab w:val="left" w:pos="1728"/>
          <w:tab w:val="left" w:pos="7200"/>
        </w:tabs>
        <w:suppressAutoHyphens/>
        <w:jc w:val="both"/>
        <w:rPr>
          <w:rFonts w:asciiTheme="majorHAnsi" w:hAnsiTheme="majorHAnsi" w:cs="Arial"/>
        </w:rPr>
      </w:pPr>
      <w:r w:rsidRPr="00553CFF">
        <w:rPr>
          <w:rFonts w:asciiTheme="majorHAnsi" w:hAnsiTheme="majorHAnsi" w:cs="Arial"/>
        </w:rPr>
        <w:t>da bo pred pričetkom gradnje preveril stanje cest ter obremenitev in določil morebitne ukrepe skupaj z upravljavci le-teh, da ne bo prišlo do poškodb;</w:t>
      </w:r>
    </w:p>
    <w:p w14:paraId="4754CFFB" w14:textId="77777777" w:rsidR="00E5214D" w:rsidRPr="00553CFF" w:rsidRDefault="00E5214D" w:rsidP="00E5214D">
      <w:pPr>
        <w:numPr>
          <w:ilvl w:val="0"/>
          <w:numId w:val="14"/>
        </w:numPr>
        <w:tabs>
          <w:tab w:val="left" w:pos="1728"/>
          <w:tab w:val="left" w:pos="7200"/>
        </w:tabs>
        <w:suppressAutoHyphens/>
        <w:jc w:val="both"/>
        <w:rPr>
          <w:rFonts w:asciiTheme="majorHAnsi" w:hAnsiTheme="majorHAnsi" w:cs="Arial"/>
        </w:rPr>
      </w:pPr>
      <w:r w:rsidRPr="00553CFF">
        <w:rPr>
          <w:rFonts w:asciiTheme="majorHAnsi" w:hAnsiTheme="majorHAnsi" w:cs="Arial"/>
        </w:rPr>
        <w:t>da bo zagotovil ureditev prometa tako, da ne pride do zastojev v prometu na javnih cestah zaradi gradnje;</w:t>
      </w:r>
    </w:p>
    <w:p w14:paraId="1BBB9B57" w14:textId="77777777" w:rsidR="00E5214D" w:rsidRPr="00553CFF" w:rsidRDefault="00E5214D" w:rsidP="00E5214D">
      <w:pPr>
        <w:numPr>
          <w:ilvl w:val="0"/>
          <w:numId w:val="14"/>
        </w:numPr>
        <w:tabs>
          <w:tab w:val="left" w:pos="1728"/>
          <w:tab w:val="left" w:pos="7200"/>
        </w:tabs>
        <w:suppressAutoHyphens/>
        <w:jc w:val="both"/>
        <w:rPr>
          <w:rFonts w:asciiTheme="majorHAnsi" w:hAnsiTheme="majorHAnsi" w:cs="Arial"/>
        </w:rPr>
      </w:pPr>
      <w:r w:rsidRPr="00553CFF">
        <w:rPr>
          <w:rFonts w:asciiTheme="majorHAnsi" w:hAnsiTheme="majorHAnsi" w:cs="Arial"/>
        </w:rPr>
        <w:t>da bo sproti čistil cestišče in druge površine, ki jih bo uporabljal za transport;</w:t>
      </w:r>
    </w:p>
    <w:p w14:paraId="07431334" w14:textId="77777777" w:rsidR="00E5214D" w:rsidRPr="00553CFF" w:rsidRDefault="00E5214D" w:rsidP="00E5214D">
      <w:pPr>
        <w:numPr>
          <w:ilvl w:val="0"/>
          <w:numId w:val="14"/>
        </w:numPr>
        <w:tabs>
          <w:tab w:val="left" w:pos="1728"/>
          <w:tab w:val="left" w:pos="7200"/>
        </w:tabs>
        <w:suppressAutoHyphens/>
        <w:jc w:val="both"/>
        <w:rPr>
          <w:rFonts w:asciiTheme="majorHAnsi" w:hAnsiTheme="majorHAnsi" w:cs="Arial"/>
        </w:rPr>
      </w:pPr>
      <w:r w:rsidRPr="00553CFF">
        <w:rPr>
          <w:rFonts w:asciiTheme="majorHAnsi" w:hAnsiTheme="majorHAnsi" w:cs="Arial"/>
        </w:rPr>
        <w:t>da bo pri gradnji še posebej upošteval varnostne ukrepe zaradi bližine stanovanjskih objektov in šolskega okoliša.</w:t>
      </w:r>
    </w:p>
    <w:p w14:paraId="33446704" w14:textId="77777777" w:rsidR="00E5214D" w:rsidRPr="00FB1C00" w:rsidRDefault="00E5214D" w:rsidP="00E5214D">
      <w:pPr>
        <w:tabs>
          <w:tab w:val="left" w:pos="1728"/>
          <w:tab w:val="left" w:pos="7200"/>
        </w:tabs>
        <w:jc w:val="both"/>
        <w:rPr>
          <w:rFonts w:asciiTheme="majorHAnsi" w:eastAsia="Times New Roman" w:hAnsiTheme="majorHAnsi" w:cs="Arial"/>
          <w:b/>
        </w:rPr>
      </w:pPr>
    </w:p>
    <w:p w14:paraId="6230D5F9"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068DA347" w14:textId="77777777" w:rsidR="00E5214D" w:rsidRPr="00FB1C00" w:rsidRDefault="00E5214D" w:rsidP="00E5214D">
      <w:pPr>
        <w:tabs>
          <w:tab w:val="left" w:pos="1728"/>
          <w:tab w:val="left" w:pos="7200"/>
        </w:tabs>
        <w:jc w:val="both"/>
        <w:rPr>
          <w:rFonts w:asciiTheme="majorHAnsi" w:eastAsia="Times New Roman" w:hAnsiTheme="majorHAnsi" w:cs="Arial"/>
          <w:b/>
        </w:rPr>
      </w:pPr>
    </w:p>
    <w:p w14:paraId="02BD8AE7" w14:textId="77777777" w:rsidR="00E5214D" w:rsidRPr="00FB1C00" w:rsidRDefault="00E5214D" w:rsidP="00E5214D">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lastRenderedPageBreak/>
        <w:t>V</w:t>
      </w:r>
      <w:r w:rsidRPr="00FB1C00">
        <w:rPr>
          <w:rFonts w:asciiTheme="majorHAnsi" w:eastAsia="Times New Roman" w:hAnsiTheme="majorHAnsi" w:cs="Arial"/>
          <w:b/>
        </w:rPr>
        <w:t>odja del</w:t>
      </w:r>
    </w:p>
    <w:p w14:paraId="3C86648F" w14:textId="77777777" w:rsidR="00E5214D" w:rsidRPr="002B48A4" w:rsidRDefault="00E5214D" w:rsidP="00E5214D">
      <w:pPr>
        <w:pStyle w:val="Slog20"/>
        <w:jc w:val="center"/>
        <w:rPr>
          <w:rFonts w:asciiTheme="majorHAnsi" w:hAnsiTheme="majorHAnsi"/>
        </w:rPr>
      </w:pPr>
      <w:r w:rsidRPr="002B48A4">
        <w:rPr>
          <w:rFonts w:asciiTheme="majorHAnsi" w:hAnsiTheme="majorHAnsi"/>
        </w:rPr>
        <w:t>člen</w:t>
      </w:r>
    </w:p>
    <w:p w14:paraId="0ACC94FA" w14:textId="77777777" w:rsidR="00E5214D" w:rsidRPr="002B48A4" w:rsidRDefault="00E5214D" w:rsidP="00E5214D">
      <w:pPr>
        <w:tabs>
          <w:tab w:val="left" w:pos="1728"/>
          <w:tab w:val="left" w:pos="7200"/>
        </w:tabs>
        <w:jc w:val="both"/>
        <w:rPr>
          <w:rFonts w:asciiTheme="majorHAnsi" w:eastAsia="Times New Roman" w:hAnsiTheme="majorHAnsi" w:cs="Arial"/>
        </w:rPr>
      </w:pPr>
      <w:r w:rsidRPr="002B48A4">
        <w:rPr>
          <w:rFonts w:asciiTheme="majorHAnsi" w:eastAsia="Times New Roman" w:hAnsiTheme="majorHAnsi" w:cs="Arial"/>
        </w:rPr>
        <w:t>Izvajalec mora poskrbeti za imenovanje in določitev vodje del.</w:t>
      </w:r>
      <w:r>
        <w:rPr>
          <w:rFonts w:asciiTheme="majorHAnsi" w:eastAsia="Times New Roman" w:hAnsiTheme="majorHAnsi" w:cs="Arial"/>
        </w:rPr>
        <w:t xml:space="preserve"> Vodja del mora opravljati vse naloge skladno z Gradbenim zakonom. </w:t>
      </w:r>
    </w:p>
    <w:p w14:paraId="657BE8D3" w14:textId="77777777" w:rsidR="00E5214D" w:rsidRPr="002B48A4" w:rsidRDefault="00E5214D" w:rsidP="00E5214D">
      <w:pPr>
        <w:tabs>
          <w:tab w:val="left" w:pos="1728"/>
          <w:tab w:val="left" w:pos="7200"/>
        </w:tabs>
        <w:jc w:val="both"/>
        <w:rPr>
          <w:rFonts w:asciiTheme="majorHAnsi" w:eastAsia="Times New Roman" w:hAnsiTheme="majorHAnsi" w:cs="Arial"/>
        </w:rPr>
      </w:pPr>
    </w:p>
    <w:p w14:paraId="5D9FD4B8" w14:textId="77777777" w:rsidR="00E5214D" w:rsidRPr="002B48A4" w:rsidRDefault="00E5214D" w:rsidP="00E5214D">
      <w:pPr>
        <w:tabs>
          <w:tab w:val="left" w:pos="1728"/>
          <w:tab w:val="left" w:pos="7200"/>
        </w:tabs>
        <w:jc w:val="both"/>
        <w:rPr>
          <w:rFonts w:asciiTheme="majorHAnsi" w:eastAsia="Times New Roman" w:hAnsiTheme="majorHAnsi" w:cs="Arial"/>
        </w:rPr>
      </w:pPr>
      <w:r w:rsidRPr="002B48A4">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7B09087" w14:textId="77777777" w:rsidR="00E5214D" w:rsidRPr="002B48A4" w:rsidRDefault="00E5214D" w:rsidP="00E5214D">
      <w:pPr>
        <w:tabs>
          <w:tab w:val="left" w:pos="1728"/>
          <w:tab w:val="left" w:pos="7200"/>
        </w:tabs>
        <w:jc w:val="both"/>
        <w:rPr>
          <w:rFonts w:asciiTheme="majorHAnsi" w:eastAsia="Times New Roman" w:hAnsiTheme="majorHAnsi" w:cs="Arial"/>
        </w:rPr>
      </w:pPr>
    </w:p>
    <w:p w14:paraId="2BA56449" w14:textId="77777777" w:rsidR="00E5214D" w:rsidRDefault="00E5214D" w:rsidP="00E5214D">
      <w:pPr>
        <w:tabs>
          <w:tab w:val="left" w:pos="1728"/>
          <w:tab w:val="left" w:pos="7200"/>
        </w:tabs>
        <w:jc w:val="both"/>
        <w:rPr>
          <w:rFonts w:asciiTheme="majorHAnsi" w:eastAsia="Times New Roman" w:hAnsiTheme="majorHAnsi" w:cs="Arial"/>
        </w:rPr>
      </w:pPr>
      <w:r w:rsidRPr="002B48A4">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030504D0" w14:textId="77777777" w:rsidR="00E5214D" w:rsidRPr="00FB1C00" w:rsidRDefault="00E5214D" w:rsidP="00E5214D">
      <w:pPr>
        <w:tabs>
          <w:tab w:val="left" w:pos="1728"/>
          <w:tab w:val="left" w:pos="7200"/>
        </w:tabs>
        <w:jc w:val="both"/>
        <w:rPr>
          <w:rFonts w:asciiTheme="majorHAnsi" w:eastAsia="Times New Roman" w:hAnsiTheme="majorHAnsi" w:cs="Arial"/>
          <w:b/>
        </w:rPr>
      </w:pPr>
    </w:p>
    <w:p w14:paraId="72964D31"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Izvajanje naročila s podizvajalci</w:t>
      </w:r>
    </w:p>
    <w:p w14:paraId="0B1C4266" w14:textId="77777777" w:rsidR="00E5214D" w:rsidRPr="00FB1C00" w:rsidRDefault="00E5214D" w:rsidP="00E5214D">
      <w:pPr>
        <w:tabs>
          <w:tab w:val="left" w:pos="1728"/>
          <w:tab w:val="left" w:pos="7200"/>
        </w:tabs>
        <w:jc w:val="both"/>
        <w:rPr>
          <w:rFonts w:asciiTheme="majorHAnsi" w:eastAsia="Times New Roman" w:hAnsiTheme="majorHAnsi" w:cs="Arial"/>
          <w:i/>
        </w:rPr>
      </w:pPr>
      <w:r w:rsidRPr="00FB1C00">
        <w:rPr>
          <w:rFonts w:asciiTheme="majorHAnsi" w:eastAsia="Times New Roman" w:hAnsiTheme="majorHAnsi" w:cs="Arial"/>
          <w:i/>
        </w:rPr>
        <w:t>(člen se vključi v pogodbo, če ponudnik pri izvajanju naročila nastopa s podizvajalci)</w:t>
      </w:r>
    </w:p>
    <w:p w14:paraId="562BF555"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6F6F9325"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266CE768"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3AF64916"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155EB5B3"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6D6D4C4C"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514E943"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5E45674F"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E5214D" w:rsidRPr="00FB1C00" w14:paraId="34EA9954" w14:textId="77777777" w:rsidTr="00CD41C5">
        <w:tc>
          <w:tcPr>
            <w:tcW w:w="3016" w:type="dxa"/>
            <w:shd w:val="clear" w:color="auto" w:fill="auto"/>
          </w:tcPr>
          <w:p w14:paraId="279935D7" w14:textId="77777777" w:rsidR="00E5214D" w:rsidRPr="00FB1C00" w:rsidRDefault="00E5214D" w:rsidP="00CD41C5">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Podizvajalci:</w:t>
            </w:r>
          </w:p>
          <w:p w14:paraId="3BB34169" w14:textId="77777777" w:rsidR="00E5214D" w:rsidRPr="00FB1C00" w:rsidRDefault="00E5214D" w:rsidP="00CD41C5">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(naziv, polni naslov, matična</w:t>
            </w:r>
          </w:p>
          <w:p w14:paraId="66E13DD9" w14:textId="77777777" w:rsidR="00E5214D" w:rsidRPr="00FB1C00" w:rsidRDefault="00E5214D" w:rsidP="00CD41C5">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številka, davčna številka in</w:t>
            </w:r>
          </w:p>
          <w:p w14:paraId="6A0E8C77" w14:textId="77777777" w:rsidR="00E5214D" w:rsidRPr="00FB1C00" w:rsidRDefault="00E5214D" w:rsidP="00CD41C5">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transakcijski račun)</w:t>
            </w:r>
          </w:p>
        </w:tc>
        <w:tc>
          <w:tcPr>
            <w:tcW w:w="2999" w:type="dxa"/>
            <w:shd w:val="clear" w:color="auto" w:fill="auto"/>
          </w:tcPr>
          <w:p w14:paraId="4B2F9AE1" w14:textId="77777777" w:rsidR="00E5214D" w:rsidRPr="00FB1C00" w:rsidRDefault="00E5214D" w:rsidP="00CD41C5">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Obseg in vrsta del:</w:t>
            </w:r>
          </w:p>
        </w:tc>
        <w:tc>
          <w:tcPr>
            <w:tcW w:w="3007" w:type="dxa"/>
            <w:shd w:val="clear" w:color="auto" w:fill="auto"/>
          </w:tcPr>
          <w:p w14:paraId="7C5587EB" w14:textId="77777777" w:rsidR="00E5214D" w:rsidRPr="00FB1C00" w:rsidRDefault="00E5214D" w:rsidP="00CD41C5">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Predmet, količina,</w:t>
            </w:r>
          </w:p>
          <w:p w14:paraId="784C4EEF" w14:textId="77777777" w:rsidR="00E5214D" w:rsidRPr="00FB1C00" w:rsidRDefault="00E5214D" w:rsidP="00CD41C5">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vrednost, kraj in rok</w:t>
            </w:r>
          </w:p>
          <w:p w14:paraId="227D1DBD" w14:textId="77777777" w:rsidR="00E5214D" w:rsidRPr="00FB1C00" w:rsidRDefault="00E5214D" w:rsidP="00CD41C5">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izvedbe teh del:</w:t>
            </w:r>
          </w:p>
        </w:tc>
      </w:tr>
      <w:tr w:rsidR="00E5214D" w:rsidRPr="00FB1C00" w14:paraId="3EBDB7C2" w14:textId="77777777" w:rsidTr="00CD41C5">
        <w:trPr>
          <w:trHeight w:val="340"/>
        </w:trPr>
        <w:tc>
          <w:tcPr>
            <w:tcW w:w="3016" w:type="dxa"/>
            <w:shd w:val="clear" w:color="auto" w:fill="auto"/>
          </w:tcPr>
          <w:p w14:paraId="2708F1CD" w14:textId="77777777" w:rsidR="00E5214D" w:rsidRPr="00FB1C00" w:rsidRDefault="00E5214D" w:rsidP="00CD41C5">
            <w:pPr>
              <w:tabs>
                <w:tab w:val="left" w:pos="1728"/>
                <w:tab w:val="left" w:pos="7200"/>
              </w:tabs>
              <w:jc w:val="both"/>
              <w:rPr>
                <w:rFonts w:asciiTheme="majorHAnsi" w:eastAsia="Times New Roman" w:hAnsiTheme="majorHAnsi" w:cs="Arial"/>
              </w:rPr>
            </w:pPr>
          </w:p>
          <w:p w14:paraId="1D31077D" w14:textId="77777777" w:rsidR="00E5214D" w:rsidRPr="00FB1C00" w:rsidRDefault="00E5214D" w:rsidP="00CD41C5">
            <w:pPr>
              <w:tabs>
                <w:tab w:val="left" w:pos="1728"/>
                <w:tab w:val="left" w:pos="7200"/>
              </w:tabs>
              <w:jc w:val="both"/>
              <w:rPr>
                <w:rFonts w:asciiTheme="majorHAnsi" w:eastAsia="Times New Roman" w:hAnsiTheme="majorHAnsi" w:cs="Arial"/>
              </w:rPr>
            </w:pPr>
          </w:p>
        </w:tc>
        <w:tc>
          <w:tcPr>
            <w:tcW w:w="2999" w:type="dxa"/>
            <w:shd w:val="clear" w:color="auto" w:fill="auto"/>
          </w:tcPr>
          <w:p w14:paraId="7CF8FADB" w14:textId="77777777" w:rsidR="00E5214D" w:rsidRPr="00FB1C00" w:rsidRDefault="00E5214D" w:rsidP="00CD41C5">
            <w:pPr>
              <w:tabs>
                <w:tab w:val="left" w:pos="1728"/>
                <w:tab w:val="left" w:pos="7200"/>
              </w:tabs>
              <w:jc w:val="both"/>
              <w:rPr>
                <w:rFonts w:asciiTheme="majorHAnsi" w:eastAsia="Times New Roman" w:hAnsiTheme="majorHAnsi" w:cs="Arial"/>
              </w:rPr>
            </w:pPr>
          </w:p>
        </w:tc>
        <w:tc>
          <w:tcPr>
            <w:tcW w:w="3007" w:type="dxa"/>
            <w:shd w:val="clear" w:color="auto" w:fill="auto"/>
          </w:tcPr>
          <w:p w14:paraId="76BCA974" w14:textId="77777777" w:rsidR="00E5214D" w:rsidRPr="00FB1C00" w:rsidRDefault="00E5214D" w:rsidP="00CD41C5">
            <w:pPr>
              <w:tabs>
                <w:tab w:val="left" w:pos="1728"/>
                <w:tab w:val="left" w:pos="7200"/>
              </w:tabs>
              <w:jc w:val="both"/>
              <w:rPr>
                <w:rFonts w:asciiTheme="majorHAnsi" w:eastAsia="Times New Roman" w:hAnsiTheme="majorHAnsi" w:cs="Arial"/>
              </w:rPr>
            </w:pPr>
          </w:p>
        </w:tc>
      </w:tr>
      <w:tr w:rsidR="00E5214D" w:rsidRPr="00FB1C00" w14:paraId="5ACC9C4D" w14:textId="77777777" w:rsidTr="00CD41C5">
        <w:tc>
          <w:tcPr>
            <w:tcW w:w="3016" w:type="dxa"/>
            <w:shd w:val="clear" w:color="auto" w:fill="auto"/>
          </w:tcPr>
          <w:p w14:paraId="0F3F679E" w14:textId="77777777" w:rsidR="00E5214D" w:rsidRPr="00FB1C00" w:rsidRDefault="00E5214D" w:rsidP="00CD41C5">
            <w:pPr>
              <w:tabs>
                <w:tab w:val="left" w:pos="1728"/>
                <w:tab w:val="left" w:pos="7200"/>
              </w:tabs>
              <w:jc w:val="both"/>
              <w:rPr>
                <w:rFonts w:asciiTheme="majorHAnsi" w:eastAsia="Times New Roman" w:hAnsiTheme="majorHAnsi" w:cs="Arial"/>
              </w:rPr>
            </w:pPr>
          </w:p>
          <w:p w14:paraId="0E76DF95" w14:textId="77777777" w:rsidR="00E5214D" w:rsidRPr="00FB1C00" w:rsidRDefault="00E5214D" w:rsidP="00CD41C5">
            <w:pPr>
              <w:tabs>
                <w:tab w:val="left" w:pos="1728"/>
                <w:tab w:val="left" w:pos="7200"/>
              </w:tabs>
              <w:jc w:val="both"/>
              <w:rPr>
                <w:rFonts w:asciiTheme="majorHAnsi" w:eastAsia="Times New Roman" w:hAnsiTheme="majorHAnsi" w:cs="Arial"/>
              </w:rPr>
            </w:pPr>
          </w:p>
        </w:tc>
        <w:tc>
          <w:tcPr>
            <w:tcW w:w="2999" w:type="dxa"/>
            <w:shd w:val="clear" w:color="auto" w:fill="auto"/>
          </w:tcPr>
          <w:p w14:paraId="016C200A" w14:textId="77777777" w:rsidR="00E5214D" w:rsidRPr="00FB1C00" w:rsidRDefault="00E5214D" w:rsidP="00CD41C5">
            <w:pPr>
              <w:tabs>
                <w:tab w:val="left" w:pos="1728"/>
                <w:tab w:val="left" w:pos="7200"/>
              </w:tabs>
              <w:jc w:val="both"/>
              <w:rPr>
                <w:rFonts w:asciiTheme="majorHAnsi" w:eastAsia="Times New Roman" w:hAnsiTheme="majorHAnsi" w:cs="Arial"/>
              </w:rPr>
            </w:pPr>
          </w:p>
        </w:tc>
        <w:tc>
          <w:tcPr>
            <w:tcW w:w="3007" w:type="dxa"/>
            <w:shd w:val="clear" w:color="auto" w:fill="auto"/>
          </w:tcPr>
          <w:p w14:paraId="2C15C8FF" w14:textId="77777777" w:rsidR="00E5214D" w:rsidRPr="00FB1C00" w:rsidRDefault="00E5214D" w:rsidP="00CD41C5">
            <w:pPr>
              <w:tabs>
                <w:tab w:val="left" w:pos="1728"/>
                <w:tab w:val="left" w:pos="7200"/>
              </w:tabs>
              <w:jc w:val="both"/>
              <w:rPr>
                <w:rFonts w:asciiTheme="majorHAnsi" w:eastAsia="Times New Roman" w:hAnsiTheme="majorHAnsi" w:cs="Arial"/>
              </w:rPr>
            </w:pPr>
          </w:p>
        </w:tc>
      </w:tr>
      <w:tr w:rsidR="00E5214D" w:rsidRPr="00FB1C00" w14:paraId="02E10C2C" w14:textId="77777777" w:rsidTr="00CD41C5">
        <w:tc>
          <w:tcPr>
            <w:tcW w:w="3016" w:type="dxa"/>
            <w:shd w:val="clear" w:color="auto" w:fill="auto"/>
          </w:tcPr>
          <w:p w14:paraId="76952E1E" w14:textId="77777777" w:rsidR="00E5214D" w:rsidRPr="00FB1C00" w:rsidRDefault="00E5214D" w:rsidP="00CD41C5">
            <w:pPr>
              <w:tabs>
                <w:tab w:val="left" w:pos="1728"/>
                <w:tab w:val="left" w:pos="7200"/>
              </w:tabs>
              <w:jc w:val="both"/>
              <w:rPr>
                <w:rFonts w:asciiTheme="majorHAnsi" w:eastAsia="Times New Roman" w:hAnsiTheme="majorHAnsi" w:cs="Arial"/>
              </w:rPr>
            </w:pPr>
          </w:p>
          <w:p w14:paraId="54172BE2" w14:textId="77777777" w:rsidR="00E5214D" w:rsidRPr="00FB1C00" w:rsidRDefault="00E5214D" w:rsidP="00CD41C5">
            <w:pPr>
              <w:tabs>
                <w:tab w:val="left" w:pos="1728"/>
                <w:tab w:val="left" w:pos="7200"/>
              </w:tabs>
              <w:jc w:val="both"/>
              <w:rPr>
                <w:rFonts w:asciiTheme="majorHAnsi" w:eastAsia="Times New Roman" w:hAnsiTheme="majorHAnsi" w:cs="Arial"/>
              </w:rPr>
            </w:pPr>
          </w:p>
        </w:tc>
        <w:tc>
          <w:tcPr>
            <w:tcW w:w="2999" w:type="dxa"/>
            <w:shd w:val="clear" w:color="auto" w:fill="auto"/>
          </w:tcPr>
          <w:p w14:paraId="17FB6807" w14:textId="77777777" w:rsidR="00E5214D" w:rsidRPr="00FB1C00" w:rsidRDefault="00E5214D" w:rsidP="00CD41C5">
            <w:pPr>
              <w:tabs>
                <w:tab w:val="left" w:pos="1728"/>
                <w:tab w:val="left" w:pos="7200"/>
              </w:tabs>
              <w:jc w:val="both"/>
              <w:rPr>
                <w:rFonts w:asciiTheme="majorHAnsi" w:eastAsia="Times New Roman" w:hAnsiTheme="majorHAnsi" w:cs="Arial"/>
              </w:rPr>
            </w:pPr>
          </w:p>
        </w:tc>
        <w:tc>
          <w:tcPr>
            <w:tcW w:w="3007" w:type="dxa"/>
            <w:shd w:val="clear" w:color="auto" w:fill="auto"/>
          </w:tcPr>
          <w:p w14:paraId="22D28FBD" w14:textId="77777777" w:rsidR="00E5214D" w:rsidRPr="00FB1C00" w:rsidRDefault="00E5214D" w:rsidP="00CD41C5">
            <w:pPr>
              <w:tabs>
                <w:tab w:val="left" w:pos="1728"/>
                <w:tab w:val="left" w:pos="7200"/>
              </w:tabs>
              <w:jc w:val="both"/>
              <w:rPr>
                <w:rFonts w:asciiTheme="majorHAnsi" w:eastAsia="Times New Roman" w:hAnsiTheme="majorHAnsi" w:cs="Arial"/>
              </w:rPr>
            </w:pPr>
          </w:p>
        </w:tc>
      </w:tr>
      <w:tr w:rsidR="00E5214D" w:rsidRPr="00FB1C00" w14:paraId="0B49AD14" w14:textId="77777777" w:rsidTr="00CD41C5">
        <w:trPr>
          <w:trHeight w:val="340"/>
        </w:trPr>
        <w:tc>
          <w:tcPr>
            <w:tcW w:w="3016" w:type="dxa"/>
            <w:shd w:val="clear" w:color="auto" w:fill="auto"/>
          </w:tcPr>
          <w:p w14:paraId="0E9CA48B" w14:textId="77777777" w:rsidR="00E5214D" w:rsidRPr="00FB1C00" w:rsidRDefault="00E5214D" w:rsidP="00CD41C5">
            <w:pPr>
              <w:tabs>
                <w:tab w:val="left" w:pos="1728"/>
                <w:tab w:val="left" w:pos="7200"/>
              </w:tabs>
              <w:jc w:val="both"/>
              <w:rPr>
                <w:rFonts w:asciiTheme="majorHAnsi" w:eastAsia="Times New Roman" w:hAnsiTheme="majorHAnsi" w:cs="Arial"/>
              </w:rPr>
            </w:pPr>
          </w:p>
          <w:p w14:paraId="2A611096" w14:textId="77777777" w:rsidR="00E5214D" w:rsidRPr="00FB1C00" w:rsidRDefault="00E5214D" w:rsidP="00CD41C5">
            <w:pPr>
              <w:tabs>
                <w:tab w:val="left" w:pos="1728"/>
                <w:tab w:val="left" w:pos="7200"/>
              </w:tabs>
              <w:jc w:val="both"/>
              <w:rPr>
                <w:rFonts w:asciiTheme="majorHAnsi" w:eastAsia="Times New Roman" w:hAnsiTheme="majorHAnsi" w:cs="Arial"/>
              </w:rPr>
            </w:pPr>
          </w:p>
        </w:tc>
        <w:tc>
          <w:tcPr>
            <w:tcW w:w="2999" w:type="dxa"/>
            <w:shd w:val="clear" w:color="auto" w:fill="auto"/>
          </w:tcPr>
          <w:p w14:paraId="68C61BCA" w14:textId="77777777" w:rsidR="00E5214D" w:rsidRPr="00FB1C00" w:rsidRDefault="00E5214D" w:rsidP="00CD41C5">
            <w:pPr>
              <w:tabs>
                <w:tab w:val="left" w:pos="1728"/>
                <w:tab w:val="left" w:pos="7200"/>
              </w:tabs>
              <w:jc w:val="both"/>
              <w:rPr>
                <w:rFonts w:asciiTheme="majorHAnsi" w:eastAsia="Times New Roman" w:hAnsiTheme="majorHAnsi" w:cs="Arial"/>
              </w:rPr>
            </w:pPr>
          </w:p>
        </w:tc>
        <w:tc>
          <w:tcPr>
            <w:tcW w:w="3007" w:type="dxa"/>
            <w:shd w:val="clear" w:color="auto" w:fill="auto"/>
          </w:tcPr>
          <w:p w14:paraId="1324F14C" w14:textId="77777777" w:rsidR="00E5214D" w:rsidRPr="00FB1C00" w:rsidRDefault="00E5214D" w:rsidP="00CD41C5">
            <w:pPr>
              <w:tabs>
                <w:tab w:val="left" w:pos="1728"/>
                <w:tab w:val="left" w:pos="7200"/>
              </w:tabs>
              <w:jc w:val="both"/>
              <w:rPr>
                <w:rFonts w:asciiTheme="majorHAnsi" w:eastAsia="Times New Roman" w:hAnsiTheme="majorHAnsi" w:cs="Arial"/>
              </w:rPr>
            </w:pPr>
          </w:p>
        </w:tc>
      </w:tr>
      <w:tr w:rsidR="00E5214D" w:rsidRPr="00FB1C00" w14:paraId="71EC6224" w14:textId="77777777" w:rsidTr="00CD41C5">
        <w:tc>
          <w:tcPr>
            <w:tcW w:w="3016" w:type="dxa"/>
            <w:shd w:val="clear" w:color="auto" w:fill="auto"/>
          </w:tcPr>
          <w:p w14:paraId="2481A226" w14:textId="77777777" w:rsidR="00E5214D" w:rsidRPr="00FB1C00" w:rsidRDefault="00E5214D" w:rsidP="00CD41C5">
            <w:pPr>
              <w:tabs>
                <w:tab w:val="left" w:pos="1728"/>
                <w:tab w:val="left" w:pos="7200"/>
              </w:tabs>
              <w:jc w:val="both"/>
              <w:rPr>
                <w:rFonts w:asciiTheme="majorHAnsi" w:eastAsia="Times New Roman" w:hAnsiTheme="majorHAnsi" w:cs="Arial"/>
              </w:rPr>
            </w:pPr>
          </w:p>
          <w:p w14:paraId="1C364308" w14:textId="77777777" w:rsidR="00E5214D" w:rsidRPr="00FB1C00" w:rsidRDefault="00E5214D" w:rsidP="00CD41C5">
            <w:pPr>
              <w:tabs>
                <w:tab w:val="left" w:pos="1728"/>
                <w:tab w:val="left" w:pos="7200"/>
              </w:tabs>
              <w:jc w:val="both"/>
              <w:rPr>
                <w:rFonts w:asciiTheme="majorHAnsi" w:eastAsia="Times New Roman" w:hAnsiTheme="majorHAnsi" w:cs="Arial"/>
              </w:rPr>
            </w:pPr>
          </w:p>
        </w:tc>
        <w:tc>
          <w:tcPr>
            <w:tcW w:w="2999" w:type="dxa"/>
            <w:shd w:val="clear" w:color="auto" w:fill="auto"/>
          </w:tcPr>
          <w:p w14:paraId="68B6385C" w14:textId="77777777" w:rsidR="00E5214D" w:rsidRPr="00FB1C00" w:rsidRDefault="00E5214D" w:rsidP="00CD41C5">
            <w:pPr>
              <w:tabs>
                <w:tab w:val="left" w:pos="1728"/>
                <w:tab w:val="left" w:pos="7200"/>
              </w:tabs>
              <w:jc w:val="both"/>
              <w:rPr>
                <w:rFonts w:asciiTheme="majorHAnsi" w:eastAsia="Times New Roman" w:hAnsiTheme="majorHAnsi" w:cs="Arial"/>
              </w:rPr>
            </w:pPr>
          </w:p>
        </w:tc>
        <w:tc>
          <w:tcPr>
            <w:tcW w:w="3007" w:type="dxa"/>
            <w:shd w:val="clear" w:color="auto" w:fill="auto"/>
          </w:tcPr>
          <w:p w14:paraId="319D12F0" w14:textId="77777777" w:rsidR="00E5214D" w:rsidRPr="00FB1C00" w:rsidRDefault="00E5214D" w:rsidP="00CD41C5">
            <w:pPr>
              <w:tabs>
                <w:tab w:val="left" w:pos="1728"/>
                <w:tab w:val="left" w:pos="7200"/>
              </w:tabs>
              <w:jc w:val="both"/>
              <w:rPr>
                <w:rFonts w:asciiTheme="majorHAnsi" w:eastAsia="Times New Roman" w:hAnsiTheme="majorHAnsi" w:cs="Arial"/>
              </w:rPr>
            </w:pPr>
          </w:p>
        </w:tc>
      </w:tr>
      <w:tr w:rsidR="00E5214D" w:rsidRPr="00FB1C00" w14:paraId="6F0682CC" w14:textId="77777777" w:rsidTr="00CD41C5">
        <w:tc>
          <w:tcPr>
            <w:tcW w:w="3016" w:type="dxa"/>
            <w:shd w:val="clear" w:color="auto" w:fill="auto"/>
          </w:tcPr>
          <w:p w14:paraId="147E00EF" w14:textId="77777777" w:rsidR="00E5214D" w:rsidRPr="00FB1C00" w:rsidRDefault="00E5214D" w:rsidP="00CD41C5">
            <w:pPr>
              <w:tabs>
                <w:tab w:val="left" w:pos="1728"/>
                <w:tab w:val="left" w:pos="7200"/>
              </w:tabs>
              <w:jc w:val="both"/>
              <w:rPr>
                <w:rFonts w:asciiTheme="majorHAnsi" w:eastAsia="Times New Roman" w:hAnsiTheme="majorHAnsi" w:cs="Arial"/>
              </w:rPr>
            </w:pPr>
          </w:p>
          <w:p w14:paraId="40F67C0F" w14:textId="77777777" w:rsidR="00E5214D" w:rsidRPr="00FB1C00" w:rsidRDefault="00E5214D" w:rsidP="00CD41C5">
            <w:pPr>
              <w:tabs>
                <w:tab w:val="left" w:pos="1728"/>
                <w:tab w:val="left" w:pos="7200"/>
              </w:tabs>
              <w:jc w:val="both"/>
              <w:rPr>
                <w:rFonts w:asciiTheme="majorHAnsi" w:eastAsia="Times New Roman" w:hAnsiTheme="majorHAnsi" w:cs="Arial"/>
              </w:rPr>
            </w:pPr>
          </w:p>
        </w:tc>
        <w:tc>
          <w:tcPr>
            <w:tcW w:w="2999" w:type="dxa"/>
            <w:shd w:val="clear" w:color="auto" w:fill="auto"/>
          </w:tcPr>
          <w:p w14:paraId="4B021DDF" w14:textId="77777777" w:rsidR="00E5214D" w:rsidRPr="00FB1C00" w:rsidRDefault="00E5214D" w:rsidP="00CD41C5">
            <w:pPr>
              <w:tabs>
                <w:tab w:val="left" w:pos="1728"/>
                <w:tab w:val="left" w:pos="7200"/>
              </w:tabs>
              <w:jc w:val="both"/>
              <w:rPr>
                <w:rFonts w:asciiTheme="majorHAnsi" w:eastAsia="Times New Roman" w:hAnsiTheme="majorHAnsi" w:cs="Arial"/>
              </w:rPr>
            </w:pPr>
          </w:p>
        </w:tc>
        <w:tc>
          <w:tcPr>
            <w:tcW w:w="3007" w:type="dxa"/>
            <w:shd w:val="clear" w:color="auto" w:fill="auto"/>
          </w:tcPr>
          <w:p w14:paraId="2B40C65C" w14:textId="77777777" w:rsidR="00E5214D" w:rsidRPr="00FB1C00" w:rsidRDefault="00E5214D" w:rsidP="00CD41C5">
            <w:pPr>
              <w:tabs>
                <w:tab w:val="left" w:pos="1728"/>
                <w:tab w:val="left" w:pos="7200"/>
              </w:tabs>
              <w:jc w:val="both"/>
              <w:rPr>
                <w:rFonts w:asciiTheme="majorHAnsi" w:eastAsia="Times New Roman" w:hAnsiTheme="majorHAnsi" w:cs="Arial"/>
              </w:rPr>
            </w:pPr>
          </w:p>
        </w:tc>
      </w:tr>
    </w:tbl>
    <w:p w14:paraId="67D4C1F8"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68223CA7" w14:textId="77777777" w:rsidR="00E5214D" w:rsidRPr="00B710F4" w:rsidRDefault="00E5214D" w:rsidP="00E5214D">
      <w:pPr>
        <w:jc w:val="both"/>
        <w:rPr>
          <w:rFonts w:asciiTheme="majorHAnsi" w:eastAsia="Times New Roman" w:hAnsiTheme="majorHAnsi" w:cs="Arial"/>
        </w:rPr>
      </w:pPr>
      <w:r w:rsidRPr="00FB1C00">
        <w:rPr>
          <w:rFonts w:asciiTheme="majorHAnsi" w:eastAsia="Times New Roman" w:hAnsiTheme="majorHAnsi" w:cs="Arial"/>
        </w:rPr>
        <w:t xml:space="preserve">Glavni izvajalec mora med izvajanjem javnega naročila gradnje ali storitve naročnika obvestiti o morebitnih spremembah informacij, ki se nanašajo na priglašene podizvajalce in poslati informacije o </w:t>
      </w:r>
      <w:r w:rsidRPr="00FB1C00">
        <w:rPr>
          <w:rFonts w:asciiTheme="majorHAnsi" w:eastAsia="Times New Roman" w:hAnsiTheme="majorHAnsi" w:cs="Arial"/>
        </w:rPr>
        <w:lastRenderedPageBreak/>
        <w:t xml:space="preserve">novih podizvajalcih, ki jih namerava naknadno vključiti v izvajanje takšnih gradenj ali storitev, in sicer najkasneje v petih dneh po spremembi. V primeru vključitve novih podizvajalcev mora glavni izvajalec </w:t>
      </w:r>
      <w:r w:rsidRPr="00B710F4">
        <w:rPr>
          <w:rFonts w:asciiTheme="majorHAnsi" w:eastAsia="Times New Roman" w:hAnsiTheme="majorHAnsi" w:cs="Arial"/>
        </w:rPr>
        <w:t>skupaj z obvestilom posredovati tudi podatke in dokumente iz 2 odstavka 94. člena ZJN-3.</w:t>
      </w:r>
    </w:p>
    <w:p w14:paraId="047DD2A6" w14:textId="77777777" w:rsidR="00E5214D" w:rsidRPr="00B710F4" w:rsidRDefault="00E5214D" w:rsidP="00E5214D">
      <w:pPr>
        <w:numPr>
          <w:ilvl w:val="12"/>
          <w:numId w:val="0"/>
        </w:numPr>
        <w:jc w:val="both"/>
        <w:rPr>
          <w:rFonts w:asciiTheme="majorHAnsi" w:hAnsiTheme="majorHAnsi"/>
        </w:rPr>
      </w:pPr>
    </w:p>
    <w:p w14:paraId="6A06E712" w14:textId="77777777" w:rsidR="00E5214D" w:rsidRPr="00B710F4" w:rsidRDefault="00E5214D" w:rsidP="00E5214D">
      <w:pPr>
        <w:numPr>
          <w:ilvl w:val="12"/>
          <w:numId w:val="0"/>
        </w:numPr>
        <w:jc w:val="both"/>
        <w:rPr>
          <w:rFonts w:asciiTheme="majorHAnsi" w:hAnsiTheme="majorHAnsi"/>
        </w:rPr>
      </w:pPr>
      <w:r w:rsidRPr="00B710F4">
        <w:rPr>
          <w:rFonts w:asciiTheme="majorHAnsi" w:hAnsiTheme="majorHAnsi"/>
        </w:rPr>
        <w:t>Za morebitne nezgode, ki se pripetijo delavcem izvajalca odgovarja izvajalec, če pride do nezgode zaradi okoliščin na njegovi strani. V primeru nesreče bo sestavljen zapisnik, ki ga podpišejo priče, ter pooblaščeni osebi naročnika in izvajalca.</w:t>
      </w:r>
    </w:p>
    <w:p w14:paraId="25DB834B" w14:textId="77777777" w:rsidR="00E5214D" w:rsidRDefault="00E5214D" w:rsidP="00E5214D">
      <w:pPr>
        <w:jc w:val="both"/>
        <w:rPr>
          <w:rFonts w:asciiTheme="majorHAnsi" w:eastAsia="Times New Roman" w:hAnsiTheme="majorHAnsi" w:cs="Arial"/>
        </w:rPr>
      </w:pPr>
    </w:p>
    <w:p w14:paraId="7148A158" w14:textId="77777777" w:rsidR="00E5214D" w:rsidRPr="00FB1C00" w:rsidRDefault="00E5214D" w:rsidP="00E5214D">
      <w:pPr>
        <w:jc w:val="both"/>
        <w:rPr>
          <w:rFonts w:asciiTheme="majorHAnsi" w:eastAsia="Times New Roman" w:hAnsiTheme="majorHAnsi" w:cs="Arial"/>
        </w:rPr>
      </w:pPr>
      <w:r w:rsidRPr="00C873FF">
        <w:rPr>
          <w:rFonts w:asciiTheme="majorHAnsi" w:eastAsia="Times New Roman" w:hAnsiTheme="majorHAnsi" w:cs="Arial"/>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w:t>
      </w:r>
      <w:r>
        <w:rPr>
          <w:rFonts w:asciiTheme="majorHAnsi" w:eastAsia="Times New Roman" w:hAnsiTheme="majorHAnsi" w:cs="Arial"/>
        </w:rPr>
        <w:t>,00</w:t>
      </w:r>
      <w:r w:rsidRPr="00C873FF">
        <w:rPr>
          <w:rFonts w:asciiTheme="majorHAnsi" w:eastAsia="Times New Roman" w:hAnsiTheme="majorHAnsi" w:cs="Arial"/>
        </w:rPr>
        <w:t xml:space="preserve">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0A62A9A7" w14:textId="77777777" w:rsidR="00E5214D" w:rsidRPr="00FB1C00" w:rsidRDefault="00E5214D" w:rsidP="00E5214D">
      <w:pPr>
        <w:jc w:val="both"/>
        <w:rPr>
          <w:rFonts w:asciiTheme="majorHAnsi" w:eastAsia="Times New Roman" w:hAnsiTheme="majorHAnsi" w:cs="Arial"/>
        </w:rPr>
      </w:pPr>
    </w:p>
    <w:p w14:paraId="061328BD"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Zavarovanje za dobro izvedbo</w:t>
      </w:r>
    </w:p>
    <w:p w14:paraId="280E8F90"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51A643EE" w14:textId="77777777" w:rsidR="00E5214D"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Izvajalec mora najkasneje v desetih delovnih dneh od podpisa pogodbe s strani obeh pogodbenih strank, kot pogoj za veljavnost </w:t>
      </w:r>
      <w:r w:rsidRPr="00B710F4">
        <w:rPr>
          <w:rFonts w:asciiTheme="majorHAnsi" w:eastAsia="Times New Roman" w:hAnsiTheme="majorHAnsi" w:cs="Arial"/>
        </w:rPr>
        <w:t xml:space="preserve">pogodbe, naročniku izročiti </w:t>
      </w:r>
      <w:r>
        <w:rPr>
          <w:rFonts w:asciiTheme="majorHAnsi" w:eastAsia="Times New Roman" w:hAnsiTheme="majorHAnsi" w:cs="Arial"/>
        </w:rPr>
        <w:t xml:space="preserve">finančno </w:t>
      </w:r>
      <w:r w:rsidRPr="00B710F4">
        <w:rPr>
          <w:rFonts w:asciiTheme="majorHAnsi" w:eastAsia="Times New Roman" w:hAnsiTheme="majorHAnsi" w:cs="Arial"/>
        </w:rPr>
        <w:t>zavarovanje za dobro izvedbo pogodbenih obveznosti</w:t>
      </w:r>
      <w:r w:rsidRPr="00FB1C00">
        <w:rPr>
          <w:rFonts w:asciiTheme="majorHAnsi" w:eastAsia="Times New Roman" w:hAnsiTheme="majorHAnsi" w:cs="Arial"/>
        </w:rPr>
        <w:t>, v višini 10% pogodbene vrednosti z DDV, z vsebino kot je določeno v dokumentaciji v zvezi z oddajo javnega naročila in z veljavnostjo</w:t>
      </w:r>
      <w:r w:rsidRPr="00FB1C00">
        <w:rPr>
          <w:rFonts w:asciiTheme="majorHAnsi" w:hAnsiTheme="majorHAnsi"/>
        </w:rPr>
        <w:t xml:space="preserve"> </w:t>
      </w:r>
      <w:r w:rsidRPr="00FB1C00">
        <w:rPr>
          <w:rFonts w:asciiTheme="majorHAnsi" w:eastAsia="Times New Roman" w:hAnsiTheme="majorHAnsi" w:cs="Arial"/>
        </w:rPr>
        <w:t xml:space="preserve">z </w:t>
      </w:r>
      <w:r w:rsidRPr="002A2F64">
        <w:rPr>
          <w:rFonts w:asciiTheme="majorHAnsi" w:eastAsia="Times New Roman" w:hAnsiTheme="majorHAnsi" w:cs="Arial"/>
        </w:rPr>
        <w:t>veljavnostjo 60 dn</w:t>
      </w:r>
      <w:r w:rsidRPr="00FB1C00">
        <w:rPr>
          <w:rFonts w:asciiTheme="majorHAnsi" w:eastAsia="Times New Roman" w:hAnsiTheme="majorHAnsi" w:cs="Arial"/>
        </w:rPr>
        <w:t>i po roku za izpolnitev vseh obveznosti po tej pogodbi.</w:t>
      </w:r>
    </w:p>
    <w:p w14:paraId="7288D946" w14:textId="77777777" w:rsidR="00E5214D" w:rsidRPr="008C6C20" w:rsidRDefault="00E5214D" w:rsidP="00E5214D">
      <w:pPr>
        <w:tabs>
          <w:tab w:val="left" w:pos="432"/>
          <w:tab w:val="left" w:pos="4032"/>
        </w:tabs>
        <w:jc w:val="both"/>
        <w:rPr>
          <w:rFonts w:eastAsia="Times New Roman" w:cs="Arial"/>
        </w:rPr>
      </w:pPr>
    </w:p>
    <w:p w14:paraId="07044E24" w14:textId="77777777" w:rsidR="00E5214D" w:rsidRPr="008C6C20" w:rsidRDefault="00E5214D" w:rsidP="00E5214D">
      <w:pPr>
        <w:tabs>
          <w:tab w:val="left" w:pos="426"/>
          <w:tab w:val="left" w:pos="2880"/>
        </w:tabs>
        <w:jc w:val="both"/>
        <w:rPr>
          <w:rFonts w:asciiTheme="majorHAnsi" w:eastAsia="Times New Roman" w:hAnsiTheme="majorHAnsi" w:cs="Arial"/>
        </w:rPr>
      </w:pPr>
      <w:r w:rsidRPr="008C6C20">
        <w:rPr>
          <w:rFonts w:asciiTheme="majorHAnsi" w:eastAsia="Times New Roman" w:hAnsiTheme="majorHAnsi" w:cs="Arial"/>
        </w:rPr>
        <w:t>S tem finančnim zavarovanjem se zavaruje:</w:t>
      </w:r>
    </w:p>
    <w:p w14:paraId="4B366A5C" w14:textId="77777777" w:rsidR="00E5214D" w:rsidRPr="008C6C20" w:rsidRDefault="00E5214D" w:rsidP="00E5214D">
      <w:pPr>
        <w:numPr>
          <w:ilvl w:val="0"/>
          <w:numId w:val="68"/>
        </w:numPr>
        <w:tabs>
          <w:tab w:val="left" w:pos="426"/>
          <w:tab w:val="left" w:pos="2880"/>
        </w:tabs>
        <w:suppressAutoHyphens/>
        <w:jc w:val="both"/>
        <w:rPr>
          <w:rFonts w:asciiTheme="majorHAnsi" w:eastAsia="Times New Roman" w:hAnsiTheme="majorHAnsi" w:cs="Arial"/>
        </w:rPr>
      </w:pPr>
      <w:r w:rsidRPr="008C6C20">
        <w:rPr>
          <w:rFonts w:asciiTheme="majorHAnsi" w:eastAsia="Times New Roman" w:hAnsiTheme="majorHAnsi" w:cs="Arial"/>
        </w:rPr>
        <w:t xml:space="preserve">kvalitetna izvedba pogodbenih del; </w:t>
      </w:r>
    </w:p>
    <w:p w14:paraId="019B1681" w14:textId="77777777" w:rsidR="00E5214D" w:rsidRPr="008C6C20" w:rsidRDefault="00E5214D" w:rsidP="00E5214D">
      <w:pPr>
        <w:numPr>
          <w:ilvl w:val="0"/>
          <w:numId w:val="68"/>
        </w:numPr>
        <w:tabs>
          <w:tab w:val="left" w:pos="426"/>
          <w:tab w:val="left" w:pos="2880"/>
        </w:tabs>
        <w:suppressAutoHyphens/>
        <w:jc w:val="both"/>
        <w:rPr>
          <w:rFonts w:asciiTheme="majorHAnsi" w:eastAsia="Times New Roman" w:hAnsiTheme="majorHAnsi" w:cs="Arial"/>
        </w:rPr>
      </w:pPr>
      <w:r w:rsidRPr="008C6C20">
        <w:rPr>
          <w:rFonts w:asciiTheme="majorHAnsi" w:eastAsia="Times New Roman" w:hAnsiTheme="majorHAnsi" w:cs="Arial"/>
        </w:rPr>
        <w:t xml:space="preserve">pravočasna izvedba del v smislu določil razpisne dokumentacije in pogodbe; </w:t>
      </w:r>
    </w:p>
    <w:p w14:paraId="35BB067D" w14:textId="77777777" w:rsidR="00E5214D" w:rsidRPr="008C6C20" w:rsidRDefault="00E5214D" w:rsidP="00E5214D">
      <w:pPr>
        <w:numPr>
          <w:ilvl w:val="0"/>
          <w:numId w:val="68"/>
        </w:numPr>
        <w:tabs>
          <w:tab w:val="left" w:pos="426"/>
          <w:tab w:val="left" w:pos="2880"/>
        </w:tabs>
        <w:suppressAutoHyphens/>
        <w:jc w:val="both"/>
        <w:rPr>
          <w:rFonts w:asciiTheme="majorHAnsi" w:eastAsia="Times New Roman" w:hAnsiTheme="majorHAnsi" w:cs="Arial"/>
        </w:rPr>
      </w:pPr>
      <w:r w:rsidRPr="008C6C20">
        <w:rPr>
          <w:rFonts w:asciiTheme="majorHAnsi" w:eastAsia="Times New Roman" w:hAnsiTheme="majorHAnsi" w:cs="Arial"/>
        </w:rPr>
        <w:t>poplačilo pogodbene kazni zaradi prekoračitve pogodbenega roka;</w:t>
      </w:r>
    </w:p>
    <w:p w14:paraId="62F4C905" w14:textId="77777777" w:rsidR="00E5214D" w:rsidRPr="008C6C20" w:rsidRDefault="00E5214D" w:rsidP="00E5214D">
      <w:pPr>
        <w:numPr>
          <w:ilvl w:val="0"/>
          <w:numId w:val="68"/>
        </w:numPr>
        <w:tabs>
          <w:tab w:val="left" w:pos="426"/>
          <w:tab w:val="left" w:pos="2880"/>
        </w:tabs>
        <w:suppressAutoHyphens/>
        <w:jc w:val="both"/>
        <w:rPr>
          <w:rFonts w:asciiTheme="majorHAnsi" w:eastAsia="Times New Roman" w:hAnsiTheme="majorHAnsi" w:cs="Arial"/>
        </w:rPr>
      </w:pPr>
      <w:r w:rsidRPr="008C6C20">
        <w:rPr>
          <w:rFonts w:asciiTheme="majorHAnsi" w:eastAsia="Times New Roman" w:hAnsiTheme="majorHAnsi" w:cs="Arial"/>
        </w:rPr>
        <w:t>vračilo morebitnega preplačila oziroma povrnitev škode, ki bi jo naročnik utrpel zaradi plačila situacije posameznega podizvajalca v višjem znesku, kot  znaša ponudbena vrednost izvajalca za posamezna dela po tej pogodbi;</w:t>
      </w:r>
    </w:p>
    <w:p w14:paraId="63D0A16D" w14:textId="77777777" w:rsidR="00E5214D" w:rsidRPr="008C6C20" w:rsidRDefault="00E5214D" w:rsidP="00E5214D">
      <w:pPr>
        <w:numPr>
          <w:ilvl w:val="0"/>
          <w:numId w:val="68"/>
        </w:numPr>
        <w:tabs>
          <w:tab w:val="left" w:pos="426"/>
          <w:tab w:val="left" w:pos="2880"/>
        </w:tabs>
        <w:suppressAutoHyphens/>
        <w:jc w:val="both"/>
        <w:rPr>
          <w:rFonts w:asciiTheme="majorHAnsi" w:eastAsia="Times New Roman" w:hAnsiTheme="majorHAnsi" w:cs="Arial"/>
        </w:rPr>
      </w:pPr>
      <w:r w:rsidRPr="008C6C20">
        <w:rPr>
          <w:rFonts w:asciiTheme="majorHAnsi" w:eastAsia="Times New Roman" w:hAnsiTheme="majorHAnsi" w:cs="Arial"/>
        </w:rPr>
        <w:t xml:space="preserve">spoštovanje drugih pogodbenih določil v primeru celotne neizpolnitve pogodbenih obveznosti ali delne neizpolnitve pogodbenih obveznosti, ali če delno izpolnjena storitev izvajalca po pogodbi ne zadovoljuje pogodbenih zahtev. </w:t>
      </w:r>
    </w:p>
    <w:p w14:paraId="55CDBFEB" w14:textId="77777777" w:rsidR="00E5214D" w:rsidRPr="008C6C20" w:rsidRDefault="00E5214D" w:rsidP="00E5214D">
      <w:pPr>
        <w:tabs>
          <w:tab w:val="left" w:pos="426"/>
          <w:tab w:val="left" w:pos="2880"/>
        </w:tabs>
        <w:jc w:val="both"/>
        <w:rPr>
          <w:rFonts w:asciiTheme="majorHAnsi" w:eastAsia="Times New Roman" w:hAnsiTheme="majorHAnsi" w:cs="Arial"/>
        </w:rPr>
      </w:pPr>
    </w:p>
    <w:p w14:paraId="514874BC" w14:textId="77777777" w:rsidR="00E5214D" w:rsidRPr="008C6C20" w:rsidRDefault="00E5214D" w:rsidP="00E5214D">
      <w:pPr>
        <w:tabs>
          <w:tab w:val="left" w:pos="426"/>
          <w:tab w:val="left" w:pos="2880"/>
        </w:tabs>
        <w:jc w:val="both"/>
        <w:rPr>
          <w:rFonts w:asciiTheme="majorHAnsi" w:eastAsia="Times New Roman" w:hAnsiTheme="majorHAnsi" w:cs="Arial"/>
        </w:rPr>
      </w:pPr>
      <w:r w:rsidRPr="008C6C20">
        <w:rPr>
          <w:rFonts w:asciiTheme="majorHAnsi" w:eastAsia="Times New Roman" w:hAnsiTheme="majorHAnsi" w:cs="Arial"/>
        </w:rPr>
        <w:t>Naročnik bo zavarovanje za dobro izvedbo del unovčil tudi v primeru, če mu izvajalec v zahtevanem roku ne bo pravočasno predložil</w:t>
      </w:r>
      <w:r>
        <w:rPr>
          <w:rFonts w:asciiTheme="majorHAnsi" w:eastAsia="Times New Roman" w:hAnsiTheme="majorHAnsi" w:cs="Arial"/>
        </w:rPr>
        <w:t xml:space="preserve"> finančnega zavarovanja</w:t>
      </w:r>
      <w:r w:rsidRPr="008C6C20">
        <w:rPr>
          <w:rFonts w:asciiTheme="majorHAnsi" w:eastAsia="Times New Roman" w:hAnsiTheme="majorHAnsi" w:cs="Arial"/>
        </w:rPr>
        <w:t xml:space="preserve"> za odpravo napak, kot izhaja iz določil razpisne dokumentacije in te pogodbe. </w:t>
      </w:r>
    </w:p>
    <w:p w14:paraId="63B32C62" w14:textId="77777777" w:rsidR="00E5214D" w:rsidRPr="00466211" w:rsidRDefault="00E5214D" w:rsidP="00E5214D">
      <w:pPr>
        <w:tabs>
          <w:tab w:val="left" w:pos="432"/>
          <w:tab w:val="left" w:pos="4032"/>
        </w:tabs>
        <w:jc w:val="both"/>
        <w:rPr>
          <w:rFonts w:eastAsia="Times New Roman" w:cs="Arial"/>
          <w:b/>
        </w:rPr>
      </w:pPr>
    </w:p>
    <w:p w14:paraId="6BBA8E81" w14:textId="77777777" w:rsidR="00E5214D"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Pogodba se sklepa z </w:t>
      </w:r>
      <w:proofErr w:type="spellStart"/>
      <w:r w:rsidRPr="00FB1C00">
        <w:rPr>
          <w:rFonts w:asciiTheme="majorHAnsi" w:eastAsia="Times New Roman" w:hAnsiTheme="majorHAnsi" w:cs="Arial"/>
        </w:rPr>
        <w:t>odložnim</w:t>
      </w:r>
      <w:proofErr w:type="spellEnd"/>
      <w:r w:rsidRPr="00FB1C00">
        <w:rPr>
          <w:rFonts w:asciiTheme="majorHAnsi" w:eastAsia="Times New Roman" w:hAnsiTheme="majorHAnsi" w:cs="Arial"/>
        </w:rPr>
        <w:t xml:space="preserve"> pogojem, da postane veljavna šele s predložitvijo finančnega zavarovanja za dobro izvedbo posla.</w:t>
      </w:r>
    </w:p>
    <w:p w14:paraId="6EF9E212"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0362CC72" w14:textId="77777777" w:rsidR="00E5214D"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Finančno zavarovanje se v primeru, da ni bilo uporabljeno, vrne izvajalcu po njegovi predložitvi finančnega zavarovanja za odpravo napak.</w:t>
      </w:r>
    </w:p>
    <w:p w14:paraId="0049E74B"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2E3ACC5D" w14:textId="77777777" w:rsidR="00E5214D"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0BED465" w14:textId="77777777" w:rsidR="00E5214D" w:rsidRPr="00FB1C00" w:rsidRDefault="00E5214D" w:rsidP="00E5214D">
      <w:pPr>
        <w:tabs>
          <w:tab w:val="left" w:pos="1728"/>
          <w:tab w:val="left" w:pos="7200"/>
        </w:tabs>
        <w:jc w:val="both"/>
        <w:rPr>
          <w:rFonts w:asciiTheme="majorHAnsi" w:eastAsia="Times New Roman" w:hAnsiTheme="majorHAnsi" w:cs="Arial"/>
          <w:b/>
        </w:rPr>
      </w:pPr>
    </w:p>
    <w:p w14:paraId="53E6E8ED"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Razdrtje oziroma odstop od pogodbe in prepoved cesije</w:t>
      </w:r>
    </w:p>
    <w:p w14:paraId="5C82BBD0" w14:textId="77777777" w:rsidR="00E5214D" w:rsidRPr="00FB1C00" w:rsidRDefault="00E5214D" w:rsidP="00E5214D">
      <w:pPr>
        <w:pStyle w:val="Slog20"/>
        <w:jc w:val="center"/>
        <w:rPr>
          <w:rFonts w:asciiTheme="majorHAnsi" w:hAnsiTheme="majorHAnsi"/>
        </w:rPr>
      </w:pPr>
      <w:r w:rsidRPr="00FB1C00">
        <w:rPr>
          <w:rFonts w:asciiTheme="majorHAnsi" w:hAnsiTheme="majorHAnsi"/>
        </w:rPr>
        <w:lastRenderedPageBreak/>
        <w:t>člen</w:t>
      </w:r>
    </w:p>
    <w:p w14:paraId="1E6C1419"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334BCE63"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7E39747E" w14:textId="77777777" w:rsidR="00E5214D" w:rsidRPr="00FB1C00" w:rsidRDefault="00E5214D" w:rsidP="00E5214D">
      <w:pPr>
        <w:jc w:val="both"/>
        <w:rPr>
          <w:rFonts w:asciiTheme="majorHAnsi" w:hAnsiTheme="majorHAnsi" w:cs="Arial"/>
          <w:lang w:eastAsia="en-US"/>
        </w:rPr>
      </w:pPr>
      <w:r w:rsidRPr="00FB1C00">
        <w:rPr>
          <w:rFonts w:asciiTheme="majorHAnsi" w:hAnsiTheme="majorHAnsi" w:cs="Arial"/>
          <w:lang w:eastAsia="en-US"/>
        </w:rPr>
        <w:t xml:space="preserve">Naročnik lahko odstopi od te pogodbe brez odpovednega roka če: </w:t>
      </w:r>
    </w:p>
    <w:p w14:paraId="7D36FF61" w14:textId="77777777" w:rsidR="00E5214D" w:rsidRPr="00FB1C00" w:rsidRDefault="00E5214D" w:rsidP="00E5214D">
      <w:pPr>
        <w:numPr>
          <w:ilvl w:val="0"/>
          <w:numId w:val="18"/>
        </w:numPr>
        <w:jc w:val="both"/>
        <w:rPr>
          <w:rFonts w:asciiTheme="majorHAnsi" w:hAnsiTheme="majorHAnsi" w:cs="Arial"/>
          <w:lang w:eastAsia="en-US"/>
        </w:rPr>
      </w:pPr>
      <w:r w:rsidRPr="00FB1C00">
        <w:rPr>
          <w:rFonts w:asciiTheme="majorHAnsi" w:hAnsiTheme="majorHAnsi" w:cs="Arial"/>
          <w:lang w:eastAsia="en-US"/>
        </w:rPr>
        <w:t>izvajalec krši obveznosti in kršitve ne odpravi v 8 koledarskih dneh od prejema naročnikovega opomina;</w:t>
      </w:r>
    </w:p>
    <w:p w14:paraId="41F024F3" w14:textId="77777777" w:rsidR="00E5214D" w:rsidRPr="00FB1C00" w:rsidRDefault="00E5214D" w:rsidP="00E5214D">
      <w:pPr>
        <w:numPr>
          <w:ilvl w:val="0"/>
          <w:numId w:val="17"/>
        </w:numPr>
        <w:jc w:val="both"/>
        <w:rPr>
          <w:rFonts w:asciiTheme="majorHAnsi" w:hAnsiTheme="majorHAnsi" w:cs="Arial"/>
          <w:lang w:eastAsia="en-US"/>
        </w:rPr>
      </w:pPr>
      <w:r w:rsidRPr="00FB1C00">
        <w:rPr>
          <w:rFonts w:asciiTheme="majorHAnsi" w:hAnsiTheme="majorHAnsi" w:cs="Arial"/>
          <w:lang w:eastAsia="en-US"/>
        </w:rPr>
        <w:t xml:space="preserve">izvajalec zamuja z aktivnostmi in je očitno, da zaradi te zamude ni sposoben pravočasno izvesti storitev; </w:t>
      </w:r>
    </w:p>
    <w:p w14:paraId="34C649BB" w14:textId="77777777" w:rsidR="00E5214D" w:rsidRPr="00FB1C00" w:rsidRDefault="00E5214D" w:rsidP="00E5214D">
      <w:pPr>
        <w:numPr>
          <w:ilvl w:val="0"/>
          <w:numId w:val="17"/>
        </w:numPr>
        <w:jc w:val="both"/>
        <w:rPr>
          <w:rFonts w:asciiTheme="majorHAnsi" w:hAnsiTheme="majorHAnsi" w:cs="Arial"/>
          <w:lang w:eastAsia="en-US"/>
        </w:rPr>
      </w:pPr>
      <w:r w:rsidRPr="00FB1C00">
        <w:rPr>
          <w:rFonts w:asciiTheme="majorHAnsi" w:hAnsiTheme="majorHAnsi" w:cs="Arial"/>
          <w:lang w:eastAsia="en-US"/>
        </w:rPr>
        <w:t xml:space="preserve">če so storitve v bistvenem izvedene v nasprotju z zahtevami naročnika. </w:t>
      </w:r>
    </w:p>
    <w:p w14:paraId="36076167" w14:textId="77777777" w:rsidR="00E5214D" w:rsidRPr="00FB1C00" w:rsidRDefault="00E5214D" w:rsidP="00E5214D">
      <w:pPr>
        <w:ind w:left="360"/>
        <w:jc w:val="both"/>
        <w:rPr>
          <w:rFonts w:asciiTheme="majorHAnsi" w:hAnsiTheme="majorHAnsi" w:cs="Arial"/>
          <w:lang w:eastAsia="en-US"/>
        </w:rPr>
      </w:pPr>
    </w:p>
    <w:p w14:paraId="5430776C" w14:textId="77777777" w:rsidR="00E5214D" w:rsidRPr="00FB1C00" w:rsidRDefault="00E5214D" w:rsidP="00E5214D">
      <w:pPr>
        <w:jc w:val="both"/>
        <w:rPr>
          <w:rFonts w:asciiTheme="majorHAnsi" w:hAnsiTheme="majorHAnsi" w:cs="Arial"/>
          <w:lang w:eastAsia="en-US"/>
        </w:rPr>
      </w:pPr>
      <w:r w:rsidRPr="00FB1C00">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62623D41"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6DD4CA57"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Prenos terjatve iz te pogodbe je dovoljen samo s pisno privolitvijo naročnikov, sicer pogodba o odstopu (cesijska pogodba) nima učinka.</w:t>
      </w:r>
    </w:p>
    <w:p w14:paraId="176362BF" w14:textId="77777777" w:rsidR="00E5214D" w:rsidRPr="00FB1C00" w:rsidRDefault="00E5214D" w:rsidP="00E5214D">
      <w:pPr>
        <w:tabs>
          <w:tab w:val="left" w:pos="4608"/>
        </w:tabs>
        <w:jc w:val="both"/>
        <w:rPr>
          <w:rFonts w:asciiTheme="majorHAnsi" w:eastAsia="Times New Roman" w:hAnsiTheme="majorHAnsi" w:cs="Arial"/>
          <w:b/>
        </w:rPr>
      </w:pPr>
    </w:p>
    <w:p w14:paraId="5ACFE5AB"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Uveljavljanje pogodbenih kazni po tej pogodbi in povračilo škode</w:t>
      </w:r>
    </w:p>
    <w:p w14:paraId="74AAB85F"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546FF9E4"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6D27086"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3233B692"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 ima pravico zahtevati pogodbeno kazen, tudi če presega škodo, ki mu je dejansko nastala, in celo če mu ni nastala nobena škoda.</w:t>
      </w:r>
    </w:p>
    <w:p w14:paraId="04EFDC7B" w14:textId="77777777" w:rsidR="00E5214D" w:rsidRPr="00FB1C00" w:rsidRDefault="00E5214D" w:rsidP="00E5214D">
      <w:pPr>
        <w:tabs>
          <w:tab w:val="left" w:pos="1728"/>
          <w:tab w:val="left" w:pos="7200"/>
        </w:tabs>
        <w:jc w:val="both"/>
        <w:rPr>
          <w:rFonts w:asciiTheme="majorHAnsi" w:eastAsia="Times New Roman" w:hAnsiTheme="majorHAnsi" w:cs="Arial"/>
          <w:b/>
        </w:rPr>
      </w:pPr>
    </w:p>
    <w:p w14:paraId="00E9FB35"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B56CD4A"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3C0E49BB" w14:textId="77777777" w:rsidR="00E5214D"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0B2F529B" w14:textId="77777777" w:rsidR="00E5214D" w:rsidRDefault="00E5214D" w:rsidP="00E5214D">
      <w:pPr>
        <w:tabs>
          <w:tab w:val="left" w:pos="1728"/>
          <w:tab w:val="left" w:pos="7200"/>
        </w:tabs>
        <w:jc w:val="both"/>
        <w:rPr>
          <w:rFonts w:asciiTheme="majorHAnsi" w:eastAsia="Times New Roman" w:hAnsiTheme="majorHAnsi" w:cs="Arial"/>
          <w:b/>
        </w:rPr>
      </w:pPr>
    </w:p>
    <w:p w14:paraId="3180C100"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Pregled in prevzem izvedenih del ter zavarovanje odprave napak</w:t>
      </w:r>
    </w:p>
    <w:p w14:paraId="3378FBC9"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43601F3E"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599B6377"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3943B32F"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753DDB93"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611D9DDF" w14:textId="77777777" w:rsidR="00E5214D" w:rsidRPr="00FB1C00" w:rsidRDefault="00E5214D" w:rsidP="00E5214D">
      <w:pPr>
        <w:tabs>
          <w:tab w:val="left" w:pos="1728"/>
          <w:tab w:val="left" w:pos="7200"/>
        </w:tabs>
        <w:jc w:val="both"/>
        <w:rPr>
          <w:rFonts w:asciiTheme="majorHAnsi" w:eastAsia="Times New Roman" w:hAnsiTheme="majorHAnsi" w:cs="Arial"/>
        </w:rPr>
      </w:pPr>
      <w:r w:rsidRPr="00B87A6D">
        <w:rPr>
          <w:rFonts w:asciiTheme="majorHAnsi" w:eastAsia="Times New Roman" w:hAnsiTheme="majorHAnsi" w:cs="Arial"/>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w:t>
      </w:r>
      <w:r w:rsidRPr="00B87A6D">
        <w:rPr>
          <w:rFonts w:asciiTheme="majorHAnsi" w:eastAsia="Times New Roman" w:hAnsiTheme="majorHAnsi" w:cs="Arial"/>
        </w:rPr>
        <w:lastRenderedPageBreak/>
        <w:t>pomanjkljivosti v garancijskem roku na stroške izvajalca, v kolikor jih le ta ne bi odpravil na prvi poziv naročnika. Veljavnost zavarovanja je 5 let plus 30 dni od datuma prevzema objekta.</w:t>
      </w:r>
      <w:r>
        <w:rPr>
          <w:rFonts w:asciiTheme="majorHAnsi" w:eastAsia="Times New Roman" w:hAnsiTheme="majorHAnsi" w:cs="Arial"/>
        </w:rPr>
        <w:t xml:space="preserve"> </w:t>
      </w:r>
    </w:p>
    <w:p w14:paraId="483E5D70"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1B935AF8" w14:textId="77777777" w:rsidR="00E5214D" w:rsidRPr="00B87A6D" w:rsidRDefault="00E5214D" w:rsidP="00E5214D">
      <w:pPr>
        <w:tabs>
          <w:tab w:val="left" w:pos="1728"/>
          <w:tab w:val="left" w:pos="7200"/>
        </w:tabs>
        <w:jc w:val="both"/>
        <w:rPr>
          <w:rFonts w:asciiTheme="majorHAnsi" w:eastAsia="Times New Roman" w:hAnsiTheme="majorHAnsi" w:cs="Arial"/>
        </w:rPr>
      </w:pPr>
      <w:r w:rsidRPr="00B87A6D">
        <w:rPr>
          <w:rFonts w:asciiTheme="majorHAnsi" w:eastAsia="Times New Roman" w:hAnsiTheme="majorHAnsi" w:cs="Arial"/>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7F15A84B" w14:textId="77777777" w:rsidR="00E5214D" w:rsidRPr="00B87A6D" w:rsidRDefault="00E5214D" w:rsidP="00E5214D">
      <w:pPr>
        <w:tabs>
          <w:tab w:val="left" w:pos="1728"/>
          <w:tab w:val="left" w:pos="7200"/>
        </w:tabs>
        <w:jc w:val="both"/>
        <w:rPr>
          <w:rFonts w:asciiTheme="majorHAnsi" w:eastAsia="Times New Roman" w:hAnsiTheme="majorHAnsi" w:cs="Arial"/>
        </w:rPr>
      </w:pPr>
    </w:p>
    <w:p w14:paraId="7CE63B08" w14:textId="77777777" w:rsidR="00E5214D" w:rsidRDefault="00E5214D" w:rsidP="00E5214D">
      <w:pPr>
        <w:tabs>
          <w:tab w:val="left" w:pos="1728"/>
          <w:tab w:val="left" w:pos="7200"/>
        </w:tabs>
        <w:jc w:val="both"/>
        <w:rPr>
          <w:rFonts w:asciiTheme="majorHAnsi" w:eastAsia="Times New Roman" w:hAnsiTheme="majorHAnsi" w:cs="Arial"/>
        </w:rPr>
      </w:pPr>
      <w:r w:rsidRPr="00B87A6D">
        <w:rPr>
          <w:rFonts w:asciiTheme="majorHAnsi" w:eastAsia="Times New Roman" w:hAnsiTheme="majorHAnsi" w:cs="Arial"/>
        </w:rPr>
        <w:t>Za vgrajeno opremo veljajo garancijski roki proizvajalcev oziroma dobaviteljev in začnejo teči z dnem dokončnega prevzema pogodbenih del s strani naročnika.</w:t>
      </w:r>
    </w:p>
    <w:p w14:paraId="2773906D" w14:textId="77777777" w:rsidR="00E5214D" w:rsidRPr="008C6C20" w:rsidRDefault="00E5214D" w:rsidP="00E5214D">
      <w:pPr>
        <w:jc w:val="both"/>
        <w:rPr>
          <w:rFonts w:asciiTheme="majorHAnsi" w:eastAsia="Times New Roman" w:hAnsiTheme="majorHAnsi" w:cs="Arial"/>
        </w:rPr>
      </w:pPr>
    </w:p>
    <w:p w14:paraId="17787C71" w14:textId="77777777" w:rsidR="00E5214D" w:rsidRPr="008C6C20" w:rsidRDefault="00E5214D" w:rsidP="00E5214D">
      <w:pPr>
        <w:jc w:val="both"/>
        <w:rPr>
          <w:rFonts w:asciiTheme="majorHAnsi" w:eastAsia="Times New Roman" w:hAnsiTheme="majorHAnsi" w:cs="Arial"/>
        </w:rPr>
      </w:pPr>
      <w:r w:rsidRPr="008C6C20">
        <w:rPr>
          <w:rFonts w:asciiTheme="majorHAnsi" w:eastAsia="Times New Roman" w:hAnsiTheme="majorHAnsi" w:cs="Arial"/>
        </w:rPr>
        <w:t>Pogodbeni stranki sta sporazumni, da primopredaja pogodbenih del ne pomeni, da se je naročnik odpovedal pravici do uveljavljanja pogodbene kazni.</w:t>
      </w:r>
    </w:p>
    <w:p w14:paraId="044AC289" w14:textId="77777777" w:rsidR="00E5214D" w:rsidRPr="00B87A6D" w:rsidRDefault="00E5214D" w:rsidP="00E5214D">
      <w:pPr>
        <w:tabs>
          <w:tab w:val="left" w:pos="1728"/>
          <w:tab w:val="left" w:pos="7200"/>
        </w:tabs>
        <w:jc w:val="both"/>
        <w:rPr>
          <w:rFonts w:asciiTheme="majorHAnsi" w:eastAsia="Times New Roman" w:hAnsiTheme="majorHAnsi" w:cs="Arial"/>
        </w:rPr>
      </w:pPr>
    </w:p>
    <w:p w14:paraId="4315C02F" w14:textId="77777777" w:rsidR="00E5214D" w:rsidRPr="00B87A6D" w:rsidRDefault="00E5214D" w:rsidP="00E5214D">
      <w:pPr>
        <w:tabs>
          <w:tab w:val="left" w:pos="1728"/>
          <w:tab w:val="left" w:pos="7200"/>
        </w:tabs>
        <w:jc w:val="both"/>
        <w:rPr>
          <w:rFonts w:asciiTheme="majorHAnsi" w:eastAsia="Times New Roman" w:hAnsiTheme="majorHAnsi" w:cs="Arial"/>
        </w:rPr>
      </w:pPr>
      <w:r w:rsidRPr="00B87A6D">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347AB0AE" w14:textId="77777777" w:rsidR="00E5214D" w:rsidRPr="00B87A6D" w:rsidRDefault="00E5214D" w:rsidP="00E5214D">
      <w:pPr>
        <w:tabs>
          <w:tab w:val="left" w:pos="1728"/>
          <w:tab w:val="left" w:pos="7200"/>
        </w:tabs>
        <w:jc w:val="both"/>
        <w:rPr>
          <w:rFonts w:asciiTheme="majorHAnsi" w:eastAsia="Times New Roman" w:hAnsiTheme="majorHAnsi" w:cs="Arial"/>
        </w:rPr>
      </w:pPr>
    </w:p>
    <w:p w14:paraId="61D8C260" w14:textId="77777777" w:rsidR="00E5214D" w:rsidRPr="00B87A6D" w:rsidRDefault="00E5214D" w:rsidP="00E5214D">
      <w:pPr>
        <w:tabs>
          <w:tab w:val="left" w:pos="1728"/>
          <w:tab w:val="left" w:pos="7200"/>
        </w:tabs>
        <w:jc w:val="both"/>
        <w:rPr>
          <w:rFonts w:asciiTheme="majorHAnsi" w:eastAsia="Times New Roman" w:hAnsiTheme="majorHAnsi" w:cs="Arial"/>
        </w:rPr>
      </w:pPr>
      <w:r w:rsidRPr="00B87A6D">
        <w:rPr>
          <w:rFonts w:asciiTheme="majorHAnsi" w:eastAsia="Times New Roman" w:hAnsiTheme="majorHAnsi" w:cs="Arial"/>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3A5BB6F" w14:textId="77777777" w:rsidR="00E5214D" w:rsidRPr="00B87A6D" w:rsidRDefault="00E5214D" w:rsidP="00E5214D">
      <w:pPr>
        <w:tabs>
          <w:tab w:val="left" w:pos="1728"/>
          <w:tab w:val="left" w:pos="7200"/>
        </w:tabs>
        <w:jc w:val="both"/>
        <w:rPr>
          <w:rFonts w:asciiTheme="majorHAnsi" w:eastAsia="Times New Roman" w:hAnsiTheme="majorHAnsi" w:cs="Arial"/>
        </w:rPr>
      </w:pPr>
    </w:p>
    <w:p w14:paraId="18147402" w14:textId="77777777" w:rsidR="00E5214D" w:rsidRPr="00B87A6D" w:rsidRDefault="00E5214D" w:rsidP="00E5214D">
      <w:pPr>
        <w:tabs>
          <w:tab w:val="left" w:pos="1728"/>
          <w:tab w:val="left" w:pos="7200"/>
        </w:tabs>
        <w:jc w:val="both"/>
        <w:rPr>
          <w:rFonts w:asciiTheme="majorHAnsi" w:eastAsia="Times New Roman" w:hAnsiTheme="majorHAnsi" w:cs="Arial"/>
        </w:rPr>
      </w:pPr>
      <w:r w:rsidRPr="00B87A6D">
        <w:rPr>
          <w:rFonts w:asciiTheme="majorHAnsi" w:eastAsia="Times New Roman" w:hAnsiTheme="majorHAnsi" w:cs="Arial"/>
        </w:rPr>
        <w:t xml:space="preserve">Brez predloženega zavarovanja za odpravo napak primopredaja del ni opravljena. </w:t>
      </w:r>
    </w:p>
    <w:p w14:paraId="63B32CAB" w14:textId="77777777" w:rsidR="00E5214D" w:rsidRPr="00B87A6D" w:rsidRDefault="00E5214D" w:rsidP="00E5214D">
      <w:pPr>
        <w:tabs>
          <w:tab w:val="left" w:pos="1728"/>
          <w:tab w:val="left" w:pos="7200"/>
        </w:tabs>
        <w:jc w:val="both"/>
        <w:rPr>
          <w:rFonts w:asciiTheme="majorHAnsi" w:eastAsia="Times New Roman" w:hAnsiTheme="majorHAnsi" w:cs="Arial"/>
        </w:rPr>
      </w:pPr>
    </w:p>
    <w:p w14:paraId="6BC581F2" w14:textId="77777777" w:rsidR="00E5214D" w:rsidRPr="00B87A6D" w:rsidRDefault="00E5214D" w:rsidP="00E5214D">
      <w:pPr>
        <w:tabs>
          <w:tab w:val="left" w:pos="1728"/>
          <w:tab w:val="left" w:pos="7200"/>
        </w:tabs>
        <w:jc w:val="both"/>
        <w:rPr>
          <w:rFonts w:asciiTheme="majorHAnsi" w:eastAsia="Times New Roman" w:hAnsiTheme="majorHAnsi" w:cs="Arial"/>
        </w:rPr>
      </w:pPr>
      <w:r w:rsidRPr="00B87A6D">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13171B5A" w14:textId="77777777" w:rsidR="00E5214D" w:rsidRPr="00B87A6D" w:rsidRDefault="00E5214D" w:rsidP="00E5214D">
      <w:pPr>
        <w:tabs>
          <w:tab w:val="left" w:pos="1728"/>
          <w:tab w:val="left" w:pos="7200"/>
        </w:tabs>
        <w:jc w:val="both"/>
        <w:rPr>
          <w:rFonts w:asciiTheme="majorHAnsi" w:eastAsia="Times New Roman" w:hAnsiTheme="majorHAnsi" w:cs="Arial"/>
        </w:rPr>
      </w:pPr>
    </w:p>
    <w:p w14:paraId="7880F7AD" w14:textId="77777777" w:rsidR="00E5214D" w:rsidRPr="00FB1C00" w:rsidRDefault="00E5214D" w:rsidP="00E5214D">
      <w:pPr>
        <w:tabs>
          <w:tab w:val="left" w:pos="1728"/>
          <w:tab w:val="left" w:pos="7200"/>
        </w:tabs>
        <w:jc w:val="both"/>
        <w:rPr>
          <w:rFonts w:asciiTheme="majorHAnsi" w:eastAsia="Times New Roman" w:hAnsiTheme="majorHAnsi" w:cs="Arial"/>
        </w:rPr>
      </w:pPr>
      <w:r w:rsidRPr="00B87A6D">
        <w:rPr>
          <w:rFonts w:asciiTheme="majorHAnsi" w:eastAsia="Times New Roman" w:hAnsiTheme="majorHAnsi" w:cs="Arial"/>
        </w:rPr>
        <w:t>Izvajalec izroči naročniku objekt, na katerem so se opravljala dela, počiščen in nepoškodovan.</w:t>
      </w:r>
      <w:r>
        <w:rPr>
          <w:rFonts w:asciiTheme="majorHAnsi" w:eastAsia="Times New Roman" w:hAnsiTheme="majorHAnsi" w:cs="Arial"/>
        </w:rPr>
        <w:t xml:space="preserve"> </w:t>
      </w:r>
    </w:p>
    <w:p w14:paraId="06AA9998"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59D30581" w14:textId="77777777" w:rsidR="00E5214D" w:rsidRPr="001D5A17" w:rsidRDefault="00E5214D" w:rsidP="00E5214D">
      <w:pPr>
        <w:tabs>
          <w:tab w:val="left" w:pos="1728"/>
          <w:tab w:val="left" w:pos="7200"/>
        </w:tabs>
        <w:jc w:val="both"/>
        <w:rPr>
          <w:rFonts w:asciiTheme="majorHAnsi" w:eastAsia="Times New Roman" w:hAnsiTheme="majorHAnsi" w:cs="Arial"/>
          <w:b/>
        </w:rPr>
      </w:pPr>
      <w:r w:rsidRPr="001D5A17">
        <w:rPr>
          <w:rFonts w:asciiTheme="majorHAnsi" w:eastAsia="Times New Roman" w:hAnsiTheme="majorHAnsi" w:cs="Arial"/>
          <w:b/>
        </w:rPr>
        <w:t>Garancijska doba</w:t>
      </w:r>
    </w:p>
    <w:p w14:paraId="0F8702ED" w14:textId="77777777" w:rsidR="00E5214D" w:rsidRPr="001D5A17" w:rsidRDefault="00E5214D" w:rsidP="00E5214D">
      <w:pPr>
        <w:pStyle w:val="Slog20"/>
        <w:jc w:val="center"/>
        <w:rPr>
          <w:rFonts w:asciiTheme="majorHAnsi" w:hAnsiTheme="majorHAnsi"/>
        </w:rPr>
      </w:pPr>
      <w:r w:rsidRPr="001D5A17">
        <w:rPr>
          <w:rFonts w:asciiTheme="majorHAnsi" w:hAnsiTheme="majorHAnsi"/>
        </w:rPr>
        <w:t>člen</w:t>
      </w:r>
    </w:p>
    <w:p w14:paraId="49880880" w14:textId="77777777" w:rsidR="00E5214D" w:rsidRPr="001D5A17" w:rsidRDefault="00E5214D" w:rsidP="00E5214D">
      <w:pPr>
        <w:jc w:val="both"/>
        <w:rPr>
          <w:rFonts w:asciiTheme="majorHAnsi" w:eastAsia="Times New Roman" w:hAnsiTheme="majorHAnsi" w:cs="Arial"/>
        </w:rPr>
      </w:pPr>
      <w:r w:rsidRPr="001D5A17">
        <w:rPr>
          <w:rFonts w:asciiTheme="majorHAnsi" w:eastAsia="Times New Roman" w:hAnsiTheme="majorHAnsi" w:cs="Arial"/>
        </w:rPr>
        <w:t>Garancijska doba, ki začne teči od datuma prevzema objekta znaša 5 let za vsa izvedena pogodbena dela ter vgrajeno opremo.</w:t>
      </w:r>
    </w:p>
    <w:p w14:paraId="02BAFE81" w14:textId="77777777" w:rsidR="00E5214D" w:rsidRPr="00FB1C00" w:rsidRDefault="00E5214D" w:rsidP="00E5214D">
      <w:pPr>
        <w:jc w:val="both"/>
        <w:rPr>
          <w:rFonts w:asciiTheme="majorHAnsi" w:eastAsia="Times New Roman" w:hAnsiTheme="majorHAnsi" w:cs="Arial"/>
        </w:rPr>
      </w:pPr>
    </w:p>
    <w:p w14:paraId="5AC252D5" w14:textId="77777777" w:rsidR="00E5214D" w:rsidRPr="00FB1C00" w:rsidRDefault="00E5214D" w:rsidP="00E5214D">
      <w:pPr>
        <w:jc w:val="both"/>
        <w:rPr>
          <w:rFonts w:asciiTheme="majorHAnsi" w:eastAsia="Times New Roman" w:hAnsiTheme="majorHAnsi" w:cs="Arial"/>
        </w:rPr>
      </w:pPr>
      <w:r w:rsidRPr="00FB1C00">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6BF0A985" w14:textId="77777777" w:rsidR="00E5214D" w:rsidRPr="00FB1C00" w:rsidRDefault="00E5214D" w:rsidP="00E5214D">
      <w:pPr>
        <w:jc w:val="both"/>
        <w:rPr>
          <w:rFonts w:asciiTheme="majorHAnsi" w:eastAsia="Times New Roman" w:hAnsiTheme="majorHAnsi" w:cs="Arial"/>
        </w:rPr>
      </w:pPr>
    </w:p>
    <w:p w14:paraId="0AA432A1" w14:textId="77777777" w:rsidR="00E5214D" w:rsidRPr="00FB1C00" w:rsidRDefault="00E5214D" w:rsidP="00E5214D">
      <w:pPr>
        <w:jc w:val="both"/>
        <w:rPr>
          <w:rFonts w:asciiTheme="majorHAnsi" w:eastAsia="Times New Roman" w:hAnsiTheme="majorHAnsi" w:cs="Arial"/>
        </w:rPr>
      </w:pPr>
      <w:r w:rsidRPr="00FB1C00">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5836FFC3" w14:textId="77777777" w:rsidR="00E5214D" w:rsidRPr="00FB1C00" w:rsidRDefault="00E5214D" w:rsidP="00E5214D">
      <w:pPr>
        <w:tabs>
          <w:tab w:val="left" w:pos="1728"/>
          <w:tab w:val="left" w:pos="7200"/>
        </w:tabs>
        <w:jc w:val="both"/>
        <w:rPr>
          <w:rFonts w:asciiTheme="majorHAnsi" w:hAnsiTheme="majorHAnsi" w:cs="Arial"/>
        </w:rPr>
      </w:pPr>
      <w:r>
        <w:rPr>
          <w:rFonts w:asciiTheme="majorHAnsi" w:eastAsia="Times New Roman" w:hAnsiTheme="majorHAnsi" w:cs="Arial"/>
        </w:rPr>
        <w:t xml:space="preserve"> </w:t>
      </w:r>
    </w:p>
    <w:p w14:paraId="50FEBB4C" w14:textId="77777777" w:rsidR="00E5214D" w:rsidRPr="00FB1C00" w:rsidRDefault="00E5214D" w:rsidP="00E5214D">
      <w:pPr>
        <w:tabs>
          <w:tab w:val="left" w:pos="1728"/>
          <w:tab w:val="left" w:pos="7200"/>
        </w:tabs>
        <w:jc w:val="both"/>
        <w:rPr>
          <w:rFonts w:asciiTheme="majorHAnsi" w:hAnsiTheme="majorHAnsi" w:cs="Arial"/>
          <w:b/>
        </w:rPr>
      </w:pPr>
      <w:r w:rsidRPr="00FB1C00">
        <w:rPr>
          <w:rFonts w:asciiTheme="majorHAnsi" w:hAnsiTheme="majorHAnsi" w:cs="Arial"/>
          <w:b/>
        </w:rPr>
        <w:t>Varovanje zaupnih in osebnih podatkov</w:t>
      </w:r>
    </w:p>
    <w:p w14:paraId="57643C2F"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3B65AE4B" w14:textId="77777777" w:rsidR="00E5214D" w:rsidRPr="00FB1C00" w:rsidRDefault="00E5214D" w:rsidP="00E5214D">
      <w:pPr>
        <w:tabs>
          <w:tab w:val="left" w:pos="1728"/>
          <w:tab w:val="left" w:pos="7200"/>
        </w:tabs>
        <w:jc w:val="both"/>
        <w:rPr>
          <w:rFonts w:asciiTheme="majorHAnsi" w:hAnsiTheme="majorHAnsi" w:cs="Arial"/>
        </w:rPr>
      </w:pPr>
      <w:r w:rsidRPr="00FB1C00">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6DC3735" w14:textId="77777777" w:rsidR="00E5214D" w:rsidRPr="00FB1C00" w:rsidRDefault="00E5214D" w:rsidP="00E5214D">
      <w:pPr>
        <w:tabs>
          <w:tab w:val="left" w:pos="1728"/>
          <w:tab w:val="left" w:pos="7200"/>
        </w:tabs>
        <w:jc w:val="both"/>
        <w:rPr>
          <w:rFonts w:asciiTheme="majorHAnsi" w:hAnsiTheme="majorHAnsi" w:cs="Arial"/>
        </w:rPr>
      </w:pPr>
    </w:p>
    <w:p w14:paraId="093EBC6E" w14:textId="77777777" w:rsidR="00E5214D" w:rsidRPr="00FB1C00" w:rsidRDefault="00E5214D" w:rsidP="00E5214D">
      <w:pPr>
        <w:tabs>
          <w:tab w:val="left" w:pos="1728"/>
          <w:tab w:val="left" w:pos="7200"/>
        </w:tabs>
        <w:jc w:val="both"/>
        <w:rPr>
          <w:rFonts w:asciiTheme="majorHAnsi" w:hAnsiTheme="majorHAnsi" w:cs="Arial"/>
        </w:rPr>
      </w:pPr>
      <w:r w:rsidRPr="00FB1C00">
        <w:rPr>
          <w:rFonts w:asciiTheme="majorHAnsi" w:hAnsiTheme="majorHAnsi" w:cs="Arial"/>
        </w:rPr>
        <w:t xml:space="preserve">Skladno z Zakonom o varstvu osebnih podatkov (Uradni list RS št. 94/2007 z vsemi spremembami) podpisniki te pogodbe soglašajo, da osebnih podatkov, do katerih pridejo delavci naročnika in izvajalca </w:t>
      </w:r>
      <w:r w:rsidRPr="00FB1C00">
        <w:rPr>
          <w:rFonts w:asciiTheme="majorHAnsi" w:hAnsiTheme="majorHAnsi" w:cs="Arial"/>
        </w:rPr>
        <w:lastRenderedPageBreak/>
        <w:t>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6CF8913" w14:textId="77777777" w:rsidR="00E5214D" w:rsidRPr="00FB1C00" w:rsidRDefault="00E5214D" w:rsidP="00E5214D">
      <w:pPr>
        <w:tabs>
          <w:tab w:val="left" w:pos="1728"/>
          <w:tab w:val="left" w:pos="7200"/>
        </w:tabs>
        <w:jc w:val="both"/>
        <w:rPr>
          <w:rFonts w:asciiTheme="majorHAnsi" w:hAnsiTheme="majorHAnsi" w:cs="Arial"/>
        </w:rPr>
      </w:pPr>
    </w:p>
    <w:p w14:paraId="22CA71D3" w14:textId="77777777" w:rsidR="00E5214D" w:rsidRPr="00FB1C00" w:rsidRDefault="00E5214D" w:rsidP="00E5214D">
      <w:pPr>
        <w:tabs>
          <w:tab w:val="left" w:pos="1728"/>
          <w:tab w:val="left" w:pos="7200"/>
        </w:tabs>
        <w:jc w:val="both"/>
        <w:rPr>
          <w:rFonts w:asciiTheme="majorHAnsi" w:hAnsiTheme="majorHAnsi" w:cs="Arial"/>
        </w:rPr>
      </w:pPr>
      <w:r w:rsidRPr="00FB1C00">
        <w:rPr>
          <w:rFonts w:asciiTheme="majorHAnsi" w:hAnsiTheme="majorHAnsi" w:cs="Arial"/>
        </w:rPr>
        <w:t>Podpisniki te pogodbe se zavezujejo, da bodo zagotavljali pogoje in ukrepe za zagotovitev varstva osebnih podatkov in preprečevali možne zlorabe, v smislu določil navedenega zakona</w:t>
      </w:r>
    </w:p>
    <w:p w14:paraId="4B7D6FE9" w14:textId="77777777" w:rsidR="00E5214D" w:rsidRPr="00FB1C00" w:rsidRDefault="00E5214D" w:rsidP="00E5214D">
      <w:pPr>
        <w:tabs>
          <w:tab w:val="left" w:pos="1728"/>
          <w:tab w:val="left" w:pos="7200"/>
        </w:tabs>
        <w:jc w:val="both"/>
        <w:rPr>
          <w:rFonts w:asciiTheme="majorHAnsi" w:eastAsia="Times New Roman" w:hAnsiTheme="majorHAnsi" w:cs="Arial"/>
          <w:b/>
        </w:rPr>
      </w:pPr>
    </w:p>
    <w:p w14:paraId="263B29B1"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Pooblaščene osebe in strokovno nadzorstvo nad gradnjo</w:t>
      </w:r>
    </w:p>
    <w:p w14:paraId="46BB424B"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18EB0CAB"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 ima pravico nadzorovati izvajalca pri opravljanju del po tej pogodbi in mu dajati navodila.</w:t>
      </w:r>
    </w:p>
    <w:p w14:paraId="0C51B24C"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3531CD99"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2A94511"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42CB78E3" w14:textId="77777777" w:rsidR="00E5214D" w:rsidRPr="00FB1C00" w:rsidRDefault="00E5214D" w:rsidP="00E5214D">
      <w:pPr>
        <w:tabs>
          <w:tab w:val="left" w:pos="1728"/>
          <w:tab w:val="left" w:pos="7200"/>
        </w:tabs>
        <w:jc w:val="both"/>
        <w:rPr>
          <w:rFonts w:asciiTheme="majorHAnsi" w:eastAsia="Times New Roman" w:hAnsiTheme="majorHAnsi" w:cs="Arial"/>
        </w:rPr>
      </w:pPr>
      <w:r w:rsidRPr="000F5F02">
        <w:rPr>
          <w:rFonts w:asciiTheme="majorHAnsi" w:eastAsia="Times New Roman" w:hAnsiTheme="majorHAnsi" w:cs="Arial"/>
        </w:rPr>
        <w:t>Pooblaščen zastopnik in skrbnik pogodbe, ki ga</w:t>
      </w:r>
      <w:r>
        <w:rPr>
          <w:rFonts w:asciiTheme="majorHAnsi" w:eastAsia="Times New Roman" w:hAnsiTheme="majorHAnsi" w:cs="Arial"/>
        </w:rPr>
        <w:t xml:space="preserve"> določi naročnik je Tomaž Jakin</w:t>
      </w:r>
      <w:r w:rsidRPr="000F5F02">
        <w:rPr>
          <w:rFonts w:asciiTheme="majorHAnsi" w:eastAsia="Times New Roman" w:hAnsiTheme="majorHAnsi" w:cs="Arial"/>
        </w:rPr>
        <w:t>.</w:t>
      </w:r>
    </w:p>
    <w:p w14:paraId="12E982E5"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234F4A48"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Pooblaščeni zastopnik pogodbenih del, ki ga določi izvajalec je _______________.</w:t>
      </w:r>
    </w:p>
    <w:p w14:paraId="33E183C0"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6D881D30"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Nadzorni inženir je </w:t>
      </w:r>
      <w:r>
        <w:rPr>
          <w:rFonts w:asciiTheme="majorHAnsi" w:eastAsia="Times New Roman" w:hAnsiTheme="majorHAnsi" w:cs="Arial"/>
        </w:rPr>
        <w:t>(podjetje)</w:t>
      </w:r>
      <w:r w:rsidRPr="00FB1C00">
        <w:rPr>
          <w:rFonts w:asciiTheme="majorHAnsi" w:eastAsia="Times New Roman" w:hAnsiTheme="majorHAnsi" w:cs="Arial"/>
        </w:rPr>
        <w:t>____________________</w:t>
      </w:r>
      <w:r>
        <w:rPr>
          <w:rFonts w:asciiTheme="majorHAnsi" w:eastAsia="Times New Roman" w:hAnsiTheme="majorHAnsi" w:cs="Arial"/>
        </w:rPr>
        <w:t xml:space="preserve"> (ime in priimek)</w:t>
      </w:r>
      <w:r w:rsidRPr="00FB1C00">
        <w:rPr>
          <w:rFonts w:asciiTheme="majorHAnsi" w:eastAsia="Times New Roman" w:hAnsiTheme="majorHAnsi" w:cs="Arial"/>
        </w:rPr>
        <w:t>.</w:t>
      </w:r>
    </w:p>
    <w:p w14:paraId="19D49C5F"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0C7FAB93" w14:textId="77777777" w:rsidR="00E5214D"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Morebitno spremembo pooblaščenega zastopnika je potrebno pismeno javiti drugi pogodbeni stranki v roku treh dni.</w:t>
      </w:r>
    </w:p>
    <w:p w14:paraId="18E5EFAF" w14:textId="77777777" w:rsidR="00E5214D" w:rsidRDefault="00E5214D" w:rsidP="00E5214D">
      <w:pPr>
        <w:tabs>
          <w:tab w:val="left" w:pos="1728"/>
          <w:tab w:val="left" w:pos="7200"/>
        </w:tabs>
        <w:jc w:val="both"/>
        <w:rPr>
          <w:rFonts w:asciiTheme="majorHAnsi" w:eastAsia="Times New Roman" w:hAnsiTheme="majorHAnsi" w:cs="Arial"/>
        </w:rPr>
      </w:pPr>
    </w:p>
    <w:p w14:paraId="4828D8C7" w14:textId="77777777" w:rsidR="00E5214D" w:rsidRPr="00FB1C00" w:rsidRDefault="00E5214D" w:rsidP="00E5214D">
      <w:pPr>
        <w:tabs>
          <w:tab w:val="left" w:pos="1728"/>
          <w:tab w:val="left" w:pos="7200"/>
        </w:tabs>
        <w:jc w:val="both"/>
        <w:rPr>
          <w:rFonts w:asciiTheme="majorHAnsi" w:eastAsia="Times New Roman" w:hAnsiTheme="majorHAnsi" w:cs="Arial"/>
        </w:rPr>
      </w:pPr>
      <w:r w:rsidRPr="00D107AC">
        <w:rPr>
          <w:rFonts w:asciiTheme="majorHAnsi" w:eastAsia="Times New Roman" w:hAnsiTheme="majorHAnsi" w:cs="Arial"/>
        </w:rPr>
        <w:t xml:space="preserve">Praviloma komunikacija v zvezi z izvedbo te pogodbe poteka pisno, z uporabo elektronske pošte. Obvešča se skrbnika pogodbe oziroma po njegovem </w:t>
      </w:r>
      <w:r>
        <w:rPr>
          <w:rFonts w:asciiTheme="majorHAnsi" w:eastAsia="Times New Roman" w:hAnsiTheme="majorHAnsi" w:cs="Arial"/>
        </w:rPr>
        <w:t xml:space="preserve">pisnem </w:t>
      </w:r>
      <w:r w:rsidRPr="00D107AC">
        <w:rPr>
          <w:rFonts w:asciiTheme="majorHAnsi" w:eastAsia="Times New Roman" w:hAnsiTheme="majorHAnsi" w:cs="Arial"/>
        </w:rPr>
        <w:t xml:space="preserve">navodilu </w:t>
      </w:r>
      <w:r>
        <w:rPr>
          <w:rFonts w:asciiTheme="majorHAnsi" w:eastAsia="Times New Roman" w:hAnsiTheme="majorHAnsi" w:cs="Arial"/>
        </w:rPr>
        <w:t>pooblaščeno osebo</w:t>
      </w:r>
      <w:r w:rsidRPr="00D107AC">
        <w:rPr>
          <w:rFonts w:asciiTheme="majorHAnsi" w:eastAsia="Times New Roman" w:hAnsiTheme="majorHAnsi" w:cs="Arial"/>
        </w:rPr>
        <w:t>.</w:t>
      </w:r>
    </w:p>
    <w:p w14:paraId="621119B7" w14:textId="77777777" w:rsidR="00E5214D" w:rsidRPr="00FB1C00" w:rsidRDefault="00E5214D" w:rsidP="00E5214D">
      <w:pPr>
        <w:tabs>
          <w:tab w:val="left" w:pos="1728"/>
          <w:tab w:val="left" w:pos="7200"/>
        </w:tabs>
        <w:jc w:val="both"/>
        <w:rPr>
          <w:rFonts w:asciiTheme="majorHAnsi" w:eastAsia="Times New Roman" w:hAnsiTheme="majorHAnsi" w:cs="Arial"/>
          <w:b/>
        </w:rPr>
      </w:pPr>
    </w:p>
    <w:p w14:paraId="45147000"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Zavarovanje objekta</w:t>
      </w:r>
    </w:p>
    <w:p w14:paraId="3C1986C4"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3A53F415" w14:textId="77777777" w:rsidR="00E5214D"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41C78C2A" w14:textId="77777777" w:rsidR="00E5214D" w:rsidRDefault="00E5214D" w:rsidP="00E5214D">
      <w:pPr>
        <w:tabs>
          <w:tab w:val="left" w:pos="1728"/>
          <w:tab w:val="left" w:pos="7200"/>
        </w:tabs>
        <w:jc w:val="both"/>
        <w:rPr>
          <w:rFonts w:asciiTheme="majorHAnsi" w:eastAsia="Times New Roman" w:hAnsiTheme="majorHAnsi" w:cs="Arial"/>
        </w:rPr>
      </w:pPr>
    </w:p>
    <w:p w14:paraId="1F590C7D" w14:textId="77777777" w:rsidR="00E5214D" w:rsidRPr="00942482" w:rsidRDefault="00E5214D" w:rsidP="00E5214D">
      <w:pPr>
        <w:tabs>
          <w:tab w:val="left" w:pos="1728"/>
          <w:tab w:val="left" w:pos="7200"/>
        </w:tabs>
        <w:jc w:val="both"/>
        <w:rPr>
          <w:rFonts w:asciiTheme="majorHAnsi" w:eastAsia="Times New Roman" w:hAnsiTheme="majorHAnsi" w:cs="Arial"/>
        </w:rPr>
      </w:pPr>
      <w:r w:rsidRPr="00942482">
        <w:rPr>
          <w:rFonts w:asciiTheme="majorHAnsi" w:eastAsia="Times New Roman" w:hAnsiTheme="majorHAnsi" w:cs="Arial"/>
        </w:rPr>
        <w:t>Izvajalčevo zavarov</w:t>
      </w:r>
      <w:r>
        <w:rPr>
          <w:rFonts w:asciiTheme="majorHAnsi" w:eastAsia="Times New Roman" w:hAnsiTheme="majorHAnsi" w:cs="Arial"/>
        </w:rPr>
        <w:t>anje odgovornost iz dejavnosti</w:t>
      </w:r>
      <w:r w:rsidRPr="00942482">
        <w:rPr>
          <w:rFonts w:asciiTheme="majorHAnsi" w:eastAsia="Times New Roman" w:hAnsiTheme="majorHAnsi" w:cs="Arial"/>
        </w:rPr>
        <w:t xml:space="preserve"> za zavarovalno vsoto po šk</w:t>
      </w:r>
      <w:r>
        <w:rPr>
          <w:rFonts w:asciiTheme="majorHAnsi" w:eastAsia="Times New Roman" w:hAnsiTheme="majorHAnsi" w:cs="Arial"/>
        </w:rPr>
        <w:t>odnem dogodku v višini najmanj 5</w:t>
      </w:r>
      <w:r w:rsidRPr="00942482">
        <w:rPr>
          <w:rFonts w:asciiTheme="majorHAnsi" w:eastAsia="Times New Roman" w:hAnsiTheme="majorHAnsi" w:cs="Arial"/>
        </w:rPr>
        <w:t xml:space="preserve">0.000,00 EUR za ves čas veljavnosti pogodbe oz. najmanj za obdobje do pogodbeno dogovorjenega roka za dokončanje del po tej pogodbi bo naročnik uveljavljal v primeru nastanka zavarovalnih dogodkov oz. škodnih dogodkov. </w:t>
      </w:r>
    </w:p>
    <w:p w14:paraId="3640DA19" w14:textId="77777777" w:rsidR="00E5214D" w:rsidRPr="00942482" w:rsidRDefault="00E5214D" w:rsidP="00E5214D">
      <w:pPr>
        <w:tabs>
          <w:tab w:val="left" w:pos="1728"/>
          <w:tab w:val="left" w:pos="7200"/>
        </w:tabs>
        <w:jc w:val="both"/>
        <w:rPr>
          <w:rFonts w:asciiTheme="majorHAnsi" w:eastAsia="Times New Roman" w:hAnsiTheme="majorHAnsi" w:cs="Arial"/>
        </w:rPr>
      </w:pPr>
    </w:p>
    <w:p w14:paraId="70FBBDE2" w14:textId="77777777" w:rsidR="00E5214D" w:rsidRPr="00FB1C00" w:rsidRDefault="00E5214D" w:rsidP="00E5214D">
      <w:pPr>
        <w:tabs>
          <w:tab w:val="left" w:pos="1728"/>
          <w:tab w:val="left" w:pos="7200"/>
        </w:tabs>
        <w:jc w:val="both"/>
        <w:rPr>
          <w:rFonts w:asciiTheme="majorHAnsi" w:eastAsia="Times New Roman" w:hAnsiTheme="majorHAnsi" w:cs="Arial"/>
        </w:rPr>
      </w:pPr>
      <w:r w:rsidRPr="00942482">
        <w:rPr>
          <w:rFonts w:asciiTheme="majorHAnsi" w:eastAsia="Times New Roman" w:hAnsiTheme="majorHAnsi" w:cs="Arial"/>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04B067EA"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7E8F2331" w14:textId="77777777" w:rsidR="00E5214D"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54460EED" w14:textId="77777777" w:rsidR="00E5214D" w:rsidRDefault="00E5214D" w:rsidP="00E5214D">
      <w:pPr>
        <w:tabs>
          <w:tab w:val="left" w:pos="1728"/>
          <w:tab w:val="left" w:pos="7200"/>
        </w:tabs>
        <w:jc w:val="both"/>
        <w:rPr>
          <w:rFonts w:asciiTheme="majorHAnsi" w:eastAsia="Times New Roman" w:hAnsiTheme="majorHAnsi" w:cs="Arial"/>
          <w:b/>
        </w:rPr>
      </w:pPr>
    </w:p>
    <w:p w14:paraId="1EB78B51" w14:textId="77777777" w:rsidR="00E5214D" w:rsidRPr="00FB1C00" w:rsidRDefault="00E5214D" w:rsidP="00E5214D">
      <w:pPr>
        <w:tabs>
          <w:tab w:val="left" w:pos="1728"/>
          <w:tab w:val="left" w:pos="7200"/>
        </w:tabs>
        <w:jc w:val="both"/>
        <w:rPr>
          <w:rFonts w:asciiTheme="majorHAnsi" w:eastAsia="Times New Roman" w:hAnsiTheme="majorHAnsi" w:cs="Arial"/>
          <w:b/>
        </w:rPr>
      </w:pPr>
    </w:p>
    <w:p w14:paraId="02686784"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lastRenderedPageBreak/>
        <w:t>Protikorupcijska klavzula</w:t>
      </w:r>
    </w:p>
    <w:p w14:paraId="7A57D232"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1627BE8E"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0DC617D8" w14:textId="77777777" w:rsidR="00E5214D" w:rsidRPr="00FB1C00" w:rsidRDefault="00E5214D" w:rsidP="00E5214D">
      <w:pPr>
        <w:numPr>
          <w:ilvl w:val="0"/>
          <w:numId w:val="15"/>
        </w:numPr>
        <w:jc w:val="both"/>
        <w:rPr>
          <w:rFonts w:asciiTheme="majorHAnsi" w:eastAsia="Times New Roman" w:hAnsiTheme="majorHAnsi" w:cs="Arial"/>
        </w:rPr>
      </w:pPr>
      <w:r w:rsidRPr="00FB1C00">
        <w:rPr>
          <w:rFonts w:asciiTheme="majorHAnsi" w:eastAsia="Times New Roman" w:hAnsiTheme="majorHAnsi" w:cs="Arial"/>
        </w:rPr>
        <w:t>pridobitev posla ali</w:t>
      </w:r>
    </w:p>
    <w:p w14:paraId="038D6D2C" w14:textId="77777777" w:rsidR="00E5214D" w:rsidRPr="00FB1C00" w:rsidRDefault="00E5214D" w:rsidP="00E5214D">
      <w:pPr>
        <w:numPr>
          <w:ilvl w:val="0"/>
          <w:numId w:val="15"/>
        </w:numPr>
        <w:jc w:val="both"/>
        <w:rPr>
          <w:rFonts w:asciiTheme="majorHAnsi" w:eastAsia="Times New Roman" w:hAnsiTheme="majorHAnsi" w:cs="Arial"/>
        </w:rPr>
      </w:pPr>
      <w:r w:rsidRPr="00FB1C00">
        <w:rPr>
          <w:rFonts w:asciiTheme="majorHAnsi" w:eastAsia="Times New Roman" w:hAnsiTheme="majorHAnsi" w:cs="Arial"/>
        </w:rPr>
        <w:t>za sklenitev posla pod ugodnejšimi pogoji ali</w:t>
      </w:r>
    </w:p>
    <w:p w14:paraId="63A1F132" w14:textId="77777777" w:rsidR="00E5214D" w:rsidRPr="00FB1C00" w:rsidRDefault="00E5214D" w:rsidP="00E5214D">
      <w:pPr>
        <w:numPr>
          <w:ilvl w:val="0"/>
          <w:numId w:val="15"/>
        </w:numPr>
        <w:jc w:val="both"/>
        <w:rPr>
          <w:rFonts w:asciiTheme="majorHAnsi" w:eastAsia="Times New Roman" w:hAnsiTheme="majorHAnsi" w:cs="Arial"/>
        </w:rPr>
      </w:pPr>
      <w:r w:rsidRPr="00FB1C00">
        <w:rPr>
          <w:rFonts w:asciiTheme="majorHAnsi" w:eastAsia="Times New Roman" w:hAnsiTheme="majorHAnsi" w:cs="Arial"/>
        </w:rPr>
        <w:t>za opustitev dolžnega nadzora nad izvajanjem pogodbenih obveznosti ali</w:t>
      </w:r>
    </w:p>
    <w:p w14:paraId="56AEFE8D" w14:textId="77777777" w:rsidR="00E5214D" w:rsidRPr="00FB1C00" w:rsidRDefault="00E5214D" w:rsidP="00E5214D">
      <w:pPr>
        <w:numPr>
          <w:ilvl w:val="0"/>
          <w:numId w:val="15"/>
        </w:numPr>
        <w:jc w:val="both"/>
        <w:rPr>
          <w:rFonts w:asciiTheme="majorHAnsi" w:eastAsia="Times New Roman" w:hAnsiTheme="majorHAnsi" w:cs="Arial"/>
        </w:rPr>
      </w:pPr>
      <w:r w:rsidRPr="00FB1C00">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12685CF0" w14:textId="77777777" w:rsidR="00E5214D" w:rsidRPr="00FB1C00" w:rsidRDefault="00E5214D" w:rsidP="00E5214D">
      <w:pPr>
        <w:ind w:left="360"/>
        <w:jc w:val="both"/>
        <w:rPr>
          <w:rFonts w:asciiTheme="majorHAnsi" w:eastAsia="Times New Roman" w:hAnsiTheme="majorHAnsi" w:cs="Arial"/>
          <w:b/>
        </w:rPr>
      </w:pPr>
    </w:p>
    <w:p w14:paraId="48C22460"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Omejitve poslovanja</w:t>
      </w:r>
    </w:p>
    <w:p w14:paraId="5AFA51C3"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501F8C57"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6557D206"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75212A03"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14559C45"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3358BB30" w14:textId="77777777" w:rsidR="00E5214D"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Izvajalec oz. podpisnik pogodbe izjavlja, da je seznanjen z določbami 35. člena Zakona o integriteti in preprečevanju korupcije (Ur. l .RS, št. </w:t>
      </w:r>
      <w:r w:rsidRPr="0043383A">
        <w:rPr>
          <w:rFonts w:asciiTheme="majorHAnsi" w:eastAsia="Times New Roman" w:hAnsiTheme="majorHAnsi" w:cs="Arial"/>
        </w:rPr>
        <w:t>69/11 – uradno prečiščeno besedilo in 158/20</w:t>
      </w:r>
      <w:r w:rsidRPr="00FB1C00">
        <w:rPr>
          <w:rFonts w:asciiTheme="majorHAnsi" w:eastAsia="Times New Roman" w:hAnsiTheme="majorHAnsi" w:cs="Arial"/>
        </w:rPr>
        <w:t xml:space="preserve">) in izjavlja, da sam ni subjekt, za katerega bi veljala omejitev poslovanja z naročnikom po tem členu. </w:t>
      </w:r>
    </w:p>
    <w:p w14:paraId="6E11FC26" w14:textId="77777777" w:rsidR="00E5214D" w:rsidRDefault="00E5214D" w:rsidP="00E5214D">
      <w:pPr>
        <w:tabs>
          <w:tab w:val="left" w:pos="1728"/>
          <w:tab w:val="left" w:pos="7200"/>
        </w:tabs>
        <w:jc w:val="both"/>
        <w:rPr>
          <w:rFonts w:asciiTheme="majorHAnsi" w:eastAsia="Times New Roman" w:hAnsiTheme="majorHAnsi" w:cs="Arial"/>
        </w:rPr>
      </w:pPr>
    </w:p>
    <w:p w14:paraId="4303243B"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primeru, da njegova izjava ni resnična, sam nosi odgovornost in posledice zaradi ničnosti sklenjene pogodbe.</w:t>
      </w:r>
    </w:p>
    <w:p w14:paraId="6A91D0F6" w14:textId="77777777" w:rsidR="00E5214D" w:rsidRPr="00FB1C00" w:rsidRDefault="00E5214D" w:rsidP="00E5214D">
      <w:pPr>
        <w:tabs>
          <w:tab w:val="left" w:pos="1728"/>
          <w:tab w:val="left" w:pos="7200"/>
        </w:tabs>
        <w:jc w:val="both"/>
        <w:rPr>
          <w:rFonts w:asciiTheme="majorHAnsi" w:eastAsia="Times New Roman" w:hAnsiTheme="majorHAnsi" w:cs="Arial"/>
          <w:b/>
        </w:rPr>
      </w:pPr>
    </w:p>
    <w:p w14:paraId="770A4BEC"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Zakonski razvezni pogoj</w:t>
      </w:r>
    </w:p>
    <w:p w14:paraId="610FA5C7"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3057A5AD"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Ta pogodba je sklenjena pod razveznim pogojem, ki se uresniči v primeru izpolnitve ene od naslednjih okoliščin:</w:t>
      </w:r>
    </w:p>
    <w:p w14:paraId="2D7BA448" w14:textId="77777777" w:rsidR="00E5214D" w:rsidRPr="00FB1C00" w:rsidRDefault="00E5214D" w:rsidP="00E5214D">
      <w:pPr>
        <w:numPr>
          <w:ilvl w:val="0"/>
          <w:numId w:val="50"/>
        </w:numPr>
        <w:jc w:val="both"/>
        <w:rPr>
          <w:rFonts w:asciiTheme="majorHAnsi" w:hAnsiTheme="majorHAnsi" w:cs="Arial"/>
        </w:rPr>
      </w:pPr>
      <w:r w:rsidRPr="00FB1C00">
        <w:rPr>
          <w:rFonts w:asciiTheme="majorHAnsi" w:hAnsiTheme="majorHAnsi" w:cs="Arial"/>
        </w:rPr>
        <w:t xml:space="preserve">če bo naročnik seznanjen, da je sodišče s pravnomočno odločitvijo ugotovilo kršitev obveznosti delovne, </w:t>
      </w:r>
      <w:proofErr w:type="spellStart"/>
      <w:r w:rsidRPr="00FB1C00">
        <w:rPr>
          <w:rFonts w:asciiTheme="majorHAnsi" w:hAnsiTheme="majorHAnsi" w:cs="Arial"/>
        </w:rPr>
        <w:t>okoljske</w:t>
      </w:r>
      <w:proofErr w:type="spellEnd"/>
      <w:r w:rsidRPr="00FB1C00">
        <w:rPr>
          <w:rFonts w:asciiTheme="majorHAnsi" w:hAnsiTheme="majorHAnsi" w:cs="Arial"/>
        </w:rPr>
        <w:t xml:space="preserve"> ali socialne zakonodaje s strani izvajalca ali podizvajalca ali </w:t>
      </w:r>
    </w:p>
    <w:p w14:paraId="7B5A2E1A" w14:textId="77777777" w:rsidR="00E5214D" w:rsidRPr="00FB1C00" w:rsidRDefault="00E5214D" w:rsidP="00E5214D">
      <w:pPr>
        <w:numPr>
          <w:ilvl w:val="0"/>
          <w:numId w:val="50"/>
        </w:numPr>
        <w:jc w:val="both"/>
        <w:rPr>
          <w:rFonts w:asciiTheme="majorHAnsi" w:hAnsiTheme="majorHAnsi" w:cs="Arial"/>
        </w:rPr>
      </w:pPr>
      <w:r w:rsidRPr="00FB1C00">
        <w:rPr>
          <w:rFonts w:asciiTheme="majorHAnsi" w:eastAsia="Times New Roman" w:hAnsiTheme="majorHAnsi" w:cs="Arial"/>
        </w:rPr>
        <w:t>če bo naročnik seznanjen, da je pristojni državni organ pri izvajalcu ali podizvajalcu v času izvajanja pogodbe ugotovil najmanj dve kršitvi v zvezi s:</w:t>
      </w:r>
    </w:p>
    <w:p w14:paraId="4DA79461" w14:textId="77777777" w:rsidR="00E5214D" w:rsidRPr="00FB1C00" w:rsidRDefault="00E5214D" w:rsidP="00E5214D">
      <w:pPr>
        <w:pStyle w:val="Slog68"/>
        <w:rPr>
          <w:rFonts w:asciiTheme="majorHAnsi" w:hAnsiTheme="majorHAnsi"/>
        </w:rPr>
      </w:pPr>
      <w:r w:rsidRPr="00FB1C00">
        <w:rPr>
          <w:rFonts w:asciiTheme="majorHAnsi" w:hAnsiTheme="majorHAnsi"/>
        </w:rPr>
        <w:t>plačilom za delo,</w:t>
      </w:r>
    </w:p>
    <w:p w14:paraId="30F42DAC" w14:textId="77777777" w:rsidR="00E5214D" w:rsidRPr="00FB1C00" w:rsidRDefault="00E5214D" w:rsidP="00E5214D">
      <w:pPr>
        <w:pStyle w:val="Slog68"/>
        <w:rPr>
          <w:rFonts w:asciiTheme="majorHAnsi" w:hAnsiTheme="majorHAnsi"/>
        </w:rPr>
      </w:pPr>
      <w:r w:rsidRPr="00FB1C00">
        <w:rPr>
          <w:rFonts w:asciiTheme="majorHAnsi" w:hAnsiTheme="majorHAnsi"/>
        </w:rPr>
        <w:t>delovnim časom,</w:t>
      </w:r>
    </w:p>
    <w:p w14:paraId="2288F08F" w14:textId="77777777" w:rsidR="00E5214D" w:rsidRPr="00FB1C00" w:rsidRDefault="00E5214D" w:rsidP="00E5214D">
      <w:pPr>
        <w:pStyle w:val="Slog68"/>
        <w:rPr>
          <w:rFonts w:asciiTheme="majorHAnsi" w:hAnsiTheme="majorHAnsi"/>
        </w:rPr>
      </w:pPr>
      <w:r w:rsidRPr="00FB1C00">
        <w:rPr>
          <w:rFonts w:asciiTheme="majorHAnsi" w:hAnsiTheme="majorHAnsi"/>
        </w:rPr>
        <w:t xml:space="preserve">počitki, </w:t>
      </w:r>
    </w:p>
    <w:p w14:paraId="7A8165F4" w14:textId="77777777" w:rsidR="00E5214D" w:rsidRPr="00FB1C00" w:rsidRDefault="00E5214D" w:rsidP="00E5214D">
      <w:pPr>
        <w:pStyle w:val="Slog68"/>
        <w:rPr>
          <w:rFonts w:asciiTheme="majorHAnsi" w:hAnsiTheme="majorHAnsi"/>
        </w:rPr>
      </w:pPr>
      <w:r w:rsidRPr="00FB1C00">
        <w:rPr>
          <w:rFonts w:asciiTheme="majorHAnsi" w:hAnsiTheme="majorHAnsi"/>
        </w:rPr>
        <w:t xml:space="preserve">opravljanjem dela na podlagi pogodb civilnega prava kljub obstoju elementov delovnega razmerja ali v zvezi z zaposlovanjem na črno </w:t>
      </w:r>
    </w:p>
    <w:p w14:paraId="513130D5" w14:textId="77777777" w:rsidR="00E5214D" w:rsidRPr="00FB1C00" w:rsidRDefault="00E5214D" w:rsidP="00E5214D">
      <w:pPr>
        <w:tabs>
          <w:tab w:val="left" w:pos="1728"/>
          <w:tab w:val="left" w:pos="7200"/>
        </w:tabs>
        <w:ind w:left="284"/>
        <w:jc w:val="both"/>
        <w:rPr>
          <w:rFonts w:asciiTheme="majorHAnsi" w:eastAsia="Times New Roman" w:hAnsiTheme="majorHAnsi" w:cs="Arial"/>
        </w:rPr>
      </w:pPr>
      <w:r w:rsidRPr="00FB1C00">
        <w:rPr>
          <w:rFonts w:asciiTheme="majorHAnsi" w:eastAsia="Times New Roman" w:hAnsiTheme="majorHAnsi" w:cs="Arial"/>
        </w:rPr>
        <w:t>in za kateri mu je bila s pravnomočno odločitvijo ali več pravnomočnimi odločitvami izrečena globa za prekršek;</w:t>
      </w:r>
    </w:p>
    <w:p w14:paraId="672B4A7F"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2D5D24B"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5FF126CA"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lastRenderedPageBreak/>
        <w:t xml:space="preserve">V primeru izpolnitve okoliščine in pogojev iz prejšnjega odstavka se šteje, da je pogodba razvezana z dnem sklenitve nove pogodbe o izvedbi javnega naročila za predmetno naročilo. </w:t>
      </w:r>
    </w:p>
    <w:p w14:paraId="4169FF48" w14:textId="77777777" w:rsidR="00E5214D" w:rsidRPr="006332CE" w:rsidRDefault="00E5214D" w:rsidP="00E5214D">
      <w:pPr>
        <w:jc w:val="both"/>
        <w:rPr>
          <w:rFonts w:asciiTheme="majorHAnsi" w:hAnsiTheme="majorHAnsi" w:cstheme="majorHAnsi"/>
        </w:rPr>
      </w:pPr>
      <w:r w:rsidRPr="00FB1C00">
        <w:rPr>
          <w:rFonts w:asciiTheme="majorHAnsi" w:eastAsia="Times New Roman" w:hAnsiTheme="majorHAnsi" w:cs="Arial"/>
        </w:rPr>
        <w:t xml:space="preserve">O datumu sklenitve nove pogodbe bo naročnik obvestil izvajalca/dobavitelja. Če naročnik v roku 30 dni od seznanitve s kršitvijo ne začne novega postopka javnega naročila, se šteje, da je pogodba razvezana trideseti dan od </w:t>
      </w:r>
      <w:r w:rsidRPr="006332CE">
        <w:rPr>
          <w:rFonts w:asciiTheme="majorHAnsi" w:eastAsia="Times New Roman" w:hAnsiTheme="majorHAnsi" w:cstheme="majorHAnsi"/>
        </w:rPr>
        <w:t>seznanitve s kršitvijo.</w:t>
      </w:r>
    </w:p>
    <w:p w14:paraId="1A734D38" w14:textId="77777777" w:rsidR="00E5214D" w:rsidRPr="006332CE" w:rsidRDefault="00E5214D" w:rsidP="00E5214D">
      <w:pPr>
        <w:tabs>
          <w:tab w:val="left" w:pos="1728"/>
          <w:tab w:val="left" w:pos="7200"/>
        </w:tabs>
        <w:jc w:val="both"/>
        <w:rPr>
          <w:rFonts w:asciiTheme="majorHAnsi" w:eastAsia="Times New Roman" w:hAnsiTheme="majorHAnsi" w:cstheme="majorHAnsi"/>
        </w:rPr>
      </w:pPr>
      <w:r w:rsidRPr="006332CE">
        <w:rPr>
          <w:rFonts w:asciiTheme="majorHAnsi" w:eastAsia="Times New Roman" w:hAnsiTheme="majorHAnsi" w:cstheme="majorHAnsi"/>
        </w:rPr>
        <w:t xml:space="preserve"> </w:t>
      </w:r>
    </w:p>
    <w:p w14:paraId="54660B93" w14:textId="77777777" w:rsidR="00E5214D" w:rsidRPr="00FB1C00" w:rsidRDefault="00E5214D" w:rsidP="00E5214D">
      <w:pPr>
        <w:tabs>
          <w:tab w:val="left" w:pos="1728"/>
          <w:tab w:val="left" w:pos="7200"/>
        </w:tabs>
        <w:jc w:val="both"/>
        <w:rPr>
          <w:rFonts w:asciiTheme="majorHAnsi" w:eastAsia="Times New Roman" w:hAnsiTheme="majorHAnsi" w:cs="Arial"/>
          <w:b/>
        </w:rPr>
      </w:pPr>
      <w:r w:rsidRPr="00FB1C00">
        <w:rPr>
          <w:rFonts w:asciiTheme="majorHAnsi" w:eastAsia="Times New Roman" w:hAnsiTheme="majorHAnsi" w:cs="Arial"/>
          <w:b/>
        </w:rPr>
        <w:t>Končna določila</w:t>
      </w:r>
    </w:p>
    <w:p w14:paraId="69D6E303"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73CFD768"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primeru, če med realizacijo te pogodbe nastanejo spremembe v statusu izvajalca, naročnik odloči o morebitnem prenosu obveznosti na tretjo osebo.</w:t>
      </w:r>
    </w:p>
    <w:p w14:paraId="0787B183"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7BB1A476"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68FF33B5"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216F95E0"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50D57429"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27D6352B"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5FC27827"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42885F96"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04C7DB28"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022F42F6"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6A287809"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2D91D29B" w14:textId="77777777" w:rsidR="00E5214D"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Pogodba je sestavljena v treh enakih izvodih, od katerih prejme izvajalec en, naročnik pa dva izvoda. </w:t>
      </w:r>
    </w:p>
    <w:p w14:paraId="4E494CEA" w14:textId="77777777" w:rsidR="00E5214D" w:rsidRDefault="00E5214D" w:rsidP="00E5214D">
      <w:pPr>
        <w:tabs>
          <w:tab w:val="left" w:pos="1728"/>
          <w:tab w:val="left" w:pos="7200"/>
        </w:tabs>
        <w:jc w:val="both"/>
        <w:rPr>
          <w:rFonts w:asciiTheme="majorHAnsi" w:eastAsia="Times New Roman" w:hAnsiTheme="majorHAnsi" w:cs="Arial"/>
        </w:rPr>
      </w:pPr>
    </w:p>
    <w:p w14:paraId="6D188738" w14:textId="77777777" w:rsidR="00E5214D" w:rsidRPr="00BF0198" w:rsidRDefault="00E5214D" w:rsidP="00E5214D">
      <w:pPr>
        <w:tabs>
          <w:tab w:val="left" w:pos="1728"/>
          <w:tab w:val="left" w:pos="7200"/>
        </w:tabs>
        <w:jc w:val="both"/>
        <w:rPr>
          <w:rFonts w:asciiTheme="majorHAnsi" w:eastAsia="Times New Roman" w:hAnsiTheme="majorHAnsi" w:cs="Arial"/>
        </w:rPr>
      </w:pPr>
      <w:r w:rsidRPr="00F97845">
        <w:rPr>
          <w:rFonts w:asciiTheme="majorHAnsi" w:eastAsia="Times New Roman" w:hAnsiTheme="majorHAnsi" w:cs="Arial"/>
        </w:rPr>
        <w:t>Ta pogodba je sklenjena in prične veljati z dnem, ko jo podpiše zadnja pogodbena stranka</w:t>
      </w:r>
      <w:r>
        <w:rPr>
          <w:rFonts w:asciiTheme="majorHAnsi" w:eastAsia="Times New Roman" w:hAnsiTheme="majorHAnsi" w:cs="Arial"/>
        </w:rPr>
        <w:t>,</w:t>
      </w:r>
      <w:r w:rsidRPr="00F97845">
        <w:rPr>
          <w:rFonts w:asciiTheme="majorHAnsi" w:eastAsia="Times New Roman" w:hAnsiTheme="majorHAnsi" w:cs="Arial"/>
        </w:rPr>
        <w:t xml:space="preserve"> po </w:t>
      </w:r>
      <w:r>
        <w:rPr>
          <w:rFonts w:asciiTheme="majorHAnsi" w:eastAsia="Times New Roman" w:hAnsiTheme="majorHAnsi" w:cs="Arial"/>
        </w:rPr>
        <w:t xml:space="preserve">predložitvi finančnega zavarovanja </w:t>
      </w:r>
      <w:r w:rsidRPr="00F97845">
        <w:rPr>
          <w:rFonts w:asciiTheme="majorHAnsi" w:eastAsia="Times New Roman" w:hAnsiTheme="majorHAnsi" w:cs="Arial"/>
        </w:rPr>
        <w:t xml:space="preserve">za dobro izvedbo pogodbenih obveznosti ter izpolnitvi </w:t>
      </w:r>
      <w:proofErr w:type="spellStart"/>
      <w:r w:rsidRPr="00F97845">
        <w:rPr>
          <w:rFonts w:asciiTheme="majorHAnsi" w:eastAsia="Times New Roman" w:hAnsiTheme="majorHAnsi" w:cs="Arial"/>
        </w:rPr>
        <w:t>odložnega</w:t>
      </w:r>
      <w:proofErr w:type="spellEnd"/>
      <w:r w:rsidRPr="00F97845">
        <w:rPr>
          <w:rFonts w:asciiTheme="majorHAnsi" w:eastAsia="Times New Roman" w:hAnsiTheme="majorHAnsi" w:cs="Arial"/>
        </w:rPr>
        <w:t xml:space="preserve"> pogoja.</w:t>
      </w:r>
      <w:r w:rsidRPr="00BF0198">
        <w:rPr>
          <w:rFonts w:asciiTheme="majorHAnsi" w:eastAsia="Times New Roman" w:hAnsiTheme="majorHAnsi" w:cs="Arial"/>
        </w:rPr>
        <w:t xml:space="preserve">  </w:t>
      </w:r>
    </w:p>
    <w:p w14:paraId="610863DB"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19EBB3C9" w14:textId="77777777" w:rsidR="00E5214D" w:rsidRPr="00FB1C00" w:rsidRDefault="00E5214D" w:rsidP="00E5214D">
      <w:pPr>
        <w:pStyle w:val="Slog20"/>
        <w:jc w:val="center"/>
        <w:rPr>
          <w:rFonts w:asciiTheme="majorHAnsi" w:hAnsiTheme="majorHAnsi"/>
        </w:rPr>
      </w:pPr>
      <w:r w:rsidRPr="00FB1C00">
        <w:rPr>
          <w:rFonts w:asciiTheme="majorHAnsi" w:hAnsiTheme="majorHAnsi"/>
        </w:rPr>
        <w:t>člen</w:t>
      </w:r>
    </w:p>
    <w:p w14:paraId="025CD6BA"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Dokumentacija v zvezi z oddajo javnega naročila in ponudba izvajalca št. ______ z dne ___ , so sestavni del te pogodbe, zato so sestavni del te pogodbe tudi vse zahteve in pogoji iz dokumentacije, ki niso izrecno navedene v tej pogodbi.</w:t>
      </w:r>
    </w:p>
    <w:p w14:paraId="3EA65398" w14:textId="77777777" w:rsidR="00E5214D" w:rsidRPr="00FB1C00" w:rsidRDefault="00E5214D" w:rsidP="00E5214D">
      <w:pPr>
        <w:tabs>
          <w:tab w:val="left" w:pos="1728"/>
          <w:tab w:val="left" w:pos="7200"/>
        </w:tabs>
        <w:jc w:val="both"/>
        <w:rPr>
          <w:rFonts w:asciiTheme="majorHAnsi" w:eastAsia="Times New Roman" w:hAnsiTheme="majorHAnsi" w:cs="Arial"/>
        </w:rPr>
      </w:pPr>
    </w:p>
    <w:p w14:paraId="0DE1C6A4"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298E3295" w14:textId="77777777" w:rsidR="00E5214D" w:rsidRPr="00FB1C00" w:rsidRDefault="00E5214D" w:rsidP="00E5214D">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b/>
        </w:rPr>
        <w:t xml:space="preserve"> </w:t>
      </w:r>
    </w:p>
    <w:p w14:paraId="4F375006" w14:textId="77777777" w:rsidR="00E5214D" w:rsidRPr="00FB1C00" w:rsidRDefault="00E5214D" w:rsidP="00E5214D">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E5214D" w:rsidRPr="00FB1C00" w14:paraId="3CF48F18" w14:textId="77777777" w:rsidTr="00CD41C5">
        <w:tc>
          <w:tcPr>
            <w:tcW w:w="4606" w:type="dxa"/>
            <w:shd w:val="clear" w:color="auto" w:fill="auto"/>
          </w:tcPr>
          <w:p w14:paraId="1805E47A" w14:textId="77777777" w:rsidR="00E5214D" w:rsidRPr="00FB1C00" w:rsidRDefault="00E5214D" w:rsidP="00CD41C5">
            <w:pPr>
              <w:rPr>
                <w:rFonts w:asciiTheme="majorHAnsi" w:hAnsiTheme="majorHAnsi" w:cs="Arial"/>
              </w:rPr>
            </w:pPr>
            <w:r w:rsidRPr="00FB1C00">
              <w:rPr>
                <w:rFonts w:asciiTheme="majorHAnsi" w:hAnsiTheme="majorHAnsi" w:cs="Arial"/>
              </w:rPr>
              <w:t xml:space="preserve">Številka: </w:t>
            </w:r>
          </w:p>
          <w:p w14:paraId="351ADE2F" w14:textId="77777777" w:rsidR="00E5214D" w:rsidRPr="00FB1C00" w:rsidRDefault="00E5214D" w:rsidP="00CD41C5">
            <w:pPr>
              <w:rPr>
                <w:rFonts w:asciiTheme="majorHAnsi" w:hAnsiTheme="majorHAnsi" w:cs="Arial"/>
              </w:rPr>
            </w:pPr>
            <w:r w:rsidRPr="00FB1C00">
              <w:rPr>
                <w:rFonts w:asciiTheme="majorHAnsi" w:hAnsiTheme="majorHAnsi" w:cs="Arial"/>
              </w:rPr>
              <w:t xml:space="preserve">Dne: </w:t>
            </w:r>
          </w:p>
          <w:p w14:paraId="62CA7DF3" w14:textId="77777777" w:rsidR="00E5214D" w:rsidRPr="00FB1C00" w:rsidRDefault="00E5214D" w:rsidP="00CD41C5">
            <w:pPr>
              <w:rPr>
                <w:rFonts w:asciiTheme="majorHAnsi" w:hAnsiTheme="majorHAnsi" w:cs="Arial"/>
              </w:rPr>
            </w:pPr>
          </w:p>
        </w:tc>
        <w:tc>
          <w:tcPr>
            <w:tcW w:w="4606" w:type="dxa"/>
            <w:shd w:val="clear" w:color="auto" w:fill="auto"/>
          </w:tcPr>
          <w:p w14:paraId="0D4EBB0E" w14:textId="77777777" w:rsidR="00E5214D" w:rsidRPr="00FB1C00" w:rsidRDefault="00E5214D" w:rsidP="00CD41C5">
            <w:pPr>
              <w:rPr>
                <w:rFonts w:asciiTheme="majorHAnsi" w:hAnsiTheme="majorHAnsi" w:cs="Arial"/>
              </w:rPr>
            </w:pPr>
            <w:r w:rsidRPr="00FB1C00">
              <w:rPr>
                <w:rFonts w:asciiTheme="majorHAnsi" w:hAnsiTheme="majorHAnsi" w:cs="Arial"/>
              </w:rPr>
              <w:t>Številka:</w:t>
            </w:r>
          </w:p>
          <w:p w14:paraId="206AD185" w14:textId="77777777" w:rsidR="00E5214D" w:rsidRPr="00FB1C00" w:rsidRDefault="00E5214D" w:rsidP="00CD41C5">
            <w:pPr>
              <w:rPr>
                <w:rFonts w:asciiTheme="majorHAnsi" w:hAnsiTheme="majorHAnsi" w:cs="Arial"/>
              </w:rPr>
            </w:pPr>
            <w:r w:rsidRPr="00FB1C00">
              <w:rPr>
                <w:rFonts w:asciiTheme="majorHAnsi" w:hAnsiTheme="majorHAnsi" w:cs="Arial"/>
              </w:rPr>
              <w:t>Dne:</w:t>
            </w:r>
          </w:p>
        </w:tc>
      </w:tr>
      <w:tr w:rsidR="00E5214D" w:rsidRPr="00FB1C00" w14:paraId="5904DE60" w14:textId="77777777" w:rsidTr="00CD41C5">
        <w:tc>
          <w:tcPr>
            <w:tcW w:w="4606" w:type="dxa"/>
            <w:shd w:val="clear" w:color="auto" w:fill="auto"/>
          </w:tcPr>
          <w:p w14:paraId="0D2252E7" w14:textId="77777777" w:rsidR="00E5214D" w:rsidRPr="00FB1C00" w:rsidRDefault="00E5214D" w:rsidP="00CD41C5">
            <w:pPr>
              <w:rPr>
                <w:rFonts w:asciiTheme="majorHAnsi" w:hAnsiTheme="majorHAnsi" w:cs="Arial"/>
              </w:rPr>
            </w:pPr>
            <w:r w:rsidRPr="00FB1C00">
              <w:rPr>
                <w:rFonts w:asciiTheme="majorHAnsi" w:hAnsiTheme="majorHAnsi" w:cs="Arial"/>
              </w:rPr>
              <w:t>NAROČNIK:</w:t>
            </w:r>
          </w:p>
        </w:tc>
        <w:tc>
          <w:tcPr>
            <w:tcW w:w="4606" w:type="dxa"/>
            <w:shd w:val="clear" w:color="auto" w:fill="auto"/>
          </w:tcPr>
          <w:p w14:paraId="78D330D2" w14:textId="77777777" w:rsidR="00E5214D" w:rsidRPr="00FB1C00" w:rsidRDefault="00E5214D" w:rsidP="00CD41C5">
            <w:pPr>
              <w:rPr>
                <w:rFonts w:asciiTheme="majorHAnsi" w:hAnsiTheme="majorHAnsi" w:cs="Arial"/>
              </w:rPr>
            </w:pPr>
            <w:r w:rsidRPr="00FB1C00">
              <w:rPr>
                <w:rFonts w:asciiTheme="majorHAnsi" w:hAnsiTheme="majorHAnsi" w:cs="Arial"/>
              </w:rPr>
              <w:t>IZVAJALEC:</w:t>
            </w:r>
          </w:p>
        </w:tc>
      </w:tr>
      <w:tr w:rsidR="00E5214D" w:rsidRPr="00FB1C00" w14:paraId="3383EAB0" w14:textId="77777777" w:rsidTr="00CD41C5">
        <w:trPr>
          <w:trHeight w:val="124"/>
        </w:trPr>
        <w:tc>
          <w:tcPr>
            <w:tcW w:w="4606" w:type="dxa"/>
            <w:shd w:val="clear" w:color="auto" w:fill="auto"/>
          </w:tcPr>
          <w:p w14:paraId="2AD3ECE8" w14:textId="77777777" w:rsidR="00E5214D" w:rsidRPr="00FB1C00" w:rsidRDefault="00E5214D" w:rsidP="00CD41C5">
            <w:pPr>
              <w:rPr>
                <w:rFonts w:asciiTheme="majorHAnsi" w:hAnsiTheme="majorHAnsi" w:cs="Arial"/>
              </w:rPr>
            </w:pPr>
          </w:p>
        </w:tc>
        <w:tc>
          <w:tcPr>
            <w:tcW w:w="4606" w:type="dxa"/>
            <w:shd w:val="clear" w:color="auto" w:fill="auto"/>
          </w:tcPr>
          <w:p w14:paraId="1F344691" w14:textId="77777777" w:rsidR="00E5214D" w:rsidRPr="00FB1C00" w:rsidRDefault="00E5214D" w:rsidP="00CD41C5">
            <w:pPr>
              <w:rPr>
                <w:rFonts w:asciiTheme="majorHAnsi" w:hAnsiTheme="majorHAnsi" w:cs="Arial"/>
              </w:rPr>
            </w:pPr>
          </w:p>
        </w:tc>
      </w:tr>
    </w:tbl>
    <w:p w14:paraId="66CF3CC0" w14:textId="77777777" w:rsidR="00E5214D" w:rsidRPr="00FB1C00" w:rsidRDefault="00E5214D" w:rsidP="00E5214D">
      <w:pPr>
        <w:rPr>
          <w:rFonts w:asciiTheme="majorHAnsi" w:hAnsiTheme="majorHAnsi" w:cs="Arial"/>
          <w:b/>
          <w:bCs/>
          <w:i/>
          <w:iCs/>
          <w:u w:val="single"/>
          <w:lang w:val="x-none"/>
        </w:rPr>
      </w:pPr>
      <w:r w:rsidRPr="00FB1C00">
        <w:rPr>
          <w:rFonts w:asciiTheme="majorHAnsi" w:hAnsiTheme="majorHAnsi" w:cs="Arial"/>
        </w:rPr>
        <w:t xml:space="preserve"> </w:t>
      </w:r>
    </w:p>
    <w:p w14:paraId="375A7149" w14:textId="77777777" w:rsidR="00E5214D" w:rsidRPr="00FB1C00" w:rsidRDefault="00E5214D" w:rsidP="00E5214D">
      <w:pPr>
        <w:rPr>
          <w:rFonts w:asciiTheme="majorHAnsi" w:hAnsiTheme="majorHAnsi" w:cs="Arial"/>
          <w:b/>
        </w:rPr>
      </w:pPr>
    </w:p>
    <w:p w14:paraId="23B8C7B3" w14:textId="77777777" w:rsidR="00E5214D" w:rsidRPr="00FB1C00" w:rsidRDefault="00E5214D" w:rsidP="00E5214D">
      <w:pPr>
        <w:rPr>
          <w:rFonts w:asciiTheme="majorHAnsi" w:hAnsiTheme="majorHAnsi" w:cs="Arial"/>
          <w:b/>
        </w:rPr>
      </w:pPr>
      <w:r w:rsidRPr="00FB1C00">
        <w:rPr>
          <w:rFonts w:asciiTheme="majorHAnsi" w:hAnsiTheme="majorHAnsi" w:cs="Arial"/>
          <w:b/>
        </w:rPr>
        <w:t>S podpisom ESPD ponudnik/gospodarski subjekt potrdi, da je seznanjen z vsebino in da sprejema vsebino vzorca pogodbe.</w:t>
      </w:r>
    </w:p>
    <w:p w14:paraId="02D1F120" w14:textId="77777777" w:rsidR="00E5214D" w:rsidRPr="00FB1C00" w:rsidRDefault="00E5214D" w:rsidP="00E5214D">
      <w:pPr>
        <w:rPr>
          <w:rFonts w:asciiTheme="majorHAnsi" w:hAnsiTheme="majorHAnsi" w:cs="Arial"/>
          <w:b/>
          <w:bCs/>
          <w:i/>
          <w:iCs/>
          <w:u w:val="single"/>
          <w:lang w:val="x-none"/>
        </w:rPr>
      </w:pPr>
    </w:p>
    <w:p w14:paraId="4B1C1CF6" w14:textId="77777777" w:rsidR="00E5214D" w:rsidRPr="00B54461" w:rsidRDefault="00E5214D" w:rsidP="00E5214D">
      <w:pPr>
        <w:pStyle w:val="javnanaroilapodnaslov"/>
        <w:framePr w:wrap="auto" w:vAnchor="margin" w:yAlign="inline"/>
        <w:numPr>
          <w:ilvl w:val="1"/>
          <w:numId w:val="38"/>
        </w:numPr>
        <w:spacing w:before="0" w:after="0"/>
        <w:rPr>
          <w:rFonts w:asciiTheme="majorHAnsi" w:hAnsiTheme="majorHAnsi"/>
        </w:rPr>
      </w:pPr>
      <w:r>
        <w:rPr>
          <w:rFonts w:asciiTheme="majorHAnsi" w:hAnsiTheme="majorHAnsi"/>
        </w:rPr>
        <w:br w:type="page"/>
      </w:r>
      <w:bookmarkStart w:id="25" w:name="_Toc106606710"/>
      <w:r w:rsidRPr="00B54461">
        <w:rPr>
          <w:rFonts w:asciiTheme="majorHAnsi" w:hAnsiTheme="majorHAnsi"/>
          <w:lang w:val="sl-SI"/>
        </w:rPr>
        <w:lastRenderedPageBreak/>
        <w:t>Izjav</w:t>
      </w:r>
      <w:r>
        <w:rPr>
          <w:rFonts w:asciiTheme="majorHAnsi" w:hAnsiTheme="majorHAnsi"/>
          <w:lang w:val="sl-SI"/>
        </w:rPr>
        <w:t>a o neobstoju okoliščin glede omejitve poslovanja</w:t>
      </w:r>
      <w:bookmarkEnd w:id="25"/>
    </w:p>
    <w:p w14:paraId="108FD606" w14:textId="77777777" w:rsidR="00E5214D" w:rsidRDefault="00E5214D" w:rsidP="00E5214D">
      <w:pPr>
        <w:rPr>
          <w:rFonts w:asciiTheme="majorHAnsi" w:hAnsiTheme="majorHAnsi" w:cs="Arial"/>
          <w:sz w:val="24"/>
          <w:szCs w:val="24"/>
        </w:rPr>
      </w:pPr>
    </w:p>
    <w:p w14:paraId="791267B0" w14:textId="77777777" w:rsidR="00E5214D" w:rsidRDefault="00E5214D" w:rsidP="00E5214D">
      <w:pPr>
        <w:jc w:val="center"/>
        <w:rPr>
          <w:rFonts w:asciiTheme="majorHAnsi" w:hAnsiTheme="majorHAnsi" w:cs="Arial"/>
          <w:b/>
        </w:rPr>
      </w:pPr>
    </w:p>
    <w:p w14:paraId="5220BE07" w14:textId="77777777" w:rsidR="00E5214D" w:rsidRPr="00FB1C00" w:rsidRDefault="00E5214D" w:rsidP="00E5214D">
      <w:pPr>
        <w:jc w:val="center"/>
        <w:rPr>
          <w:rFonts w:asciiTheme="majorHAnsi" w:hAnsiTheme="majorHAnsi" w:cs="Arial"/>
          <w:b/>
        </w:rPr>
      </w:pPr>
      <w:r w:rsidRPr="00FB1C00">
        <w:rPr>
          <w:rFonts w:asciiTheme="majorHAnsi" w:hAnsiTheme="majorHAnsi" w:cs="Arial"/>
          <w:b/>
        </w:rPr>
        <w:t xml:space="preserve">IZJAVA </w:t>
      </w:r>
    </w:p>
    <w:p w14:paraId="4D26EC62" w14:textId="77777777" w:rsidR="00E5214D" w:rsidRPr="005C53F8" w:rsidRDefault="00E5214D" w:rsidP="00E5214D">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69473D45" w14:textId="77777777" w:rsidR="00E5214D" w:rsidRPr="00FB1C00" w:rsidRDefault="00E5214D" w:rsidP="00E5214D">
      <w:pPr>
        <w:jc w:val="both"/>
        <w:rPr>
          <w:rFonts w:asciiTheme="majorHAnsi" w:hAnsiTheme="majorHAnsi" w:cs="Calibri"/>
          <w:lang w:eastAsia="en-US"/>
        </w:rPr>
      </w:pPr>
    </w:p>
    <w:p w14:paraId="6D067FD1" w14:textId="77777777" w:rsidR="00E5214D" w:rsidRPr="00FB1C00" w:rsidRDefault="00E5214D" w:rsidP="00E5214D">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(Uradni list RS, št. 69/11 – uradno prečiščeno besedilo in 158/2020, </w:t>
      </w:r>
      <w:proofErr w:type="spellStart"/>
      <w:r w:rsidRPr="00180376">
        <w:rPr>
          <w:rFonts w:asciiTheme="majorHAnsi" w:hAnsiTheme="majorHAnsi" w:cs="Calibri"/>
          <w:lang w:eastAsia="en-US"/>
        </w:rPr>
        <w:t>ZIntPK</w:t>
      </w:r>
      <w:proofErr w:type="spellEnd"/>
      <w:r w:rsidRPr="00180376">
        <w:rPr>
          <w:rFonts w:asciiTheme="majorHAnsi" w:hAnsiTheme="majorHAnsi" w:cs="Calibri"/>
          <w:lang w:eastAsia="en-US"/>
        </w:rPr>
        <w:t>)</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D626984" w14:textId="77777777" w:rsidR="00E5214D" w:rsidRPr="00FB1C00" w:rsidRDefault="00E5214D" w:rsidP="00E5214D">
      <w:pPr>
        <w:jc w:val="both"/>
        <w:rPr>
          <w:rFonts w:asciiTheme="majorHAnsi" w:hAnsiTheme="majorHAnsi" w:cs="Calibri"/>
          <w:lang w:eastAsia="en-US"/>
        </w:rPr>
      </w:pPr>
    </w:p>
    <w:p w14:paraId="3376B8B5" w14:textId="77777777" w:rsidR="00E5214D" w:rsidRPr="00FB1C00" w:rsidRDefault="00E5214D" w:rsidP="00E5214D">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691474272E3D43DAA20ADA3098453C56"/>
          </w:placeholder>
          <w:showingPlcHdr/>
          <w:text/>
        </w:sdt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6C98C3BB" w14:textId="77777777" w:rsidR="00E5214D" w:rsidRPr="00FB1C00" w:rsidRDefault="00E5214D" w:rsidP="00E5214D">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3B99BDD1" w14:textId="77777777" w:rsidR="00E5214D" w:rsidRPr="00FB1C00" w:rsidRDefault="00E5214D" w:rsidP="00E5214D">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1413CF86" w14:textId="77777777" w:rsidR="00E5214D" w:rsidRPr="00FB1C00" w:rsidRDefault="00E5214D" w:rsidP="00E5214D">
      <w:pPr>
        <w:jc w:val="center"/>
        <w:rPr>
          <w:rFonts w:asciiTheme="majorHAnsi" w:hAnsiTheme="majorHAnsi" w:cs="Calibri"/>
          <w:b/>
          <w:lang w:eastAsia="en-US"/>
        </w:rPr>
      </w:pPr>
      <w:r w:rsidRPr="00FB1C00">
        <w:rPr>
          <w:rFonts w:asciiTheme="majorHAnsi" w:hAnsiTheme="majorHAnsi" w:cs="Calibri"/>
          <w:b/>
          <w:lang w:eastAsia="en-US"/>
        </w:rPr>
        <w:t>izjavljam,</w:t>
      </w:r>
    </w:p>
    <w:p w14:paraId="570CFDED" w14:textId="77777777" w:rsidR="00E5214D" w:rsidRPr="00FB1C00" w:rsidRDefault="00E5214D" w:rsidP="00E5214D">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26E3DDB420DC480880E444435624173B"/>
          </w:placeholder>
          <w:showingPlcHdr/>
          <w:text/>
        </w:sdt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8765A6B" w14:textId="77777777" w:rsidR="00E5214D" w:rsidRPr="00FB1C00" w:rsidRDefault="00E5214D" w:rsidP="00E5214D">
      <w:pPr>
        <w:jc w:val="both"/>
        <w:rPr>
          <w:rFonts w:asciiTheme="majorHAnsi" w:hAnsiTheme="majorHAnsi"/>
          <w:lang w:eastAsia="en-US"/>
        </w:rPr>
      </w:pPr>
    </w:p>
    <w:p w14:paraId="5F77953C" w14:textId="77777777" w:rsidR="00E5214D" w:rsidRPr="00FB1C00" w:rsidRDefault="00E5214D" w:rsidP="00E5214D">
      <w:pPr>
        <w:jc w:val="both"/>
        <w:rPr>
          <w:rFonts w:asciiTheme="majorHAnsi" w:hAnsiTheme="majorHAnsi"/>
          <w:lang w:eastAsia="en-US"/>
        </w:rPr>
      </w:pPr>
      <w:r w:rsidRPr="00FB1C00">
        <w:rPr>
          <w:rFonts w:asciiTheme="majorHAnsi" w:hAnsiTheme="majorHAnsi"/>
          <w:lang w:eastAsia="en-US"/>
        </w:rPr>
        <w:t xml:space="preserve">                                                  </w:t>
      </w:r>
    </w:p>
    <w:p w14:paraId="09A4FAE3" w14:textId="77777777" w:rsidR="00E5214D" w:rsidRPr="00FB1C00" w:rsidRDefault="00E5214D" w:rsidP="00E5214D">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19399302" w14:textId="77777777" w:rsidR="00E5214D" w:rsidRPr="00FB1C00" w:rsidRDefault="00E5214D" w:rsidP="00E5214D">
      <w:pPr>
        <w:jc w:val="both"/>
        <w:rPr>
          <w:rFonts w:asciiTheme="majorHAnsi" w:hAnsiTheme="majorHAnsi"/>
          <w:lang w:eastAsia="en-US"/>
        </w:rPr>
      </w:pPr>
    </w:p>
    <w:p w14:paraId="50C98493" w14:textId="77777777" w:rsidR="00E5214D" w:rsidRPr="00FB1C00" w:rsidRDefault="00E5214D" w:rsidP="00E5214D">
      <w:pPr>
        <w:jc w:val="both"/>
        <w:rPr>
          <w:rFonts w:asciiTheme="majorHAnsi" w:hAnsiTheme="majorHAnsi"/>
          <w:lang w:eastAsia="en-US"/>
        </w:rPr>
      </w:pPr>
    </w:p>
    <w:p w14:paraId="5DEFD4DD" w14:textId="77777777" w:rsidR="00E5214D" w:rsidRPr="00FB1C00" w:rsidRDefault="00E5214D" w:rsidP="00E5214D">
      <w:pPr>
        <w:jc w:val="both"/>
        <w:rPr>
          <w:rFonts w:asciiTheme="majorHAnsi" w:hAnsiTheme="majorHAnsi"/>
          <w:lang w:eastAsia="en-US"/>
        </w:rPr>
      </w:pPr>
      <w:r w:rsidRPr="00FB1C00">
        <w:rPr>
          <w:rFonts w:asciiTheme="majorHAnsi" w:hAnsiTheme="majorHAnsi"/>
          <w:lang w:eastAsia="en-US"/>
        </w:rPr>
        <w:t xml:space="preserve">                                                                                                                _______________________</w:t>
      </w:r>
    </w:p>
    <w:p w14:paraId="54C61DD7" w14:textId="77777777" w:rsidR="00E5214D" w:rsidRPr="00FB1C00" w:rsidRDefault="00E5214D" w:rsidP="00E5214D">
      <w:pPr>
        <w:jc w:val="both"/>
        <w:rPr>
          <w:rFonts w:asciiTheme="majorHAnsi" w:hAnsiTheme="majorHAnsi"/>
          <w:lang w:eastAsia="en-US"/>
        </w:rPr>
      </w:pPr>
    </w:p>
    <w:p w14:paraId="4F73AF19" w14:textId="77777777" w:rsidR="00E5214D" w:rsidRPr="00FB1C00" w:rsidRDefault="00E5214D" w:rsidP="00E5214D">
      <w:pPr>
        <w:jc w:val="both"/>
        <w:rPr>
          <w:rFonts w:asciiTheme="majorHAnsi" w:hAnsiTheme="majorHAnsi"/>
          <w:lang w:eastAsia="en-US"/>
        </w:rPr>
      </w:pPr>
    </w:p>
    <w:p w14:paraId="241144CD" w14:textId="77777777" w:rsidR="00E5214D" w:rsidRPr="00B40D61" w:rsidRDefault="00E5214D" w:rsidP="00E5214D">
      <w:pPr>
        <w:jc w:val="both"/>
        <w:rPr>
          <w:rFonts w:asciiTheme="majorHAnsi" w:hAnsiTheme="majorHAnsi"/>
          <w:sz w:val="24"/>
          <w:szCs w:val="24"/>
          <w:lang w:eastAsia="en-US"/>
        </w:rPr>
      </w:pPr>
    </w:p>
    <w:p w14:paraId="45892378" w14:textId="77777777" w:rsidR="00E5214D" w:rsidRPr="00B40D61" w:rsidRDefault="00E5214D" w:rsidP="00E5214D">
      <w:pPr>
        <w:jc w:val="both"/>
        <w:rPr>
          <w:rFonts w:asciiTheme="majorHAnsi" w:hAnsiTheme="majorHAnsi"/>
          <w:sz w:val="24"/>
          <w:szCs w:val="24"/>
          <w:lang w:eastAsia="en-US"/>
        </w:rPr>
      </w:pPr>
    </w:p>
    <w:p w14:paraId="392298DF" w14:textId="77777777" w:rsidR="00E5214D" w:rsidRPr="00B40D61" w:rsidRDefault="00E5214D" w:rsidP="00E5214D">
      <w:pPr>
        <w:jc w:val="both"/>
        <w:rPr>
          <w:rFonts w:asciiTheme="majorHAnsi" w:hAnsiTheme="majorHAnsi"/>
          <w:sz w:val="24"/>
          <w:szCs w:val="24"/>
          <w:lang w:eastAsia="en-US"/>
        </w:rPr>
      </w:pPr>
    </w:p>
    <w:p w14:paraId="7F4F7A86" w14:textId="77777777" w:rsidR="00E5214D" w:rsidRPr="00B40D61" w:rsidRDefault="00E5214D" w:rsidP="00E5214D">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 xml:space="preserve">1. odstavek 35. člena </w:t>
      </w:r>
      <w:proofErr w:type="spellStart"/>
      <w:r w:rsidRPr="00B40D61">
        <w:rPr>
          <w:rFonts w:asciiTheme="majorHAnsi" w:hAnsiTheme="majorHAnsi"/>
          <w:b/>
          <w:sz w:val="24"/>
          <w:szCs w:val="24"/>
          <w:u w:val="single"/>
          <w:lang w:eastAsia="en-US"/>
        </w:rPr>
        <w:t>ZIntPK</w:t>
      </w:r>
      <w:proofErr w:type="spellEnd"/>
      <w:r w:rsidRPr="00B40D61">
        <w:rPr>
          <w:rFonts w:asciiTheme="majorHAnsi" w:hAnsiTheme="majorHAnsi"/>
          <w:b/>
          <w:sz w:val="24"/>
          <w:szCs w:val="24"/>
          <w:u w:val="single"/>
          <w:lang w:eastAsia="en-US"/>
        </w:rPr>
        <w:t>:</w:t>
      </w:r>
    </w:p>
    <w:p w14:paraId="271C6CE1" w14:textId="77777777" w:rsidR="00E5214D" w:rsidRPr="00B40D61" w:rsidRDefault="00E5214D" w:rsidP="00E5214D">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889B382" w14:textId="77777777" w:rsidR="00E5214D" w:rsidRPr="00B40D61" w:rsidRDefault="00E5214D" w:rsidP="00E5214D">
      <w:pPr>
        <w:numPr>
          <w:ilvl w:val="0"/>
          <w:numId w:val="59"/>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5B82572" w14:textId="77777777" w:rsidR="00E5214D" w:rsidRPr="00B40D61" w:rsidRDefault="00E5214D" w:rsidP="00E5214D">
      <w:pPr>
        <w:numPr>
          <w:ilvl w:val="0"/>
          <w:numId w:val="59"/>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24814821" w14:textId="77777777" w:rsidR="00E5214D" w:rsidRPr="00B40D61" w:rsidRDefault="00E5214D" w:rsidP="00E5214D">
      <w:pPr>
        <w:rPr>
          <w:rFonts w:asciiTheme="majorHAnsi" w:hAnsiTheme="majorHAnsi" w:cs="Arial"/>
          <w:sz w:val="24"/>
          <w:szCs w:val="24"/>
        </w:rPr>
      </w:pPr>
    </w:p>
    <w:p w14:paraId="0EB8D8EE" w14:textId="77777777" w:rsidR="00E5214D" w:rsidRPr="00FB1C00" w:rsidRDefault="00E5214D" w:rsidP="00E5214D">
      <w:pPr>
        <w:rPr>
          <w:rFonts w:asciiTheme="majorHAnsi" w:hAnsiTheme="majorHAnsi" w:cs="Arial"/>
          <w:b/>
          <w:bCs/>
          <w:i/>
          <w:iCs/>
          <w:u w:val="single"/>
        </w:rPr>
      </w:pPr>
      <w:r w:rsidRPr="00FB1C00">
        <w:rPr>
          <w:rFonts w:asciiTheme="majorHAnsi" w:hAnsiTheme="majorHAnsi"/>
        </w:rPr>
        <w:br w:type="page"/>
      </w:r>
    </w:p>
    <w:p w14:paraId="6466EC1D" w14:textId="77777777" w:rsidR="00E5214D" w:rsidRPr="00B54461" w:rsidRDefault="00E5214D" w:rsidP="00E5214D">
      <w:pPr>
        <w:pStyle w:val="javnanaroilapodnaslov"/>
        <w:framePr w:wrap="auto" w:vAnchor="margin" w:yAlign="inline"/>
        <w:numPr>
          <w:ilvl w:val="1"/>
          <w:numId w:val="38"/>
        </w:numPr>
        <w:spacing w:before="0" w:after="0"/>
        <w:rPr>
          <w:rFonts w:asciiTheme="majorHAnsi" w:hAnsiTheme="majorHAnsi"/>
        </w:rPr>
      </w:pPr>
      <w:bookmarkStart w:id="26" w:name="_Toc106606711"/>
      <w:r w:rsidRPr="00B54461">
        <w:rPr>
          <w:rFonts w:asciiTheme="majorHAnsi" w:hAnsiTheme="majorHAnsi"/>
          <w:lang w:val="sl-SI"/>
        </w:rPr>
        <w:lastRenderedPageBreak/>
        <w:t>Izjava o udeležbi fizičnih in pravnih oseb ter o povezanih družbah</w:t>
      </w:r>
      <w:bookmarkEnd w:id="26"/>
    </w:p>
    <w:p w14:paraId="5B7D0394" w14:textId="77777777" w:rsidR="00E5214D" w:rsidRPr="00B54461" w:rsidRDefault="00E5214D" w:rsidP="00E5214D">
      <w:pPr>
        <w:rPr>
          <w:rFonts w:asciiTheme="majorHAnsi" w:hAnsiTheme="majorHAnsi" w:cs="Arial"/>
        </w:rPr>
      </w:pPr>
    </w:p>
    <w:p w14:paraId="65FF25F2" w14:textId="77777777" w:rsidR="00E5214D" w:rsidRPr="00FB1C00" w:rsidRDefault="00E5214D" w:rsidP="00E5214D">
      <w:pPr>
        <w:tabs>
          <w:tab w:val="left" w:pos="4020"/>
        </w:tabs>
        <w:jc w:val="center"/>
        <w:rPr>
          <w:rFonts w:asciiTheme="majorHAnsi" w:eastAsia="Times New Roman" w:hAnsiTheme="majorHAnsi" w:cs="Arial"/>
        </w:rPr>
      </w:pPr>
      <w:bookmarkStart w:id="27" w:name="_Toc395008195"/>
      <w:bookmarkStart w:id="28" w:name="_Toc401742236"/>
      <w:bookmarkStart w:id="29" w:name="_Toc401742368"/>
      <w:r w:rsidRPr="00FB1C00">
        <w:rPr>
          <w:rFonts w:asciiTheme="majorHAnsi" w:hAnsiTheme="majorHAnsi" w:cs="Arial"/>
          <w:b/>
        </w:rPr>
        <w:t>IZJAVA</w:t>
      </w:r>
    </w:p>
    <w:p w14:paraId="085FA54F" w14:textId="77777777" w:rsidR="00E5214D" w:rsidRPr="00FB1C00" w:rsidRDefault="00E5214D" w:rsidP="00E5214D">
      <w:pPr>
        <w:jc w:val="center"/>
        <w:rPr>
          <w:rFonts w:asciiTheme="majorHAnsi" w:eastAsia="Times New Roman" w:hAnsiTheme="majorHAnsi" w:cs="Arial"/>
        </w:rPr>
      </w:pPr>
      <w:r w:rsidRPr="00FB1C00">
        <w:rPr>
          <w:rFonts w:asciiTheme="majorHAnsi" w:hAnsiTheme="majorHAnsi" w:cs="Arial"/>
          <w:b/>
        </w:rPr>
        <w:t xml:space="preserve">po 14. členu </w:t>
      </w:r>
      <w:proofErr w:type="spellStart"/>
      <w:r w:rsidRPr="00FB1C00">
        <w:rPr>
          <w:rFonts w:asciiTheme="majorHAnsi" w:hAnsiTheme="majorHAnsi" w:cs="Arial"/>
          <w:b/>
        </w:rPr>
        <w:t>ZIntPK</w:t>
      </w:r>
      <w:proofErr w:type="spellEnd"/>
    </w:p>
    <w:p w14:paraId="58558CDB" w14:textId="77777777" w:rsidR="00E5214D" w:rsidRPr="00FB1C00" w:rsidRDefault="00E5214D" w:rsidP="00E5214D">
      <w:pPr>
        <w:jc w:val="both"/>
        <w:rPr>
          <w:rFonts w:asciiTheme="majorHAnsi" w:eastAsia="Times New Roman" w:hAnsiTheme="majorHAnsi" w:cs="Arial"/>
        </w:rPr>
      </w:pPr>
    </w:p>
    <w:p w14:paraId="6509A07F" w14:textId="77777777" w:rsidR="00E5214D" w:rsidRPr="00FB1C00" w:rsidRDefault="00E5214D" w:rsidP="00E5214D">
      <w:pPr>
        <w:jc w:val="both"/>
        <w:rPr>
          <w:rFonts w:asciiTheme="majorHAnsi" w:eastAsia="Times New Roman" w:hAnsiTheme="majorHAnsi" w:cs="Arial"/>
        </w:rPr>
      </w:pPr>
      <w:r w:rsidRPr="00FB1C00">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FB1C00">
        <w:rPr>
          <w:rFonts w:asciiTheme="majorHAnsi" w:eastAsia="Times New Roman" w:hAnsiTheme="majorHAnsi" w:cs="Arial"/>
        </w:rPr>
        <w:t>ZIntPK</w:t>
      </w:r>
      <w:proofErr w:type="spellEnd"/>
      <w:r w:rsidRPr="00FB1C00">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FB1C00">
        <w:rPr>
          <w:rFonts w:asciiTheme="majorHAnsi" w:eastAsia="Times New Roman" w:hAnsiTheme="majorHAnsi" w:cs="Arial"/>
          <w:b/>
        </w:rPr>
        <w:t>zaradi zagotovitve transparentnosti posla</w:t>
      </w:r>
      <w:r w:rsidRPr="00FB1C00">
        <w:rPr>
          <w:rFonts w:asciiTheme="majorHAnsi" w:eastAsia="Times New Roman" w:hAnsiTheme="majorHAnsi" w:cs="Arial"/>
        </w:rPr>
        <w:t xml:space="preserve"> in </w:t>
      </w:r>
      <w:r w:rsidRPr="00FB1C00">
        <w:rPr>
          <w:rFonts w:asciiTheme="majorHAnsi" w:eastAsia="Times New Roman" w:hAnsiTheme="majorHAnsi" w:cs="Arial"/>
          <w:b/>
        </w:rPr>
        <w:t>preprečitve korupcijskih tveganj</w:t>
      </w:r>
      <w:r w:rsidRPr="00FB1C00">
        <w:rPr>
          <w:rFonts w:asciiTheme="majorHAnsi" w:eastAsia="Times New Roman" w:hAnsiTheme="majorHAnsi" w:cs="Arial"/>
        </w:rPr>
        <w:t xml:space="preserve"> dolžna pridobiti izjavo oziroma podatke:</w:t>
      </w:r>
    </w:p>
    <w:p w14:paraId="3D5F1A67" w14:textId="77777777" w:rsidR="00E5214D" w:rsidRPr="00FB1C00" w:rsidRDefault="00E5214D" w:rsidP="00E5214D">
      <w:pPr>
        <w:numPr>
          <w:ilvl w:val="0"/>
          <w:numId w:val="15"/>
        </w:numPr>
        <w:jc w:val="both"/>
        <w:rPr>
          <w:rFonts w:asciiTheme="majorHAnsi" w:eastAsia="Times New Roman" w:hAnsiTheme="majorHAnsi" w:cs="Arial"/>
        </w:rPr>
      </w:pPr>
      <w:r w:rsidRPr="00FB1C00">
        <w:rPr>
          <w:rFonts w:asciiTheme="majorHAnsi" w:eastAsia="Times New Roman" w:hAnsiTheme="majorHAnsi" w:cs="Arial"/>
        </w:rPr>
        <w:t xml:space="preserve">o udeležbi fizičnih in pravnih oseb v lastništvu ponudnika, vključno z udeležbo tihih družbenikov, </w:t>
      </w:r>
    </w:p>
    <w:p w14:paraId="0484BB56" w14:textId="77777777" w:rsidR="00E5214D" w:rsidRPr="00FB1C00" w:rsidRDefault="00E5214D" w:rsidP="00E5214D">
      <w:pPr>
        <w:numPr>
          <w:ilvl w:val="0"/>
          <w:numId w:val="15"/>
        </w:numPr>
        <w:jc w:val="both"/>
        <w:rPr>
          <w:rFonts w:asciiTheme="majorHAnsi" w:eastAsia="Times New Roman" w:hAnsiTheme="majorHAnsi" w:cs="Arial"/>
        </w:rPr>
      </w:pPr>
      <w:r w:rsidRPr="00FB1C00">
        <w:rPr>
          <w:rFonts w:asciiTheme="majorHAnsi" w:eastAsia="Times New Roman" w:hAnsiTheme="majorHAnsi" w:cs="Arial"/>
        </w:rPr>
        <w:t xml:space="preserve">ter o gospodarskih subjektih, za katere se glede na določbe zakona, ki ureja gospodarske družbe, šteje, da so povezane družbe s ponudnikom. </w:t>
      </w:r>
    </w:p>
    <w:p w14:paraId="73138484" w14:textId="77777777" w:rsidR="00E5214D" w:rsidRPr="00FB1C00" w:rsidRDefault="00E5214D" w:rsidP="00E5214D">
      <w:pPr>
        <w:jc w:val="both"/>
        <w:rPr>
          <w:rFonts w:asciiTheme="majorHAnsi" w:eastAsia="Times New Roman" w:hAnsiTheme="majorHAnsi" w:cs="Arial"/>
        </w:rPr>
      </w:pPr>
    </w:p>
    <w:p w14:paraId="4ECFB796" w14:textId="77777777" w:rsidR="00E5214D" w:rsidRPr="00FB1C00" w:rsidRDefault="00E5214D" w:rsidP="00E5214D">
      <w:pPr>
        <w:jc w:val="both"/>
        <w:rPr>
          <w:rFonts w:asciiTheme="majorHAnsi" w:eastAsia="Times New Roman" w:hAnsiTheme="majorHAnsi" w:cs="Arial"/>
        </w:rPr>
      </w:pPr>
      <w:r w:rsidRPr="00FB1C00">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1C2C43F" w14:textId="77777777" w:rsidR="00E5214D" w:rsidRPr="00FB1C00" w:rsidRDefault="00E5214D" w:rsidP="00E5214D">
      <w:pPr>
        <w:jc w:val="both"/>
        <w:rPr>
          <w:rFonts w:asciiTheme="majorHAnsi" w:eastAsia="Times New Roman" w:hAnsiTheme="majorHAnsi" w:cs="Arial"/>
        </w:rPr>
      </w:pPr>
    </w:p>
    <w:p w14:paraId="77EF54B0" w14:textId="77777777" w:rsidR="00E5214D" w:rsidRPr="00FB1C00" w:rsidRDefault="00E5214D" w:rsidP="00E5214D">
      <w:pPr>
        <w:jc w:val="both"/>
        <w:rPr>
          <w:rFonts w:asciiTheme="majorHAnsi" w:eastAsia="Times New Roman" w:hAnsiTheme="majorHAnsi" w:cs="Arial"/>
          <w:b/>
        </w:rPr>
      </w:pPr>
      <w:r w:rsidRPr="00FB1C00">
        <w:rPr>
          <w:rFonts w:asciiTheme="majorHAnsi" w:eastAsia="Times New Roman" w:hAnsiTheme="majorHAnsi" w:cs="Arial"/>
          <w:b/>
        </w:rPr>
        <w:t xml:space="preserve">Izbrani izvajalec javnega naročila </w:t>
      </w:r>
      <w:r>
        <w:rPr>
          <w:rFonts w:asciiTheme="majorHAnsi" w:eastAsia="Times New Roman" w:hAnsiTheme="majorHAnsi" w:cs="Arial"/>
          <w:b/>
        </w:rPr>
        <w:t>»Izvedba GOI del na vrtcu Ajdovščina</w:t>
      </w:r>
      <w:r w:rsidRPr="00FB1C00">
        <w:rPr>
          <w:rFonts w:asciiTheme="majorHAnsi" w:eastAsia="Times New Roman" w:hAnsiTheme="majorHAnsi" w:cs="Arial"/>
          <w:b/>
        </w:rPr>
        <w:t>«</w:t>
      </w:r>
    </w:p>
    <w:p w14:paraId="3390DFCC" w14:textId="77777777" w:rsidR="00E5214D" w:rsidRPr="00FB1C00" w:rsidRDefault="00E5214D" w:rsidP="00E5214D">
      <w:pPr>
        <w:jc w:val="both"/>
        <w:rPr>
          <w:rFonts w:asciiTheme="majorHAnsi" w:eastAsia="Times New Roman" w:hAnsiTheme="majorHAnsi" w:cs="Arial"/>
          <w:b/>
        </w:rPr>
      </w:pPr>
    </w:p>
    <w:p w14:paraId="57E65253" w14:textId="77777777" w:rsidR="00E5214D" w:rsidRPr="00FB1C00" w:rsidRDefault="00E5214D" w:rsidP="00E5214D">
      <w:pPr>
        <w:jc w:val="both"/>
        <w:rPr>
          <w:rFonts w:asciiTheme="majorHAnsi" w:eastAsia="Times New Roman" w:hAnsiTheme="majorHAnsi" w:cs="Arial"/>
          <w:b/>
        </w:rPr>
      </w:pPr>
      <w:r w:rsidRPr="00FB1C00">
        <w:rPr>
          <w:rFonts w:asciiTheme="majorHAnsi" w:eastAsia="Times New Roman" w:hAnsiTheme="majorHAnsi" w:cs="Arial"/>
          <w:b/>
        </w:rPr>
        <w:t xml:space="preserve"> (pravna oseba, podjetnik, društvo, zavod ali drug pravni subjekt, ki nastopa v postopku javnega naročanja):</w:t>
      </w:r>
    </w:p>
    <w:p w14:paraId="39F1235A" w14:textId="77777777" w:rsidR="00E5214D" w:rsidRPr="00FB1C00" w:rsidRDefault="00E5214D" w:rsidP="00E5214D">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E5214D" w:rsidRPr="00FB1C00" w14:paraId="7751469F" w14:textId="77777777" w:rsidTr="00CD41C5">
        <w:tc>
          <w:tcPr>
            <w:tcW w:w="2047" w:type="dxa"/>
            <w:shd w:val="clear" w:color="auto" w:fill="auto"/>
          </w:tcPr>
          <w:p w14:paraId="72E60E6E" w14:textId="77777777" w:rsidR="00E5214D" w:rsidRPr="00FB1C00" w:rsidRDefault="00E5214D" w:rsidP="00CD41C5">
            <w:pPr>
              <w:jc w:val="both"/>
              <w:rPr>
                <w:rFonts w:asciiTheme="majorHAnsi" w:eastAsia="Times New Roman" w:hAnsiTheme="majorHAnsi" w:cs="Arial"/>
              </w:rPr>
            </w:pPr>
          </w:p>
          <w:p w14:paraId="7EC490E3" w14:textId="77777777" w:rsidR="00E5214D" w:rsidRPr="00FB1C00" w:rsidRDefault="00E5214D" w:rsidP="00CD41C5">
            <w:pPr>
              <w:jc w:val="both"/>
              <w:rPr>
                <w:rFonts w:asciiTheme="majorHAnsi" w:eastAsia="Times New Roman" w:hAnsiTheme="majorHAnsi" w:cs="Arial"/>
              </w:rPr>
            </w:pPr>
            <w:r w:rsidRPr="00FB1C00">
              <w:rPr>
                <w:rFonts w:asciiTheme="majorHAnsi" w:eastAsia="Times New Roman" w:hAnsiTheme="majorHAnsi" w:cs="Arial"/>
              </w:rPr>
              <w:t>Firma/Ime:</w:t>
            </w:r>
          </w:p>
        </w:tc>
        <w:tc>
          <w:tcPr>
            <w:tcW w:w="6988" w:type="dxa"/>
            <w:tcBorders>
              <w:bottom w:val="single" w:sz="4" w:space="0" w:color="auto"/>
            </w:tcBorders>
            <w:shd w:val="clear" w:color="auto" w:fill="auto"/>
          </w:tcPr>
          <w:p w14:paraId="55F74947" w14:textId="77777777" w:rsidR="00E5214D" w:rsidRPr="00FB1C00" w:rsidRDefault="00E5214D" w:rsidP="00CD41C5">
            <w:pPr>
              <w:jc w:val="both"/>
              <w:rPr>
                <w:rFonts w:asciiTheme="majorHAnsi" w:eastAsia="Times New Roman" w:hAnsiTheme="majorHAnsi" w:cs="Arial"/>
              </w:rPr>
            </w:pPr>
          </w:p>
          <w:p w14:paraId="0AC30987" w14:textId="77777777" w:rsidR="00E5214D" w:rsidRPr="00FB1C00" w:rsidRDefault="00E5214D" w:rsidP="00CD41C5">
            <w:pPr>
              <w:rPr>
                <w:rFonts w:asciiTheme="majorHAnsi" w:eastAsia="Times New Roman" w:hAnsiTheme="majorHAnsi" w:cs="Arial"/>
              </w:rPr>
            </w:pPr>
          </w:p>
        </w:tc>
      </w:tr>
      <w:tr w:rsidR="00E5214D" w:rsidRPr="00FB1C00" w14:paraId="5FED487A" w14:textId="77777777" w:rsidTr="00CD41C5">
        <w:tc>
          <w:tcPr>
            <w:tcW w:w="2047" w:type="dxa"/>
            <w:shd w:val="clear" w:color="auto" w:fill="auto"/>
          </w:tcPr>
          <w:p w14:paraId="040F4604" w14:textId="77777777" w:rsidR="00E5214D" w:rsidRPr="00FB1C00" w:rsidRDefault="00E5214D" w:rsidP="00CD41C5">
            <w:pPr>
              <w:jc w:val="both"/>
              <w:rPr>
                <w:rFonts w:asciiTheme="majorHAnsi" w:eastAsia="Times New Roman" w:hAnsiTheme="majorHAnsi" w:cs="Arial"/>
              </w:rPr>
            </w:pPr>
          </w:p>
          <w:p w14:paraId="58FDAB7E" w14:textId="77777777" w:rsidR="00E5214D" w:rsidRPr="00FB1C00" w:rsidRDefault="00E5214D" w:rsidP="00CD41C5">
            <w:pPr>
              <w:jc w:val="both"/>
              <w:rPr>
                <w:rFonts w:asciiTheme="majorHAnsi" w:eastAsia="Times New Roman" w:hAnsiTheme="majorHAnsi" w:cs="Arial"/>
              </w:rPr>
            </w:pPr>
            <w:r w:rsidRPr="00FB1C00">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16A8E8C7" w14:textId="77777777" w:rsidR="00E5214D" w:rsidRPr="00FB1C00" w:rsidRDefault="00E5214D" w:rsidP="00CD41C5">
            <w:pPr>
              <w:jc w:val="both"/>
              <w:rPr>
                <w:rFonts w:asciiTheme="majorHAnsi" w:eastAsia="Times New Roman" w:hAnsiTheme="majorHAnsi" w:cs="Arial"/>
              </w:rPr>
            </w:pPr>
          </w:p>
          <w:p w14:paraId="68F6D243" w14:textId="77777777" w:rsidR="00E5214D" w:rsidRPr="00FB1C00" w:rsidRDefault="00E5214D" w:rsidP="00CD41C5">
            <w:pPr>
              <w:rPr>
                <w:rFonts w:asciiTheme="majorHAnsi" w:eastAsia="Times New Roman" w:hAnsiTheme="majorHAnsi" w:cs="Arial"/>
              </w:rPr>
            </w:pPr>
          </w:p>
        </w:tc>
      </w:tr>
      <w:tr w:rsidR="00E5214D" w:rsidRPr="00FB1C00" w14:paraId="2F5339C1" w14:textId="77777777" w:rsidTr="00CD41C5">
        <w:tc>
          <w:tcPr>
            <w:tcW w:w="2047" w:type="dxa"/>
            <w:shd w:val="clear" w:color="auto" w:fill="auto"/>
          </w:tcPr>
          <w:p w14:paraId="2D025EFE" w14:textId="77777777" w:rsidR="00E5214D" w:rsidRPr="00FB1C00" w:rsidRDefault="00E5214D" w:rsidP="00CD41C5">
            <w:pPr>
              <w:jc w:val="both"/>
              <w:rPr>
                <w:rFonts w:asciiTheme="majorHAnsi" w:eastAsia="Times New Roman" w:hAnsiTheme="majorHAnsi" w:cs="Arial"/>
              </w:rPr>
            </w:pPr>
          </w:p>
          <w:p w14:paraId="4F02F49D" w14:textId="77777777" w:rsidR="00E5214D" w:rsidRPr="00FB1C00" w:rsidRDefault="00E5214D" w:rsidP="00CD41C5">
            <w:pPr>
              <w:jc w:val="both"/>
              <w:rPr>
                <w:rFonts w:asciiTheme="majorHAnsi" w:eastAsia="Times New Roman" w:hAnsiTheme="majorHAnsi" w:cs="Arial"/>
              </w:rPr>
            </w:pPr>
            <w:r w:rsidRPr="00FB1C00">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3F6F09AC" w14:textId="77777777" w:rsidR="00E5214D" w:rsidRPr="00FB1C00" w:rsidRDefault="00E5214D" w:rsidP="00CD41C5">
            <w:pPr>
              <w:rPr>
                <w:rFonts w:asciiTheme="majorHAnsi" w:eastAsia="Times New Roman" w:hAnsiTheme="majorHAnsi" w:cs="Arial"/>
              </w:rPr>
            </w:pPr>
          </w:p>
          <w:p w14:paraId="21D2CEC6" w14:textId="77777777" w:rsidR="00E5214D" w:rsidRPr="00FB1C00" w:rsidRDefault="00E5214D" w:rsidP="00CD41C5">
            <w:pPr>
              <w:rPr>
                <w:rFonts w:asciiTheme="majorHAnsi" w:eastAsia="Times New Roman" w:hAnsiTheme="majorHAnsi" w:cs="Arial"/>
              </w:rPr>
            </w:pPr>
          </w:p>
        </w:tc>
      </w:tr>
      <w:tr w:rsidR="00E5214D" w:rsidRPr="00FB1C00" w14:paraId="6477EEDC" w14:textId="77777777" w:rsidTr="00CD41C5">
        <w:tc>
          <w:tcPr>
            <w:tcW w:w="2047" w:type="dxa"/>
            <w:shd w:val="clear" w:color="auto" w:fill="auto"/>
          </w:tcPr>
          <w:p w14:paraId="26DB60F4" w14:textId="77777777" w:rsidR="00E5214D" w:rsidRPr="00FB1C00" w:rsidRDefault="00E5214D" w:rsidP="00CD41C5">
            <w:pPr>
              <w:jc w:val="both"/>
              <w:rPr>
                <w:rFonts w:asciiTheme="majorHAnsi" w:eastAsia="Times New Roman" w:hAnsiTheme="majorHAnsi" w:cs="Arial"/>
              </w:rPr>
            </w:pPr>
          </w:p>
          <w:p w14:paraId="49234130" w14:textId="77777777" w:rsidR="00E5214D" w:rsidRPr="00FB1C00" w:rsidRDefault="00E5214D" w:rsidP="00CD41C5">
            <w:pPr>
              <w:jc w:val="both"/>
              <w:rPr>
                <w:rFonts w:asciiTheme="majorHAnsi" w:eastAsia="Times New Roman" w:hAnsiTheme="majorHAnsi" w:cs="Arial"/>
              </w:rPr>
            </w:pPr>
            <w:r w:rsidRPr="00FB1C00">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6888B264" w14:textId="77777777" w:rsidR="00E5214D" w:rsidRPr="00FB1C00" w:rsidRDefault="00E5214D" w:rsidP="00CD41C5">
            <w:pPr>
              <w:jc w:val="both"/>
              <w:rPr>
                <w:rFonts w:asciiTheme="majorHAnsi" w:eastAsia="Times New Roman" w:hAnsiTheme="majorHAnsi" w:cs="Arial"/>
              </w:rPr>
            </w:pPr>
          </w:p>
          <w:p w14:paraId="5F308C01" w14:textId="77777777" w:rsidR="00E5214D" w:rsidRPr="00FB1C00" w:rsidRDefault="00E5214D" w:rsidP="00CD41C5">
            <w:pPr>
              <w:rPr>
                <w:rFonts w:asciiTheme="majorHAnsi" w:eastAsia="Times New Roman" w:hAnsiTheme="majorHAnsi" w:cs="Arial"/>
              </w:rPr>
            </w:pPr>
          </w:p>
        </w:tc>
      </w:tr>
      <w:tr w:rsidR="00E5214D" w:rsidRPr="00FB1C00" w14:paraId="14A32B1C" w14:textId="77777777" w:rsidTr="00CD41C5">
        <w:tc>
          <w:tcPr>
            <w:tcW w:w="2047" w:type="dxa"/>
            <w:shd w:val="clear" w:color="auto" w:fill="auto"/>
          </w:tcPr>
          <w:p w14:paraId="6813485C" w14:textId="77777777" w:rsidR="00E5214D" w:rsidRPr="00FB1C00" w:rsidRDefault="00E5214D" w:rsidP="00CD41C5">
            <w:pPr>
              <w:jc w:val="both"/>
              <w:rPr>
                <w:rFonts w:asciiTheme="majorHAnsi" w:eastAsia="Times New Roman" w:hAnsiTheme="majorHAnsi" w:cs="Arial"/>
              </w:rPr>
            </w:pPr>
          </w:p>
        </w:tc>
        <w:tc>
          <w:tcPr>
            <w:tcW w:w="6988" w:type="dxa"/>
            <w:tcBorders>
              <w:top w:val="single" w:sz="4" w:space="0" w:color="auto"/>
            </w:tcBorders>
            <w:shd w:val="clear" w:color="auto" w:fill="auto"/>
          </w:tcPr>
          <w:p w14:paraId="46CBD47A" w14:textId="77777777" w:rsidR="00E5214D" w:rsidRPr="00FB1C00" w:rsidRDefault="00E5214D" w:rsidP="00CD41C5">
            <w:pPr>
              <w:jc w:val="both"/>
              <w:rPr>
                <w:rFonts w:asciiTheme="majorHAnsi" w:eastAsia="Times New Roman" w:hAnsiTheme="majorHAnsi" w:cs="Arial"/>
              </w:rPr>
            </w:pPr>
          </w:p>
        </w:tc>
      </w:tr>
    </w:tbl>
    <w:p w14:paraId="52B97C08" w14:textId="77777777" w:rsidR="00E5214D" w:rsidRPr="00FB1C00" w:rsidRDefault="00E5214D" w:rsidP="00E5214D">
      <w:pPr>
        <w:jc w:val="both"/>
        <w:rPr>
          <w:rFonts w:asciiTheme="majorHAnsi" w:hAnsiTheme="majorHAnsi" w:cs="Arial"/>
          <w:snapToGrid w:val="0"/>
          <w:lang w:eastAsia="en-US"/>
        </w:rPr>
      </w:pPr>
      <w:r w:rsidRPr="00FB1C00">
        <w:rPr>
          <w:rFonts w:asciiTheme="majorHAnsi" w:eastAsia="Times New Roman" w:hAnsiTheme="majorHAnsi" w:cs="Arial"/>
          <w:b/>
        </w:rPr>
        <w:t xml:space="preserve">Ponudnik je nosilec tihe družbe (ustrezno označiti):   </w:t>
      </w:r>
      <w:r w:rsidRPr="00FB1C00">
        <w:rPr>
          <w:rFonts w:asciiTheme="majorHAnsi" w:eastAsia="Times New Roman" w:hAnsiTheme="majorHAnsi" w:cs="Arial"/>
        </w:rPr>
        <w:t>DA</w:t>
      </w:r>
      <w:r w:rsidRPr="00FB1C00">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Content>
          <w:r w:rsidRPr="00FB1C00">
            <w:rPr>
              <w:rFonts w:ascii="Segoe UI Symbol" w:eastAsia="Times New Roman" w:hAnsi="Segoe UI Symbol" w:cs="Segoe UI Symbol"/>
            </w:rPr>
            <w:t>☐</w:t>
          </w:r>
        </w:sdtContent>
      </w:sdt>
      <w:r w:rsidRPr="00FB1C00">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Content>
          <w:r w:rsidRPr="00FB1C00">
            <w:rPr>
              <w:rFonts w:ascii="Segoe UI Symbol" w:eastAsia="Times New Roman" w:hAnsi="Segoe UI Symbol" w:cs="Segoe UI Symbol"/>
              <w:snapToGrid w:val="0"/>
            </w:rPr>
            <w:t>☐</w:t>
          </w:r>
        </w:sdtContent>
      </w:sdt>
      <w:r w:rsidRPr="00FB1C00">
        <w:rPr>
          <w:rFonts w:asciiTheme="majorHAnsi" w:eastAsia="Times New Roman" w:hAnsiTheme="majorHAnsi" w:cs="Arial"/>
        </w:rPr>
        <w:t xml:space="preserve"> </w:t>
      </w:r>
    </w:p>
    <w:p w14:paraId="30D814DA" w14:textId="77777777" w:rsidR="00E5214D" w:rsidRPr="00FB1C00" w:rsidRDefault="00E5214D" w:rsidP="00E5214D">
      <w:pPr>
        <w:tabs>
          <w:tab w:val="num" w:pos="360"/>
        </w:tabs>
        <w:rPr>
          <w:rFonts w:asciiTheme="majorHAnsi" w:hAnsiTheme="majorHAnsi" w:cs="Arial"/>
          <w:lang w:eastAsia="en-US"/>
        </w:rPr>
      </w:pPr>
      <w:r w:rsidRPr="00FB1C00">
        <w:rPr>
          <w:rFonts w:asciiTheme="majorHAnsi" w:eastAsia="Times New Roman" w:hAnsiTheme="majorHAnsi" w:cs="Arial"/>
          <w:b/>
        </w:rPr>
        <w:t xml:space="preserve"> </w:t>
      </w:r>
    </w:p>
    <w:p w14:paraId="6CA4AFC8" w14:textId="77777777" w:rsidR="00E5214D" w:rsidRPr="00FB1C00" w:rsidRDefault="00E5214D" w:rsidP="00E5214D">
      <w:pPr>
        <w:jc w:val="both"/>
        <w:rPr>
          <w:rFonts w:asciiTheme="majorHAnsi" w:eastAsia="Times New Roman" w:hAnsiTheme="majorHAnsi" w:cs="Arial"/>
          <w:b/>
        </w:rPr>
      </w:pPr>
      <w:r w:rsidRPr="00FB1C00">
        <w:rPr>
          <w:rFonts w:asciiTheme="majorHAnsi" w:eastAsia="Times New Roman" w:hAnsiTheme="majorHAnsi" w:cs="Arial"/>
          <w:b/>
        </w:rPr>
        <w:t xml:space="preserve">IZJAVLJAMO, DA SO V NAŠEM LASTNIŠTVU UDELEŽENE SLEDEČE FIZIČNE IN PRAVNE OSEBE: </w:t>
      </w:r>
    </w:p>
    <w:p w14:paraId="04F87B87" w14:textId="77777777" w:rsidR="00E5214D" w:rsidRPr="00FB1C00" w:rsidRDefault="00E5214D" w:rsidP="00E5214D">
      <w:pPr>
        <w:jc w:val="both"/>
        <w:rPr>
          <w:rFonts w:asciiTheme="majorHAnsi" w:eastAsia="Times New Roman" w:hAnsiTheme="majorHAnsi" w:cs="Arial"/>
          <w:b/>
        </w:rPr>
      </w:pPr>
    </w:p>
    <w:p w14:paraId="4BA7A4DC" w14:textId="77777777" w:rsidR="00E5214D" w:rsidRPr="00FB1C00" w:rsidRDefault="00E5214D" w:rsidP="00E5214D">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E5214D" w:rsidRPr="00FB1C00" w14:paraId="1B05CECD" w14:textId="77777777" w:rsidTr="00CD41C5">
        <w:trPr>
          <w:trHeight w:val="1173"/>
        </w:trPr>
        <w:tc>
          <w:tcPr>
            <w:tcW w:w="383" w:type="dxa"/>
            <w:shd w:val="clear" w:color="auto" w:fill="auto"/>
          </w:tcPr>
          <w:p w14:paraId="796C7C50" w14:textId="77777777" w:rsidR="00E5214D" w:rsidRPr="00FB1C00" w:rsidRDefault="00E5214D" w:rsidP="00CD41C5">
            <w:pPr>
              <w:jc w:val="both"/>
              <w:rPr>
                <w:rFonts w:asciiTheme="majorHAnsi" w:eastAsia="Times New Roman" w:hAnsiTheme="majorHAnsi" w:cs="Arial"/>
                <w:b/>
              </w:rPr>
            </w:pPr>
          </w:p>
        </w:tc>
        <w:tc>
          <w:tcPr>
            <w:tcW w:w="2765" w:type="dxa"/>
            <w:shd w:val="clear" w:color="auto" w:fill="auto"/>
          </w:tcPr>
          <w:p w14:paraId="51E9F495" w14:textId="77777777" w:rsidR="00E5214D" w:rsidRPr="00FB1C00" w:rsidRDefault="00E5214D" w:rsidP="00CD41C5">
            <w:pPr>
              <w:jc w:val="center"/>
              <w:rPr>
                <w:rFonts w:asciiTheme="majorHAnsi" w:eastAsia="Times New Roman" w:hAnsiTheme="majorHAnsi" w:cs="Arial"/>
                <w:b/>
              </w:rPr>
            </w:pPr>
            <w:r w:rsidRPr="00FB1C00">
              <w:rPr>
                <w:rFonts w:asciiTheme="majorHAnsi" w:eastAsia="Times New Roman" w:hAnsiTheme="majorHAnsi" w:cs="Arial"/>
                <w:b/>
              </w:rPr>
              <w:t>Firma, matična in davčna št. pravne osebe</w:t>
            </w:r>
          </w:p>
          <w:p w14:paraId="1758EB26" w14:textId="77777777" w:rsidR="00E5214D" w:rsidRPr="00FB1C00" w:rsidRDefault="00E5214D" w:rsidP="00CD41C5">
            <w:pPr>
              <w:jc w:val="center"/>
              <w:rPr>
                <w:rFonts w:asciiTheme="majorHAnsi" w:eastAsia="Times New Roman" w:hAnsiTheme="majorHAnsi" w:cs="Arial"/>
              </w:rPr>
            </w:pPr>
            <w:r w:rsidRPr="00FB1C00">
              <w:rPr>
                <w:rFonts w:asciiTheme="majorHAnsi" w:eastAsia="Times New Roman" w:hAnsiTheme="majorHAnsi" w:cs="Arial"/>
              </w:rPr>
              <w:t>oziroma</w:t>
            </w:r>
          </w:p>
          <w:p w14:paraId="4941BD50" w14:textId="77777777" w:rsidR="00E5214D" w:rsidRPr="00FB1C00" w:rsidRDefault="00E5214D" w:rsidP="00CD41C5">
            <w:pPr>
              <w:jc w:val="center"/>
              <w:rPr>
                <w:rFonts w:asciiTheme="majorHAnsi" w:eastAsia="Times New Roman" w:hAnsiTheme="majorHAnsi" w:cs="Arial"/>
                <w:b/>
              </w:rPr>
            </w:pPr>
            <w:r w:rsidRPr="00FB1C00">
              <w:rPr>
                <w:rFonts w:asciiTheme="majorHAnsi" w:eastAsia="Times New Roman" w:hAnsiTheme="majorHAnsi" w:cs="Arial"/>
                <w:b/>
              </w:rPr>
              <w:t>ime in priimek fizične osebe</w:t>
            </w:r>
          </w:p>
        </w:tc>
        <w:tc>
          <w:tcPr>
            <w:tcW w:w="3350" w:type="dxa"/>
            <w:shd w:val="clear" w:color="auto" w:fill="auto"/>
          </w:tcPr>
          <w:p w14:paraId="7A087BDA" w14:textId="77777777" w:rsidR="00E5214D" w:rsidRPr="00FB1C00" w:rsidRDefault="00E5214D" w:rsidP="00CD41C5">
            <w:pPr>
              <w:jc w:val="center"/>
              <w:rPr>
                <w:rFonts w:asciiTheme="majorHAnsi" w:eastAsia="Times New Roman" w:hAnsiTheme="majorHAnsi" w:cs="Arial"/>
                <w:b/>
              </w:rPr>
            </w:pPr>
            <w:r w:rsidRPr="00FB1C00">
              <w:rPr>
                <w:rFonts w:asciiTheme="majorHAnsi" w:eastAsia="Times New Roman" w:hAnsiTheme="majorHAnsi" w:cs="Arial"/>
                <w:b/>
              </w:rPr>
              <w:t>Sedež pravne osebe</w:t>
            </w:r>
          </w:p>
          <w:p w14:paraId="32845993" w14:textId="77777777" w:rsidR="00E5214D" w:rsidRPr="00FB1C00" w:rsidRDefault="00E5214D" w:rsidP="00CD41C5">
            <w:pPr>
              <w:jc w:val="center"/>
              <w:rPr>
                <w:rFonts w:asciiTheme="majorHAnsi" w:eastAsia="Times New Roman" w:hAnsiTheme="majorHAnsi" w:cs="Arial"/>
                <w:b/>
              </w:rPr>
            </w:pPr>
          </w:p>
          <w:p w14:paraId="1A6D2E27" w14:textId="77777777" w:rsidR="00E5214D" w:rsidRPr="00FB1C00" w:rsidRDefault="00E5214D" w:rsidP="00CD41C5">
            <w:pPr>
              <w:jc w:val="center"/>
              <w:rPr>
                <w:rFonts w:asciiTheme="majorHAnsi" w:eastAsia="Times New Roman" w:hAnsiTheme="majorHAnsi" w:cs="Arial"/>
              </w:rPr>
            </w:pPr>
            <w:r w:rsidRPr="00FB1C00">
              <w:rPr>
                <w:rFonts w:asciiTheme="majorHAnsi" w:eastAsia="Times New Roman" w:hAnsiTheme="majorHAnsi" w:cs="Arial"/>
              </w:rPr>
              <w:t>oziroma</w:t>
            </w:r>
          </w:p>
          <w:p w14:paraId="69904829" w14:textId="77777777" w:rsidR="00E5214D" w:rsidRPr="00FB1C00" w:rsidRDefault="00E5214D" w:rsidP="00CD41C5">
            <w:pPr>
              <w:jc w:val="center"/>
              <w:rPr>
                <w:rFonts w:asciiTheme="majorHAnsi" w:eastAsia="Times New Roman" w:hAnsiTheme="majorHAnsi" w:cs="Arial"/>
              </w:rPr>
            </w:pPr>
          </w:p>
          <w:p w14:paraId="5F2D3D5C" w14:textId="77777777" w:rsidR="00E5214D" w:rsidRPr="00FB1C00" w:rsidRDefault="00E5214D" w:rsidP="00CD41C5">
            <w:pPr>
              <w:jc w:val="center"/>
              <w:rPr>
                <w:rFonts w:asciiTheme="majorHAnsi" w:eastAsia="Times New Roman" w:hAnsiTheme="majorHAnsi" w:cs="Arial"/>
                <w:b/>
              </w:rPr>
            </w:pPr>
            <w:r w:rsidRPr="00FB1C00">
              <w:rPr>
                <w:rFonts w:asciiTheme="majorHAnsi" w:eastAsia="Times New Roman" w:hAnsiTheme="majorHAnsi" w:cs="Arial"/>
                <w:b/>
              </w:rPr>
              <w:t>prebivališče fizične osebe</w:t>
            </w:r>
          </w:p>
        </w:tc>
        <w:tc>
          <w:tcPr>
            <w:tcW w:w="1866" w:type="dxa"/>
            <w:shd w:val="clear" w:color="auto" w:fill="auto"/>
          </w:tcPr>
          <w:p w14:paraId="6597E4E9" w14:textId="77777777" w:rsidR="00E5214D" w:rsidRPr="00FB1C00" w:rsidRDefault="00E5214D" w:rsidP="00CD41C5">
            <w:pPr>
              <w:jc w:val="center"/>
              <w:rPr>
                <w:rFonts w:asciiTheme="majorHAnsi" w:eastAsia="Times New Roman" w:hAnsiTheme="majorHAnsi" w:cs="Arial"/>
                <w:b/>
              </w:rPr>
            </w:pPr>
            <w:r w:rsidRPr="00FB1C00">
              <w:rPr>
                <w:rFonts w:asciiTheme="majorHAnsi" w:eastAsia="Times New Roman" w:hAnsiTheme="majorHAnsi" w:cs="Arial"/>
                <w:b/>
              </w:rPr>
              <w:t>Lastniški delež v %</w:t>
            </w:r>
          </w:p>
          <w:p w14:paraId="0F35AD77" w14:textId="77777777" w:rsidR="00E5214D" w:rsidRPr="00FB1C00" w:rsidRDefault="00E5214D" w:rsidP="00CD41C5">
            <w:pPr>
              <w:jc w:val="center"/>
              <w:rPr>
                <w:rFonts w:asciiTheme="majorHAnsi" w:eastAsia="Times New Roman" w:hAnsiTheme="majorHAnsi" w:cs="Arial"/>
              </w:rPr>
            </w:pPr>
            <w:r w:rsidRPr="00FB1C00">
              <w:rPr>
                <w:rFonts w:asciiTheme="majorHAnsi" w:eastAsia="Times New Roman" w:hAnsiTheme="majorHAnsi" w:cs="Arial"/>
              </w:rPr>
              <w:t>oziroma</w:t>
            </w:r>
          </w:p>
          <w:p w14:paraId="194C7A83" w14:textId="77777777" w:rsidR="00E5214D" w:rsidRPr="00FB1C00" w:rsidRDefault="00E5214D" w:rsidP="00CD41C5">
            <w:pPr>
              <w:jc w:val="center"/>
              <w:rPr>
                <w:rFonts w:asciiTheme="majorHAnsi" w:eastAsia="Times New Roman" w:hAnsiTheme="majorHAnsi" w:cs="Arial"/>
                <w:b/>
              </w:rPr>
            </w:pPr>
            <w:r w:rsidRPr="00FB1C00">
              <w:rPr>
                <w:rFonts w:asciiTheme="majorHAnsi" w:eastAsia="Times New Roman" w:hAnsiTheme="majorHAnsi" w:cs="Arial"/>
                <w:b/>
              </w:rPr>
              <w:t>delež ustanoviteljskih pravic v %</w:t>
            </w:r>
          </w:p>
        </w:tc>
        <w:tc>
          <w:tcPr>
            <w:tcW w:w="1966" w:type="dxa"/>
            <w:shd w:val="clear" w:color="auto" w:fill="auto"/>
          </w:tcPr>
          <w:p w14:paraId="2604A39F" w14:textId="77777777" w:rsidR="00E5214D" w:rsidRPr="00FB1C00" w:rsidRDefault="00E5214D" w:rsidP="00CD41C5">
            <w:pPr>
              <w:rPr>
                <w:rFonts w:asciiTheme="majorHAnsi" w:eastAsia="Times New Roman" w:hAnsiTheme="majorHAnsi" w:cs="Arial"/>
                <w:b/>
              </w:rPr>
            </w:pPr>
            <w:r w:rsidRPr="00FB1C00">
              <w:rPr>
                <w:rFonts w:asciiTheme="majorHAnsi" w:eastAsia="Times New Roman" w:hAnsiTheme="majorHAnsi" w:cs="Arial"/>
                <w:b/>
              </w:rPr>
              <w:t>Tihi družbenik</w:t>
            </w:r>
            <w:r w:rsidRPr="00FB1C00">
              <w:rPr>
                <w:rFonts w:asciiTheme="majorHAnsi" w:eastAsia="Times New Roman" w:hAnsiTheme="majorHAnsi" w:cs="Arial"/>
                <w:vertAlign w:val="superscript"/>
              </w:rPr>
              <w:footnoteReference w:id="3"/>
            </w:r>
            <w:r w:rsidRPr="00FB1C00">
              <w:rPr>
                <w:rFonts w:asciiTheme="majorHAnsi" w:eastAsia="Times New Roman" w:hAnsiTheme="majorHAnsi" w:cs="Arial"/>
              </w:rPr>
              <w:t xml:space="preserve"> </w:t>
            </w:r>
            <w:r w:rsidRPr="00FB1C00">
              <w:rPr>
                <w:rFonts w:asciiTheme="majorHAnsi" w:eastAsia="Times New Roman" w:hAnsiTheme="majorHAnsi" w:cs="Arial"/>
                <w:b/>
              </w:rPr>
              <w:t xml:space="preserve"> </w:t>
            </w:r>
            <w:r w:rsidRPr="00FB1C00">
              <w:rPr>
                <w:rFonts w:asciiTheme="majorHAnsi" w:eastAsia="Times New Roman" w:hAnsiTheme="majorHAnsi" w:cs="Arial"/>
              </w:rPr>
              <w:t>(ustrezno označiti) – če DA, potem navesti nosilca tihe družbe</w:t>
            </w:r>
          </w:p>
        </w:tc>
      </w:tr>
      <w:tr w:rsidR="00E5214D" w:rsidRPr="00FB1C00" w14:paraId="0725E36B" w14:textId="77777777" w:rsidTr="00CD41C5">
        <w:trPr>
          <w:trHeight w:val="1173"/>
        </w:trPr>
        <w:tc>
          <w:tcPr>
            <w:tcW w:w="383" w:type="dxa"/>
            <w:shd w:val="clear" w:color="auto" w:fill="auto"/>
          </w:tcPr>
          <w:p w14:paraId="48DB3F40" w14:textId="77777777" w:rsidR="00E5214D" w:rsidRPr="00FB1C00" w:rsidRDefault="00E5214D" w:rsidP="00CD41C5">
            <w:pPr>
              <w:jc w:val="both"/>
              <w:rPr>
                <w:rFonts w:asciiTheme="majorHAnsi" w:eastAsia="Times New Roman" w:hAnsiTheme="majorHAnsi" w:cs="Arial"/>
              </w:rPr>
            </w:pPr>
            <w:r w:rsidRPr="00FB1C00">
              <w:rPr>
                <w:rFonts w:asciiTheme="majorHAnsi" w:eastAsia="Times New Roman" w:hAnsiTheme="majorHAnsi" w:cs="Arial"/>
              </w:rPr>
              <w:lastRenderedPageBreak/>
              <w:t>1.</w:t>
            </w:r>
          </w:p>
        </w:tc>
        <w:tc>
          <w:tcPr>
            <w:tcW w:w="2765" w:type="dxa"/>
            <w:shd w:val="clear" w:color="auto" w:fill="auto"/>
          </w:tcPr>
          <w:p w14:paraId="1E165D9B" w14:textId="77777777" w:rsidR="00E5214D" w:rsidRPr="00FB1C00" w:rsidRDefault="00E5214D" w:rsidP="00CD41C5">
            <w:pPr>
              <w:jc w:val="both"/>
              <w:rPr>
                <w:rFonts w:asciiTheme="majorHAnsi" w:eastAsia="Times New Roman" w:hAnsiTheme="majorHAnsi" w:cs="Arial"/>
                <w:b/>
              </w:rPr>
            </w:pPr>
          </w:p>
        </w:tc>
        <w:tc>
          <w:tcPr>
            <w:tcW w:w="3350" w:type="dxa"/>
            <w:shd w:val="clear" w:color="auto" w:fill="auto"/>
          </w:tcPr>
          <w:p w14:paraId="5B11D79A" w14:textId="77777777" w:rsidR="00E5214D" w:rsidRPr="00FB1C00" w:rsidRDefault="00E5214D" w:rsidP="00CD41C5">
            <w:pPr>
              <w:jc w:val="both"/>
              <w:rPr>
                <w:rFonts w:asciiTheme="majorHAnsi" w:eastAsia="Times New Roman" w:hAnsiTheme="majorHAnsi" w:cs="Arial"/>
                <w:b/>
              </w:rPr>
            </w:pPr>
          </w:p>
        </w:tc>
        <w:tc>
          <w:tcPr>
            <w:tcW w:w="1866" w:type="dxa"/>
            <w:shd w:val="clear" w:color="auto" w:fill="auto"/>
          </w:tcPr>
          <w:p w14:paraId="5689160C" w14:textId="77777777" w:rsidR="00E5214D" w:rsidRPr="00FB1C00" w:rsidRDefault="00E5214D" w:rsidP="00CD41C5">
            <w:pPr>
              <w:jc w:val="both"/>
              <w:rPr>
                <w:rFonts w:asciiTheme="majorHAnsi" w:eastAsia="Times New Roman" w:hAnsiTheme="majorHAnsi" w:cs="Arial"/>
                <w:b/>
              </w:rPr>
            </w:pPr>
          </w:p>
        </w:tc>
        <w:tc>
          <w:tcPr>
            <w:tcW w:w="1966" w:type="dxa"/>
            <w:shd w:val="clear" w:color="auto" w:fill="auto"/>
          </w:tcPr>
          <w:p w14:paraId="641FA1CC" w14:textId="77777777" w:rsidR="00E5214D" w:rsidRPr="00FB1C00" w:rsidRDefault="00E5214D" w:rsidP="00CD41C5">
            <w:pPr>
              <w:jc w:val="both"/>
              <w:rPr>
                <w:rFonts w:asciiTheme="majorHAnsi" w:eastAsia="Times New Roman" w:hAnsiTheme="majorHAnsi" w:cs="Arial"/>
                <w:b/>
              </w:rPr>
            </w:pPr>
            <w:r w:rsidRPr="00FB1C00">
              <w:rPr>
                <w:rFonts w:asciiTheme="majorHAnsi" w:eastAsia="Times New Roman" w:hAnsiTheme="majorHAnsi" w:cs="Arial"/>
              </w:rPr>
              <w:t>DA</w:t>
            </w:r>
            <w:r w:rsidRPr="00FB1C00">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Content>
                <w:r w:rsidRPr="00FB1C00">
                  <w:rPr>
                    <w:rFonts w:ascii="Segoe UI Symbol" w:eastAsia="Times New Roman" w:hAnsi="Segoe UI Symbol" w:cs="Segoe UI Symbol"/>
                    <w:b/>
                  </w:rPr>
                  <w:t>☐</w:t>
                </w:r>
              </w:sdtContent>
            </w:sdt>
            <w:r w:rsidRPr="00FB1C00">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Content>
                <w:r w:rsidRPr="00FB1C00">
                  <w:rPr>
                    <w:rFonts w:ascii="Segoe UI Symbol" w:eastAsia="Times New Roman" w:hAnsi="Segoe UI Symbol" w:cs="Segoe UI Symbol"/>
                    <w:snapToGrid w:val="0"/>
                    <w:lang w:eastAsia="en-US"/>
                  </w:rPr>
                  <w:t>☐</w:t>
                </w:r>
              </w:sdtContent>
            </w:sdt>
          </w:p>
          <w:p w14:paraId="2C8F0E57" w14:textId="77777777" w:rsidR="00E5214D" w:rsidRPr="00FB1C00" w:rsidRDefault="00E5214D" w:rsidP="00CD41C5">
            <w:pPr>
              <w:jc w:val="both"/>
              <w:rPr>
                <w:rFonts w:asciiTheme="majorHAnsi" w:eastAsia="Times New Roman" w:hAnsiTheme="majorHAnsi" w:cs="Arial"/>
                <w:b/>
              </w:rPr>
            </w:pPr>
          </w:p>
        </w:tc>
      </w:tr>
      <w:tr w:rsidR="00E5214D" w:rsidRPr="00FB1C00" w14:paraId="6F073A5D" w14:textId="77777777" w:rsidTr="00CD41C5">
        <w:trPr>
          <w:trHeight w:val="1173"/>
        </w:trPr>
        <w:tc>
          <w:tcPr>
            <w:tcW w:w="383" w:type="dxa"/>
            <w:shd w:val="clear" w:color="auto" w:fill="auto"/>
          </w:tcPr>
          <w:p w14:paraId="5392421B" w14:textId="77777777" w:rsidR="00E5214D" w:rsidRPr="00FB1C00" w:rsidRDefault="00E5214D" w:rsidP="00CD41C5">
            <w:pPr>
              <w:jc w:val="both"/>
              <w:rPr>
                <w:rFonts w:asciiTheme="majorHAnsi" w:eastAsia="Times New Roman" w:hAnsiTheme="majorHAnsi" w:cs="Arial"/>
              </w:rPr>
            </w:pPr>
            <w:r w:rsidRPr="00FB1C00">
              <w:rPr>
                <w:rFonts w:asciiTheme="majorHAnsi" w:eastAsia="Times New Roman" w:hAnsiTheme="majorHAnsi" w:cs="Arial"/>
              </w:rPr>
              <w:t>2.</w:t>
            </w:r>
          </w:p>
        </w:tc>
        <w:tc>
          <w:tcPr>
            <w:tcW w:w="2765" w:type="dxa"/>
            <w:shd w:val="clear" w:color="auto" w:fill="auto"/>
          </w:tcPr>
          <w:p w14:paraId="2CFEF587" w14:textId="77777777" w:rsidR="00E5214D" w:rsidRPr="00FB1C00" w:rsidRDefault="00E5214D" w:rsidP="00CD41C5">
            <w:pPr>
              <w:jc w:val="both"/>
              <w:rPr>
                <w:rFonts w:asciiTheme="majorHAnsi" w:eastAsia="Times New Roman" w:hAnsiTheme="majorHAnsi" w:cs="Arial"/>
                <w:b/>
              </w:rPr>
            </w:pPr>
          </w:p>
        </w:tc>
        <w:tc>
          <w:tcPr>
            <w:tcW w:w="3350" w:type="dxa"/>
            <w:shd w:val="clear" w:color="auto" w:fill="auto"/>
          </w:tcPr>
          <w:p w14:paraId="4C1E0F37" w14:textId="77777777" w:rsidR="00E5214D" w:rsidRPr="00FB1C00" w:rsidRDefault="00E5214D" w:rsidP="00CD41C5">
            <w:pPr>
              <w:jc w:val="both"/>
              <w:rPr>
                <w:rFonts w:asciiTheme="majorHAnsi" w:eastAsia="Times New Roman" w:hAnsiTheme="majorHAnsi" w:cs="Arial"/>
                <w:b/>
              </w:rPr>
            </w:pPr>
          </w:p>
        </w:tc>
        <w:tc>
          <w:tcPr>
            <w:tcW w:w="1866" w:type="dxa"/>
            <w:shd w:val="clear" w:color="auto" w:fill="auto"/>
          </w:tcPr>
          <w:p w14:paraId="383A7C49" w14:textId="77777777" w:rsidR="00E5214D" w:rsidRPr="00FB1C00" w:rsidRDefault="00E5214D" w:rsidP="00CD41C5">
            <w:pPr>
              <w:jc w:val="both"/>
              <w:rPr>
                <w:rFonts w:asciiTheme="majorHAnsi" w:eastAsia="Times New Roman" w:hAnsiTheme="majorHAnsi" w:cs="Arial"/>
                <w:b/>
              </w:rPr>
            </w:pPr>
          </w:p>
        </w:tc>
        <w:tc>
          <w:tcPr>
            <w:tcW w:w="1966" w:type="dxa"/>
            <w:shd w:val="clear" w:color="auto" w:fill="auto"/>
          </w:tcPr>
          <w:p w14:paraId="36BEC50D" w14:textId="77777777" w:rsidR="00E5214D" w:rsidRPr="00FB1C00" w:rsidRDefault="00E5214D" w:rsidP="00CD41C5">
            <w:pPr>
              <w:jc w:val="both"/>
              <w:rPr>
                <w:rFonts w:asciiTheme="majorHAnsi" w:eastAsia="Times New Roman" w:hAnsiTheme="majorHAnsi" w:cs="Arial"/>
                <w:b/>
              </w:rPr>
            </w:pPr>
            <w:r w:rsidRPr="00FB1C00">
              <w:rPr>
                <w:rFonts w:asciiTheme="majorHAnsi" w:eastAsia="Times New Roman" w:hAnsiTheme="majorHAnsi" w:cs="Arial"/>
              </w:rPr>
              <w:t>DA</w:t>
            </w:r>
            <w:r w:rsidRPr="00FB1C00">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Content>
                <w:r w:rsidRPr="00FB1C00">
                  <w:rPr>
                    <w:rFonts w:ascii="Segoe UI Symbol" w:eastAsia="Times New Roman" w:hAnsi="Segoe UI Symbol" w:cs="Segoe UI Symbol"/>
                    <w:b/>
                  </w:rPr>
                  <w:t>☐</w:t>
                </w:r>
              </w:sdtContent>
            </w:sdt>
            <w:r w:rsidRPr="00FB1C00">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Content>
                <w:r w:rsidRPr="00FB1C00">
                  <w:rPr>
                    <w:rFonts w:ascii="Segoe UI Symbol" w:eastAsia="Times New Roman" w:hAnsi="Segoe UI Symbol" w:cs="Segoe UI Symbol"/>
                    <w:snapToGrid w:val="0"/>
                    <w:lang w:eastAsia="en-US"/>
                  </w:rPr>
                  <w:t>☐</w:t>
                </w:r>
              </w:sdtContent>
            </w:sdt>
          </w:p>
          <w:p w14:paraId="4F9A56F8" w14:textId="77777777" w:rsidR="00E5214D" w:rsidRPr="00FB1C00" w:rsidRDefault="00E5214D" w:rsidP="00CD41C5">
            <w:pPr>
              <w:jc w:val="both"/>
              <w:rPr>
                <w:rFonts w:asciiTheme="majorHAnsi" w:eastAsia="Times New Roman" w:hAnsiTheme="majorHAnsi" w:cs="Arial"/>
                <w:b/>
              </w:rPr>
            </w:pPr>
          </w:p>
        </w:tc>
      </w:tr>
      <w:tr w:rsidR="00E5214D" w:rsidRPr="00FB1C00" w14:paraId="20140A41" w14:textId="77777777" w:rsidTr="00CD41C5">
        <w:trPr>
          <w:trHeight w:val="1173"/>
        </w:trPr>
        <w:tc>
          <w:tcPr>
            <w:tcW w:w="383" w:type="dxa"/>
            <w:shd w:val="clear" w:color="auto" w:fill="auto"/>
          </w:tcPr>
          <w:p w14:paraId="0356EC90" w14:textId="77777777" w:rsidR="00E5214D" w:rsidRPr="00FB1C00" w:rsidRDefault="00E5214D" w:rsidP="00CD41C5">
            <w:pPr>
              <w:jc w:val="both"/>
              <w:rPr>
                <w:rFonts w:asciiTheme="majorHAnsi" w:eastAsia="Times New Roman" w:hAnsiTheme="majorHAnsi" w:cs="Arial"/>
              </w:rPr>
            </w:pPr>
            <w:r w:rsidRPr="00FB1C00">
              <w:rPr>
                <w:rFonts w:asciiTheme="majorHAnsi" w:eastAsia="Times New Roman" w:hAnsiTheme="majorHAnsi" w:cs="Arial"/>
              </w:rPr>
              <w:t>3.</w:t>
            </w:r>
          </w:p>
        </w:tc>
        <w:tc>
          <w:tcPr>
            <w:tcW w:w="2765" w:type="dxa"/>
            <w:shd w:val="clear" w:color="auto" w:fill="auto"/>
          </w:tcPr>
          <w:p w14:paraId="38BDFDA5" w14:textId="77777777" w:rsidR="00E5214D" w:rsidRPr="00FB1C00" w:rsidRDefault="00E5214D" w:rsidP="00CD41C5">
            <w:pPr>
              <w:jc w:val="both"/>
              <w:rPr>
                <w:rFonts w:asciiTheme="majorHAnsi" w:eastAsia="Times New Roman" w:hAnsiTheme="majorHAnsi" w:cs="Arial"/>
                <w:b/>
              </w:rPr>
            </w:pPr>
          </w:p>
        </w:tc>
        <w:tc>
          <w:tcPr>
            <w:tcW w:w="3350" w:type="dxa"/>
            <w:shd w:val="clear" w:color="auto" w:fill="auto"/>
          </w:tcPr>
          <w:p w14:paraId="6BB878A8" w14:textId="77777777" w:rsidR="00E5214D" w:rsidRPr="00FB1C00" w:rsidRDefault="00E5214D" w:rsidP="00CD41C5">
            <w:pPr>
              <w:jc w:val="both"/>
              <w:rPr>
                <w:rFonts w:asciiTheme="majorHAnsi" w:eastAsia="Times New Roman" w:hAnsiTheme="majorHAnsi" w:cs="Arial"/>
                <w:b/>
              </w:rPr>
            </w:pPr>
          </w:p>
        </w:tc>
        <w:tc>
          <w:tcPr>
            <w:tcW w:w="1866" w:type="dxa"/>
            <w:shd w:val="clear" w:color="auto" w:fill="auto"/>
          </w:tcPr>
          <w:p w14:paraId="1EF9BD72" w14:textId="77777777" w:rsidR="00E5214D" w:rsidRPr="00FB1C00" w:rsidRDefault="00E5214D" w:rsidP="00CD41C5">
            <w:pPr>
              <w:jc w:val="both"/>
              <w:rPr>
                <w:rFonts w:asciiTheme="majorHAnsi" w:eastAsia="Times New Roman" w:hAnsiTheme="majorHAnsi" w:cs="Arial"/>
                <w:b/>
              </w:rPr>
            </w:pPr>
          </w:p>
        </w:tc>
        <w:tc>
          <w:tcPr>
            <w:tcW w:w="1966" w:type="dxa"/>
            <w:shd w:val="clear" w:color="auto" w:fill="auto"/>
          </w:tcPr>
          <w:p w14:paraId="6DE56DFE" w14:textId="77777777" w:rsidR="00E5214D" w:rsidRPr="00FB1C00" w:rsidRDefault="00E5214D" w:rsidP="00CD41C5">
            <w:pPr>
              <w:jc w:val="both"/>
              <w:rPr>
                <w:rFonts w:asciiTheme="majorHAnsi" w:eastAsia="Times New Roman" w:hAnsiTheme="majorHAnsi" w:cs="Arial"/>
                <w:b/>
              </w:rPr>
            </w:pPr>
            <w:r w:rsidRPr="00FB1C00">
              <w:rPr>
                <w:rFonts w:asciiTheme="majorHAnsi" w:eastAsia="Times New Roman" w:hAnsiTheme="majorHAnsi" w:cs="Arial"/>
              </w:rPr>
              <w:t>DA</w:t>
            </w:r>
            <w:r w:rsidRPr="00FB1C00">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Content>
                <w:r w:rsidRPr="00FB1C00">
                  <w:rPr>
                    <w:rFonts w:ascii="Segoe UI Symbol" w:eastAsia="Times New Roman" w:hAnsi="Segoe UI Symbol" w:cs="Segoe UI Symbol"/>
                    <w:b/>
                  </w:rPr>
                  <w:t>☐</w:t>
                </w:r>
              </w:sdtContent>
            </w:sdt>
            <w:r w:rsidRPr="00FB1C00">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Content>
                <w:r w:rsidRPr="00FB1C00">
                  <w:rPr>
                    <w:rFonts w:ascii="Segoe UI Symbol" w:eastAsia="Times New Roman" w:hAnsi="Segoe UI Symbol" w:cs="Segoe UI Symbol"/>
                    <w:snapToGrid w:val="0"/>
                    <w:lang w:eastAsia="en-US"/>
                  </w:rPr>
                  <w:t>☐</w:t>
                </w:r>
              </w:sdtContent>
            </w:sdt>
          </w:p>
          <w:p w14:paraId="15B9903A" w14:textId="77777777" w:rsidR="00E5214D" w:rsidRPr="00FB1C00" w:rsidRDefault="00E5214D" w:rsidP="00CD41C5">
            <w:pPr>
              <w:jc w:val="both"/>
              <w:rPr>
                <w:rFonts w:asciiTheme="majorHAnsi" w:eastAsia="Times New Roman" w:hAnsiTheme="majorHAnsi" w:cs="Arial"/>
                <w:b/>
              </w:rPr>
            </w:pPr>
          </w:p>
          <w:p w14:paraId="0ADECABA" w14:textId="77777777" w:rsidR="00E5214D" w:rsidRPr="00FB1C00" w:rsidRDefault="00E5214D" w:rsidP="00CD41C5">
            <w:pPr>
              <w:jc w:val="both"/>
              <w:rPr>
                <w:rFonts w:asciiTheme="majorHAnsi" w:eastAsia="Times New Roman" w:hAnsiTheme="majorHAnsi" w:cs="Arial"/>
                <w:b/>
              </w:rPr>
            </w:pPr>
          </w:p>
        </w:tc>
      </w:tr>
      <w:tr w:rsidR="00E5214D" w:rsidRPr="00FB1C00" w14:paraId="737E73A5" w14:textId="77777777" w:rsidTr="00CD41C5">
        <w:trPr>
          <w:trHeight w:val="1173"/>
        </w:trPr>
        <w:tc>
          <w:tcPr>
            <w:tcW w:w="383" w:type="dxa"/>
            <w:shd w:val="clear" w:color="auto" w:fill="auto"/>
          </w:tcPr>
          <w:p w14:paraId="3BDA1A6F" w14:textId="77777777" w:rsidR="00E5214D" w:rsidRPr="00FB1C00" w:rsidRDefault="00E5214D" w:rsidP="00CD41C5">
            <w:pPr>
              <w:jc w:val="both"/>
              <w:rPr>
                <w:rFonts w:asciiTheme="majorHAnsi" w:eastAsia="Times New Roman" w:hAnsiTheme="majorHAnsi" w:cs="Arial"/>
              </w:rPr>
            </w:pPr>
            <w:r w:rsidRPr="00FB1C00">
              <w:rPr>
                <w:rFonts w:asciiTheme="majorHAnsi" w:eastAsia="Times New Roman" w:hAnsiTheme="majorHAnsi" w:cs="Arial"/>
              </w:rPr>
              <w:t>4.</w:t>
            </w:r>
          </w:p>
        </w:tc>
        <w:tc>
          <w:tcPr>
            <w:tcW w:w="2765" w:type="dxa"/>
            <w:shd w:val="clear" w:color="auto" w:fill="auto"/>
          </w:tcPr>
          <w:p w14:paraId="3934DE5B" w14:textId="77777777" w:rsidR="00E5214D" w:rsidRPr="00FB1C00" w:rsidRDefault="00E5214D" w:rsidP="00CD41C5">
            <w:pPr>
              <w:jc w:val="both"/>
              <w:rPr>
                <w:rFonts w:asciiTheme="majorHAnsi" w:eastAsia="Times New Roman" w:hAnsiTheme="majorHAnsi" w:cs="Arial"/>
                <w:b/>
              </w:rPr>
            </w:pPr>
          </w:p>
        </w:tc>
        <w:tc>
          <w:tcPr>
            <w:tcW w:w="3350" w:type="dxa"/>
            <w:shd w:val="clear" w:color="auto" w:fill="auto"/>
          </w:tcPr>
          <w:p w14:paraId="3C430E38" w14:textId="77777777" w:rsidR="00E5214D" w:rsidRPr="00FB1C00" w:rsidRDefault="00E5214D" w:rsidP="00CD41C5">
            <w:pPr>
              <w:jc w:val="both"/>
              <w:rPr>
                <w:rFonts w:asciiTheme="majorHAnsi" w:eastAsia="Times New Roman" w:hAnsiTheme="majorHAnsi" w:cs="Arial"/>
                <w:b/>
              </w:rPr>
            </w:pPr>
          </w:p>
        </w:tc>
        <w:tc>
          <w:tcPr>
            <w:tcW w:w="1866" w:type="dxa"/>
            <w:shd w:val="clear" w:color="auto" w:fill="auto"/>
          </w:tcPr>
          <w:p w14:paraId="738546EB" w14:textId="77777777" w:rsidR="00E5214D" w:rsidRPr="00FB1C00" w:rsidRDefault="00E5214D" w:rsidP="00CD41C5">
            <w:pPr>
              <w:jc w:val="both"/>
              <w:rPr>
                <w:rFonts w:asciiTheme="majorHAnsi" w:eastAsia="Times New Roman" w:hAnsiTheme="majorHAnsi" w:cs="Arial"/>
                <w:b/>
              </w:rPr>
            </w:pPr>
          </w:p>
        </w:tc>
        <w:tc>
          <w:tcPr>
            <w:tcW w:w="1966" w:type="dxa"/>
            <w:shd w:val="clear" w:color="auto" w:fill="auto"/>
          </w:tcPr>
          <w:p w14:paraId="5AFE97A3" w14:textId="77777777" w:rsidR="00E5214D" w:rsidRPr="00FB1C00" w:rsidRDefault="00E5214D" w:rsidP="00CD41C5">
            <w:pPr>
              <w:jc w:val="both"/>
              <w:rPr>
                <w:rFonts w:asciiTheme="majorHAnsi" w:eastAsia="Times New Roman" w:hAnsiTheme="majorHAnsi" w:cs="Arial"/>
                <w:b/>
              </w:rPr>
            </w:pPr>
            <w:r w:rsidRPr="00FB1C00">
              <w:rPr>
                <w:rFonts w:asciiTheme="majorHAnsi" w:eastAsia="Times New Roman" w:hAnsiTheme="majorHAnsi" w:cs="Arial"/>
              </w:rPr>
              <w:t>DA</w:t>
            </w:r>
            <w:r w:rsidRPr="00FB1C00">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Content>
                <w:r w:rsidRPr="00FB1C00">
                  <w:rPr>
                    <w:rFonts w:ascii="Segoe UI Symbol" w:eastAsia="Times New Roman" w:hAnsi="Segoe UI Symbol" w:cs="Segoe UI Symbol"/>
                    <w:b/>
                  </w:rPr>
                  <w:t>☐</w:t>
                </w:r>
              </w:sdtContent>
            </w:sdt>
            <w:r w:rsidRPr="00FB1C00">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Content>
                <w:r w:rsidRPr="00FB1C00">
                  <w:rPr>
                    <w:rFonts w:ascii="Segoe UI Symbol" w:eastAsia="Times New Roman" w:hAnsi="Segoe UI Symbol" w:cs="Segoe UI Symbol"/>
                    <w:snapToGrid w:val="0"/>
                    <w:lang w:eastAsia="en-US"/>
                  </w:rPr>
                  <w:t>☐</w:t>
                </w:r>
              </w:sdtContent>
            </w:sdt>
          </w:p>
          <w:p w14:paraId="740C2233" w14:textId="77777777" w:rsidR="00E5214D" w:rsidRPr="00FB1C00" w:rsidRDefault="00E5214D" w:rsidP="00CD41C5">
            <w:pPr>
              <w:jc w:val="both"/>
              <w:rPr>
                <w:rFonts w:asciiTheme="majorHAnsi" w:eastAsia="Times New Roman" w:hAnsiTheme="majorHAnsi" w:cs="Arial"/>
                <w:b/>
              </w:rPr>
            </w:pPr>
          </w:p>
          <w:p w14:paraId="10890481" w14:textId="77777777" w:rsidR="00E5214D" w:rsidRPr="00FB1C00" w:rsidRDefault="00E5214D" w:rsidP="00CD41C5">
            <w:pPr>
              <w:jc w:val="both"/>
              <w:rPr>
                <w:rFonts w:asciiTheme="majorHAnsi" w:eastAsia="Times New Roman" w:hAnsiTheme="majorHAnsi" w:cs="Arial"/>
                <w:b/>
              </w:rPr>
            </w:pPr>
          </w:p>
        </w:tc>
      </w:tr>
    </w:tbl>
    <w:p w14:paraId="55277647" w14:textId="77777777" w:rsidR="00E5214D" w:rsidRPr="00FB1C00" w:rsidRDefault="00E5214D" w:rsidP="00E5214D">
      <w:pPr>
        <w:jc w:val="both"/>
        <w:rPr>
          <w:rFonts w:asciiTheme="majorHAnsi" w:eastAsia="Times New Roman" w:hAnsiTheme="majorHAnsi" w:cs="Arial"/>
          <w:i/>
        </w:rPr>
      </w:pPr>
    </w:p>
    <w:p w14:paraId="65F16D03" w14:textId="77777777" w:rsidR="00E5214D" w:rsidRPr="00FB1C00" w:rsidRDefault="00E5214D" w:rsidP="00E5214D">
      <w:pPr>
        <w:jc w:val="both"/>
        <w:rPr>
          <w:rFonts w:asciiTheme="majorHAnsi" w:eastAsia="Times New Roman" w:hAnsiTheme="majorHAnsi" w:cs="Arial"/>
        </w:rPr>
      </w:pPr>
      <w:r w:rsidRPr="00FB1C00">
        <w:rPr>
          <w:rFonts w:asciiTheme="majorHAnsi" w:eastAsia="Times New Roman" w:hAnsiTheme="majorHAnsi" w:cs="Arial"/>
          <w:i/>
        </w:rPr>
        <w:t>V kolikor je v lastništvu ponudnika udeleženih več fizičnih ali pravnih oseb, je potrebno izjavi priložiti seznam teh oseb, z vsemi zahtevanimi podatki.</w:t>
      </w:r>
    </w:p>
    <w:p w14:paraId="79F00984" w14:textId="77777777" w:rsidR="00E5214D" w:rsidRPr="00FB1C00" w:rsidRDefault="00E5214D" w:rsidP="00E5214D">
      <w:pPr>
        <w:jc w:val="both"/>
        <w:rPr>
          <w:rFonts w:asciiTheme="majorHAnsi" w:eastAsia="Times New Roman" w:hAnsiTheme="majorHAnsi" w:cs="Arial"/>
        </w:rPr>
      </w:pPr>
    </w:p>
    <w:p w14:paraId="08AA0FB5" w14:textId="77777777" w:rsidR="00E5214D" w:rsidRPr="00FB1C00" w:rsidRDefault="00E5214D" w:rsidP="00E5214D">
      <w:pPr>
        <w:jc w:val="both"/>
        <w:rPr>
          <w:rFonts w:asciiTheme="majorHAnsi" w:eastAsia="Times New Roman" w:hAnsiTheme="majorHAnsi" w:cs="Arial"/>
        </w:rPr>
      </w:pPr>
      <w:r w:rsidRPr="00FB1C00">
        <w:rPr>
          <w:rFonts w:asciiTheme="majorHAnsi" w:eastAsia="Times New Roman" w:hAnsiTheme="majorHAnsi" w:cs="Arial"/>
          <w:b/>
        </w:rPr>
        <w:t>PODATKI O DRUŽBAH, za katere se po določbah zakona, ki ureja gospodarske družbe, šteje, da so povezane s ponudnikom</w:t>
      </w:r>
      <w:r w:rsidRPr="00FB1C00">
        <w:rPr>
          <w:rFonts w:asciiTheme="majorHAnsi" w:eastAsia="Times New Roman" w:hAnsiTheme="majorHAnsi" w:cs="Arial"/>
          <w:vertAlign w:val="superscript"/>
        </w:rPr>
        <w:footnoteReference w:id="4"/>
      </w:r>
      <w:r w:rsidRPr="00FB1C00">
        <w:rPr>
          <w:rFonts w:asciiTheme="majorHAnsi" w:eastAsia="Times New Roman" w:hAnsiTheme="majorHAnsi" w:cs="Arial"/>
        </w:rPr>
        <w:t xml:space="preserve"> </w:t>
      </w:r>
    </w:p>
    <w:p w14:paraId="7F2944E1" w14:textId="77777777" w:rsidR="00E5214D" w:rsidRPr="00FB1C00" w:rsidRDefault="00E5214D" w:rsidP="00E5214D">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E5214D" w:rsidRPr="00FB1C00" w14:paraId="01DC1D2C" w14:textId="77777777" w:rsidTr="00CD41C5">
        <w:tc>
          <w:tcPr>
            <w:tcW w:w="425" w:type="dxa"/>
            <w:shd w:val="clear" w:color="auto" w:fill="auto"/>
          </w:tcPr>
          <w:p w14:paraId="6D44596E" w14:textId="77777777" w:rsidR="00E5214D" w:rsidRPr="00FB1C00" w:rsidRDefault="00E5214D" w:rsidP="00CD41C5">
            <w:pPr>
              <w:jc w:val="both"/>
              <w:rPr>
                <w:rFonts w:asciiTheme="majorHAnsi" w:eastAsia="Times New Roman" w:hAnsiTheme="majorHAnsi" w:cs="Arial"/>
                <w:b/>
              </w:rPr>
            </w:pPr>
          </w:p>
        </w:tc>
        <w:tc>
          <w:tcPr>
            <w:tcW w:w="4962" w:type="dxa"/>
            <w:shd w:val="clear" w:color="auto" w:fill="auto"/>
          </w:tcPr>
          <w:p w14:paraId="7227CE2A" w14:textId="77777777" w:rsidR="00E5214D" w:rsidRPr="00FB1C00" w:rsidRDefault="00E5214D" w:rsidP="00CD41C5">
            <w:pPr>
              <w:jc w:val="both"/>
              <w:rPr>
                <w:rFonts w:asciiTheme="majorHAnsi" w:eastAsia="Times New Roman" w:hAnsiTheme="majorHAnsi" w:cs="Arial"/>
                <w:b/>
              </w:rPr>
            </w:pPr>
            <w:r w:rsidRPr="00FB1C00">
              <w:rPr>
                <w:rFonts w:asciiTheme="majorHAnsi" w:eastAsia="Times New Roman" w:hAnsiTheme="majorHAnsi" w:cs="Arial"/>
                <w:b/>
              </w:rPr>
              <w:t>Firma, sedež, matična in davčna številka pravne osebe</w:t>
            </w:r>
          </w:p>
        </w:tc>
        <w:tc>
          <w:tcPr>
            <w:tcW w:w="4820" w:type="dxa"/>
            <w:shd w:val="clear" w:color="auto" w:fill="auto"/>
          </w:tcPr>
          <w:p w14:paraId="7C1D0F2D" w14:textId="77777777" w:rsidR="00E5214D" w:rsidRPr="00FB1C00" w:rsidRDefault="00E5214D" w:rsidP="00CD41C5">
            <w:pPr>
              <w:jc w:val="both"/>
              <w:rPr>
                <w:rFonts w:asciiTheme="majorHAnsi" w:eastAsia="Times New Roman" w:hAnsiTheme="majorHAnsi" w:cs="Arial"/>
                <w:b/>
              </w:rPr>
            </w:pPr>
            <w:r w:rsidRPr="00FB1C00">
              <w:rPr>
                <w:rFonts w:asciiTheme="majorHAnsi" w:eastAsia="Times New Roman" w:hAnsiTheme="majorHAnsi" w:cs="Arial"/>
                <w:b/>
              </w:rPr>
              <w:t>Razmerje v skladu s 527. členom ZGD-1</w:t>
            </w:r>
          </w:p>
        </w:tc>
      </w:tr>
      <w:tr w:rsidR="00E5214D" w:rsidRPr="00FB1C00" w14:paraId="690551D0" w14:textId="77777777" w:rsidTr="00CD41C5">
        <w:trPr>
          <w:trHeight w:val="1073"/>
        </w:trPr>
        <w:tc>
          <w:tcPr>
            <w:tcW w:w="425" w:type="dxa"/>
            <w:shd w:val="clear" w:color="auto" w:fill="auto"/>
          </w:tcPr>
          <w:p w14:paraId="7457E325" w14:textId="77777777" w:rsidR="00E5214D" w:rsidRPr="00FB1C00" w:rsidRDefault="00E5214D" w:rsidP="00CD41C5">
            <w:pPr>
              <w:jc w:val="both"/>
              <w:rPr>
                <w:rFonts w:asciiTheme="majorHAnsi" w:eastAsia="Times New Roman" w:hAnsiTheme="majorHAnsi" w:cs="Arial"/>
              </w:rPr>
            </w:pPr>
            <w:r w:rsidRPr="00FB1C00">
              <w:rPr>
                <w:rFonts w:asciiTheme="majorHAnsi" w:eastAsia="Times New Roman" w:hAnsiTheme="majorHAnsi" w:cs="Arial"/>
              </w:rPr>
              <w:t>1.</w:t>
            </w:r>
          </w:p>
        </w:tc>
        <w:tc>
          <w:tcPr>
            <w:tcW w:w="4962" w:type="dxa"/>
            <w:shd w:val="clear" w:color="auto" w:fill="auto"/>
          </w:tcPr>
          <w:p w14:paraId="6AB1EB31" w14:textId="77777777" w:rsidR="00E5214D" w:rsidRPr="00FB1C00" w:rsidRDefault="00E5214D" w:rsidP="00CD41C5">
            <w:pPr>
              <w:jc w:val="both"/>
              <w:rPr>
                <w:rFonts w:asciiTheme="majorHAnsi" w:eastAsia="Times New Roman" w:hAnsiTheme="majorHAnsi" w:cs="Arial"/>
                <w:b/>
              </w:rPr>
            </w:pPr>
          </w:p>
        </w:tc>
        <w:tc>
          <w:tcPr>
            <w:tcW w:w="4820" w:type="dxa"/>
            <w:shd w:val="clear" w:color="auto" w:fill="auto"/>
          </w:tcPr>
          <w:p w14:paraId="4698A52C" w14:textId="77777777" w:rsidR="00E5214D" w:rsidRPr="00FB1C00" w:rsidRDefault="00E5214D" w:rsidP="00CD41C5">
            <w:pPr>
              <w:jc w:val="both"/>
              <w:rPr>
                <w:rFonts w:asciiTheme="majorHAnsi" w:eastAsia="Times New Roman" w:hAnsiTheme="majorHAnsi" w:cs="Arial"/>
                <w:b/>
              </w:rPr>
            </w:pPr>
          </w:p>
        </w:tc>
      </w:tr>
      <w:tr w:rsidR="00E5214D" w:rsidRPr="00FB1C00" w14:paraId="33BDE933" w14:textId="77777777" w:rsidTr="00CD41C5">
        <w:trPr>
          <w:trHeight w:val="975"/>
        </w:trPr>
        <w:tc>
          <w:tcPr>
            <w:tcW w:w="425" w:type="dxa"/>
            <w:shd w:val="clear" w:color="auto" w:fill="auto"/>
          </w:tcPr>
          <w:p w14:paraId="0C2087AF" w14:textId="77777777" w:rsidR="00E5214D" w:rsidRPr="00FB1C00" w:rsidRDefault="00E5214D" w:rsidP="00CD41C5">
            <w:pPr>
              <w:jc w:val="both"/>
              <w:rPr>
                <w:rFonts w:asciiTheme="majorHAnsi" w:eastAsia="Times New Roman" w:hAnsiTheme="majorHAnsi" w:cs="Arial"/>
              </w:rPr>
            </w:pPr>
            <w:r w:rsidRPr="00FB1C00">
              <w:rPr>
                <w:rFonts w:asciiTheme="majorHAnsi" w:eastAsia="Times New Roman" w:hAnsiTheme="majorHAnsi" w:cs="Arial"/>
              </w:rPr>
              <w:t>2.</w:t>
            </w:r>
          </w:p>
        </w:tc>
        <w:tc>
          <w:tcPr>
            <w:tcW w:w="4962" w:type="dxa"/>
            <w:shd w:val="clear" w:color="auto" w:fill="auto"/>
          </w:tcPr>
          <w:p w14:paraId="5702065C" w14:textId="77777777" w:rsidR="00E5214D" w:rsidRPr="00FB1C00" w:rsidRDefault="00E5214D" w:rsidP="00CD41C5">
            <w:pPr>
              <w:jc w:val="both"/>
              <w:rPr>
                <w:rFonts w:asciiTheme="majorHAnsi" w:eastAsia="Times New Roman" w:hAnsiTheme="majorHAnsi" w:cs="Arial"/>
                <w:b/>
              </w:rPr>
            </w:pPr>
          </w:p>
        </w:tc>
        <w:tc>
          <w:tcPr>
            <w:tcW w:w="4820" w:type="dxa"/>
            <w:shd w:val="clear" w:color="auto" w:fill="auto"/>
          </w:tcPr>
          <w:p w14:paraId="03BAE3B2" w14:textId="77777777" w:rsidR="00E5214D" w:rsidRPr="00FB1C00" w:rsidRDefault="00E5214D" w:rsidP="00CD41C5">
            <w:pPr>
              <w:jc w:val="both"/>
              <w:rPr>
                <w:rFonts w:asciiTheme="majorHAnsi" w:eastAsia="Times New Roman" w:hAnsiTheme="majorHAnsi" w:cs="Arial"/>
                <w:b/>
              </w:rPr>
            </w:pPr>
          </w:p>
        </w:tc>
      </w:tr>
      <w:tr w:rsidR="00E5214D" w:rsidRPr="00FB1C00" w14:paraId="53CB2F04" w14:textId="77777777" w:rsidTr="00CD41C5">
        <w:trPr>
          <w:trHeight w:val="989"/>
        </w:trPr>
        <w:tc>
          <w:tcPr>
            <w:tcW w:w="425" w:type="dxa"/>
            <w:shd w:val="clear" w:color="auto" w:fill="auto"/>
          </w:tcPr>
          <w:p w14:paraId="17A81296" w14:textId="77777777" w:rsidR="00E5214D" w:rsidRPr="00FB1C00" w:rsidRDefault="00E5214D" w:rsidP="00CD41C5">
            <w:pPr>
              <w:jc w:val="both"/>
              <w:rPr>
                <w:rFonts w:asciiTheme="majorHAnsi" w:eastAsia="Times New Roman" w:hAnsiTheme="majorHAnsi" w:cs="Arial"/>
              </w:rPr>
            </w:pPr>
            <w:r w:rsidRPr="00FB1C00">
              <w:rPr>
                <w:rFonts w:asciiTheme="majorHAnsi" w:eastAsia="Times New Roman" w:hAnsiTheme="majorHAnsi" w:cs="Arial"/>
              </w:rPr>
              <w:t>3.</w:t>
            </w:r>
          </w:p>
        </w:tc>
        <w:tc>
          <w:tcPr>
            <w:tcW w:w="4962" w:type="dxa"/>
            <w:shd w:val="clear" w:color="auto" w:fill="auto"/>
          </w:tcPr>
          <w:p w14:paraId="25DDBBCB" w14:textId="77777777" w:rsidR="00E5214D" w:rsidRPr="00FB1C00" w:rsidRDefault="00E5214D" w:rsidP="00CD41C5">
            <w:pPr>
              <w:jc w:val="both"/>
              <w:rPr>
                <w:rFonts w:asciiTheme="majorHAnsi" w:eastAsia="Times New Roman" w:hAnsiTheme="majorHAnsi" w:cs="Arial"/>
                <w:b/>
              </w:rPr>
            </w:pPr>
          </w:p>
        </w:tc>
        <w:tc>
          <w:tcPr>
            <w:tcW w:w="4820" w:type="dxa"/>
            <w:shd w:val="clear" w:color="auto" w:fill="auto"/>
          </w:tcPr>
          <w:p w14:paraId="467A102B" w14:textId="77777777" w:rsidR="00E5214D" w:rsidRPr="00FB1C00" w:rsidRDefault="00E5214D" w:rsidP="00CD41C5">
            <w:pPr>
              <w:jc w:val="both"/>
              <w:rPr>
                <w:rFonts w:asciiTheme="majorHAnsi" w:eastAsia="Times New Roman" w:hAnsiTheme="majorHAnsi" w:cs="Arial"/>
                <w:b/>
              </w:rPr>
            </w:pPr>
          </w:p>
        </w:tc>
      </w:tr>
    </w:tbl>
    <w:p w14:paraId="34D78DC9" w14:textId="77777777" w:rsidR="00E5214D" w:rsidRPr="00FB1C00" w:rsidRDefault="00E5214D" w:rsidP="00E5214D">
      <w:pPr>
        <w:jc w:val="both"/>
        <w:rPr>
          <w:rFonts w:asciiTheme="majorHAnsi" w:eastAsia="Times New Roman" w:hAnsiTheme="majorHAnsi" w:cs="Arial"/>
          <w:i/>
        </w:rPr>
      </w:pPr>
      <w:r w:rsidRPr="00FB1C00">
        <w:rPr>
          <w:rFonts w:asciiTheme="majorHAnsi" w:eastAsia="Times New Roman" w:hAnsiTheme="majorHAnsi" w:cs="Arial"/>
          <w:i/>
        </w:rPr>
        <w:t>V kolikor je s ponudnikom povezanih več pravnih oseb, je potrebno izjavi priložiti seznam teh oseb, z vsemi zahtevanimi podatki.</w:t>
      </w:r>
    </w:p>
    <w:p w14:paraId="4C672FFC" w14:textId="77777777" w:rsidR="00E5214D" w:rsidRPr="00FB1C00" w:rsidRDefault="00E5214D" w:rsidP="00E5214D">
      <w:pPr>
        <w:jc w:val="both"/>
        <w:rPr>
          <w:rFonts w:asciiTheme="majorHAnsi" w:eastAsia="Times New Roman" w:hAnsiTheme="majorHAnsi" w:cs="Arial"/>
          <w:b/>
        </w:rPr>
      </w:pPr>
    </w:p>
    <w:p w14:paraId="2DA8B9D4" w14:textId="77777777" w:rsidR="00E5214D" w:rsidRPr="00FB1C00" w:rsidRDefault="00E5214D" w:rsidP="00E5214D">
      <w:pPr>
        <w:jc w:val="both"/>
        <w:rPr>
          <w:rFonts w:asciiTheme="majorHAnsi" w:eastAsia="Times New Roman" w:hAnsiTheme="majorHAnsi" w:cs="Arial"/>
        </w:rPr>
      </w:pPr>
      <w:r w:rsidRPr="00FB1C00">
        <w:rPr>
          <w:rFonts w:asciiTheme="majorHAnsi" w:eastAsia="Times New Roman" w:hAnsiTheme="majorHAnsi" w:cs="Arial"/>
        </w:rPr>
        <w:t>Izjavljam, da sem kot fizične osebe – udeležence v lastništvu ponudnika navedel:</w:t>
      </w:r>
    </w:p>
    <w:p w14:paraId="3CEDC758" w14:textId="77777777" w:rsidR="00E5214D" w:rsidRPr="00FB1C00" w:rsidRDefault="00E5214D" w:rsidP="00E5214D">
      <w:pPr>
        <w:numPr>
          <w:ilvl w:val="0"/>
          <w:numId w:val="15"/>
        </w:numPr>
        <w:jc w:val="both"/>
        <w:rPr>
          <w:rFonts w:asciiTheme="majorHAnsi" w:eastAsia="Times New Roman" w:hAnsiTheme="majorHAnsi" w:cs="Arial"/>
        </w:rPr>
      </w:pPr>
      <w:r w:rsidRPr="00FB1C00">
        <w:rPr>
          <w:rFonts w:asciiTheme="majorHAnsi" w:eastAsia="Times New Roman" w:hAnsiTheme="majorHAnsi" w:cs="Arial"/>
        </w:rPr>
        <w:lastRenderedPageBreak/>
        <w:t>vsako fizično osebo, ki je posredno ali neposredno imetnik oziroma je udeležena pri ustanoviteljskih pravicah, upravljanju ali kapitalu pravne osebe, ali ima obvladujoč položaj pri upravljanju sredstev pravne osebe;</w:t>
      </w:r>
    </w:p>
    <w:p w14:paraId="09053FD5" w14:textId="77777777" w:rsidR="00E5214D" w:rsidRPr="00FB1C00" w:rsidRDefault="00E5214D" w:rsidP="00E5214D">
      <w:pPr>
        <w:numPr>
          <w:ilvl w:val="0"/>
          <w:numId w:val="15"/>
        </w:numPr>
        <w:jc w:val="both"/>
        <w:rPr>
          <w:rFonts w:asciiTheme="majorHAnsi" w:eastAsia="Times New Roman" w:hAnsiTheme="majorHAnsi" w:cs="Arial"/>
        </w:rPr>
      </w:pPr>
      <w:r w:rsidRPr="00FB1C00">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96E7F16" w14:textId="77777777" w:rsidR="00E5214D" w:rsidRPr="00FB1C00" w:rsidRDefault="00E5214D" w:rsidP="00E5214D">
      <w:pPr>
        <w:jc w:val="both"/>
        <w:rPr>
          <w:rFonts w:asciiTheme="majorHAnsi" w:eastAsia="Times New Roman" w:hAnsiTheme="majorHAnsi" w:cs="Arial"/>
        </w:rPr>
      </w:pPr>
    </w:p>
    <w:p w14:paraId="0F0E2505" w14:textId="77777777" w:rsidR="00E5214D" w:rsidRPr="00FB1C00" w:rsidRDefault="00E5214D" w:rsidP="00E5214D">
      <w:pPr>
        <w:jc w:val="both"/>
        <w:rPr>
          <w:rFonts w:asciiTheme="majorHAnsi" w:eastAsia="Times New Roman" w:hAnsiTheme="majorHAnsi" w:cs="Arial"/>
        </w:rPr>
      </w:pPr>
      <w:r w:rsidRPr="00FB1C00">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AEE2DF" w14:textId="77777777" w:rsidR="00E5214D" w:rsidRPr="00FB1C00" w:rsidRDefault="00E5214D" w:rsidP="00E5214D">
      <w:pPr>
        <w:jc w:val="both"/>
        <w:rPr>
          <w:rFonts w:asciiTheme="majorHAnsi" w:eastAsia="Times New Roman" w:hAnsiTheme="majorHAnsi" w:cs="Arial"/>
        </w:rPr>
      </w:pPr>
    </w:p>
    <w:p w14:paraId="4C424560" w14:textId="77777777" w:rsidR="00E5214D" w:rsidRPr="00FB1C00" w:rsidRDefault="00E5214D" w:rsidP="00E5214D">
      <w:pPr>
        <w:jc w:val="both"/>
        <w:rPr>
          <w:rFonts w:asciiTheme="majorHAnsi" w:eastAsia="Times New Roman" w:hAnsiTheme="majorHAnsi" w:cs="Arial"/>
        </w:rPr>
      </w:pPr>
      <w:r w:rsidRPr="00FB1C00">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56C4ED7" w14:textId="77777777" w:rsidR="00E5214D" w:rsidRPr="00FB1C00" w:rsidRDefault="00E5214D" w:rsidP="00E5214D">
      <w:pPr>
        <w:jc w:val="both"/>
        <w:rPr>
          <w:rFonts w:asciiTheme="majorHAnsi" w:eastAsia="Times New Roman" w:hAnsiTheme="majorHAnsi" w:cs="Arial"/>
        </w:rPr>
      </w:pPr>
    </w:p>
    <w:p w14:paraId="47195536" w14:textId="77777777" w:rsidR="00E5214D" w:rsidRPr="00FB1C00" w:rsidRDefault="00E5214D" w:rsidP="00E5214D">
      <w:pPr>
        <w:rPr>
          <w:rFonts w:asciiTheme="majorHAnsi" w:hAnsiTheme="majorHAnsi" w:cs="Arial"/>
        </w:rPr>
      </w:pPr>
      <w:r w:rsidRPr="00FB1C00">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E5214D" w:rsidRPr="00FB1C00" w14:paraId="5BDFCCC0" w14:textId="77777777" w:rsidTr="00CD41C5">
        <w:trPr>
          <w:trHeight w:val="737"/>
        </w:trPr>
        <w:tc>
          <w:tcPr>
            <w:tcW w:w="2138" w:type="dxa"/>
          </w:tcPr>
          <w:p w14:paraId="31E6E0EB" w14:textId="77777777" w:rsidR="00E5214D" w:rsidRPr="00FB1C00" w:rsidRDefault="00E5214D" w:rsidP="00CD41C5">
            <w:pPr>
              <w:rPr>
                <w:rFonts w:asciiTheme="majorHAnsi" w:hAnsiTheme="majorHAnsi" w:cs="Arial"/>
              </w:rPr>
            </w:pPr>
            <w:r w:rsidRPr="00FB1C00">
              <w:rPr>
                <w:rFonts w:asciiTheme="majorHAnsi" w:hAnsiTheme="majorHAnsi" w:cs="Arial"/>
              </w:rPr>
              <w:t>KRAJ</w:t>
            </w:r>
          </w:p>
          <w:p w14:paraId="014F6B38" w14:textId="77777777" w:rsidR="00E5214D" w:rsidRPr="00FB1C00" w:rsidRDefault="00E5214D" w:rsidP="00CD41C5">
            <w:pPr>
              <w:rPr>
                <w:rFonts w:asciiTheme="majorHAnsi" w:hAnsiTheme="majorHAnsi" w:cs="Arial"/>
              </w:rPr>
            </w:pPr>
          </w:p>
        </w:tc>
        <w:tc>
          <w:tcPr>
            <w:tcW w:w="2373" w:type="dxa"/>
            <w:vMerge w:val="restart"/>
          </w:tcPr>
          <w:p w14:paraId="5ED100A2" w14:textId="77777777" w:rsidR="00E5214D" w:rsidRPr="00FB1C00" w:rsidRDefault="00E5214D" w:rsidP="00CD41C5">
            <w:pPr>
              <w:rPr>
                <w:rFonts w:asciiTheme="majorHAnsi" w:hAnsiTheme="majorHAnsi" w:cs="Arial"/>
              </w:rPr>
            </w:pPr>
            <w:r w:rsidRPr="00FB1C00">
              <w:rPr>
                <w:rFonts w:asciiTheme="majorHAnsi" w:hAnsiTheme="majorHAnsi" w:cs="Arial"/>
              </w:rPr>
              <w:t>ŽIG</w:t>
            </w:r>
          </w:p>
        </w:tc>
        <w:tc>
          <w:tcPr>
            <w:tcW w:w="4441" w:type="dxa"/>
            <w:vMerge w:val="restart"/>
          </w:tcPr>
          <w:p w14:paraId="13123706" w14:textId="77777777" w:rsidR="00E5214D" w:rsidRPr="00FB1C00" w:rsidRDefault="00E5214D" w:rsidP="00CD41C5">
            <w:pPr>
              <w:rPr>
                <w:rFonts w:asciiTheme="majorHAnsi" w:hAnsiTheme="majorHAnsi" w:cs="Arial"/>
              </w:rPr>
            </w:pPr>
            <w:r w:rsidRPr="00FB1C00">
              <w:rPr>
                <w:rFonts w:asciiTheme="majorHAnsi" w:hAnsiTheme="majorHAnsi" w:cs="Arial"/>
              </w:rPr>
              <w:t>GOSPODARSKI SUBJEKT</w:t>
            </w:r>
          </w:p>
          <w:p w14:paraId="3CD59CE6" w14:textId="77777777" w:rsidR="00E5214D" w:rsidRPr="00FB1C00" w:rsidRDefault="00E5214D" w:rsidP="00CD41C5">
            <w:pPr>
              <w:rPr>
                <w:rFonts w:asciiTheme="majorHAnsi" w:hAnsiTheme="majorHAnsi" w:cs="Arial"/>
              </w:rPr>
            </w:pPr>
            <w:r w:rsidRPr="00FB1C00">
              <w:rPr>
                <w:rFonts w:asciiTheme="majorHAnsi" w:hAnsiTheme="majorHAnsi" w:cs="Arial"/>
              </w:rPr>
              <w:t xml:space="preserve">ime in priimek zakonitega zastopnika </w:t>
            </w:r>
          </w:p>
          <w:p w14:paraId="69F0F47A" w14:textId="77777777" w:rsidR="00E5214D" w:rsidRPr="00FB1C00" w:rsidRDefault="00E5214D" w:rsidP="00CD41C5">
            <w:pPr>
              <w:rPr>
                <w:rFonts w:asciiTheme="majorHAnsi" w:hAnsiTheme="majorHAnsi" w:cs="Arial"/>
              </w:rPr>
            </w:pPr>
            <w:r w:rsidRPr="00FB1C00">
              <w:rPr>
                <w:rFonts w:asciiTheme="majorHAnsi" w:hAnsiTheme="majorHAnsi" w:cs="Arial"/>
              </w:rPr>
              <w:t xml:space="preserve"> in podpis</w:t>
            </w:r>
          </w:p>
        </w:tc>
      </w:tr>
      <w:tr w:rsidR="00E5214D" w:rsidRPr="00FB1C00" w14:paraId="23A99DA5" w14:textId="77777777" w:rsidTr="00CD41C5">
        <w:trPr>
          <w:trHeight w:val="737"/>
        </w:trPr>
        <w:tc>
          <w:tcPr>
            <w:tcW w:w="2138" w:type="dxa"/>
          </w:tcPr>
          <w:p w14:paraId="33BED930" w14:textId="77777777" w:rsidR="00E5214D" w:rsidRPr="00FB1C00" w:rsidRDefault="00E5214D" w:rsidP="00CD41C5">
            <w:pPr>
              <w:rPr>
                <w:rFonts w:asciiTheme="majorHAnsi" w:hAnsiTheme="majorHAnsi" w:cs="Arial"/>
              </w:rPr>
            </w:pPr>
            <w:r w:rsidRPr="00FB1C00">
              <w:rPr>
                <w:rFonts w:asciiTheme="majorHAnsi" w:hAnsiTheme="majorHAnsi" w:cs="Arial"/>
              </w:rPr>
              <w:t>DATUM</w:t>
            </w:r>
          </w:p>
        </w:tc>
        <w:tc>
          <w:tcPr>
            <w:tcW w:w="2373" w:type="dxa"/>
            <w:vMerge/>
            <w:vAlign w:val="bottom"/>
          </w:tcPr>
          <w:p w14:paraId="3B9ECE72" w14:textId="77777777" w:rsidR="00E5214D" w:rsidRPr="00FB1C00" w:rsidRDefault="00E5214D" w:rsidP="00CD41C5">
            <w:pPr>
              <w:rPr>
                <w:rFonts w:asciiTheme="majorHAnsi" w:hAnsiTheme="majorHAnsi" w:cs="Arial"/>
              </w:rPr>
            </w:pPr>
          </w:p>
        </w:tc>
        <w:tc>
          <w:tcPr>
            <w:tcW w:w="4441" w:type="dxa"/>
            <w:vMerge/>
            <w:shd w:val="pct10" w:color="auto" w:fill="auto"/>
            <w:vAlign w:val="bottom"/>
          </w:tcPr>
          <w:p w14:paraId="5662B43E" w14:textId="77777777" w:rsidR="00E5214D" w:rsidRPr="00FB1C00" w:rsidRDefault="00E5214D" w:rsidP="00CD41C5">
            <w:pPr>
              <w:rPr>
                <w:rFonts w:asciiTheme="majorHAnsi" w:hAnsiTheme="majorHAnsi" w:cs="Arial"/>
              </w:rPr>
            </w:pPr>
          </w:p>
        </w:tc>
      </w:tr>
    </w:tbl>
    <w:p w14:paraId="3D1184BB" w14:textId="77777777" w:rsidR="00E5214D" w:rsidRDefault="00E5214D" w:rsidP="00E5214D">
      <w:pPr>
        <w:rPr>
          <w:rFonts w:asciiTheme="majorHAnsi" w:hAnsiTheme="majorHAnsi"/>
        </w:rPr>
      </w:pPr>
      <w:bookmarkStart w:id="30" w:name="_Toc105150032"/>
      <w:bookmarkEnd w:id="27"/>
      <w:bookmarkEnd w:id="28"/>
      <w:bookmarkEnd w:id="29"/>
    </w:p>
    <w:p w14:paraId="641DBFD7" w14:textId="77777777" w:rsidR="00E5214D" w:rsidRDefault="00E5214D" w:rsidP="00E5214D">
      <w:pPr>
        <w:rPr>
          <w:rFonts w:asciiTheme="majorHAnsi" w:hAnsiTheme="majorHAnsi"/>
        </w:rPr>
      </w:pPr>
    </w:p>
    <w:p w14:paraId="64558700" w14:textId="77777777" w:rsidR="00E5214D" w:rsidRDefault="00E5214D" w:rsidP="00E5214D">
      <w:pPr>
        <w:rPr>
          <w:rFonts w:asciiTheme="majorHAnsi" w:hAnsiTheme="majorHAnsi"/>
        </w:rPr>
      </w:pPr>
    </w:p>
    <w:p w14:paraId="4028FA6B" w14:textId="77777777" w:rsidR="00E5214D" w:rsidRDefault="00E5214D" w:rsidP="00E5214D">
      <w:pPr>
        <w:rPr>
          <w:rFonts w:asciiTheme="majorHAnsi" w:hAnsiTheme="majorHAnsi"/>
        </w:rPr>
      </w:pPr>
    </w:p>
    <w:p w14:paraId="7F1BB887" w14:textId="77777777" w:rsidR="00E5214D" w:rsidRDefault="00E5214D" w:rsidP="00E5214D">
      <w:pPr>
        <w:rPr>
          <w:rFonts w:asciiTheme="majorHAnsi" w:hAnsiTheme="majorHAnsi"/>
        </w:rPr>
      </w:pPr>
    </w:p>
    <w:p w14:paraId="65831531" w14:textId="77777777" w:rsidR="00E5214D" w:rsidRDefault="00E5214D" w:rsidP="00E5214D">
      <w:pPr>
        <w:rPr>
          <w:rFonts w:asciiTheme="majorHAnsi" w:hAnsiTheme="majorHAnsi"/>
        </w:rPr>
      </w:pPr>
    </w:p>
    <w:p w14:paraId="70D0E645" w14:textId="77777777" w:rsidR="00E5214D" w:rsidRDefault="00E5214D" w:rsidP="00E5214D">
      <w:pPr>
        <w:rPr>
          <w:rFonts w:asciiTheme="majorHAnsi" w:hAnsiTheme="majorHAnsi"/>
        </w:rPr>
      </w:pPr>
    </w:p>
    <w:p w14:paraId="191ECD5F" w14:textId="77777777" w:rsidR="00E5214D" w:rsidRDefault="00E5214D" w:rsidP="00E5214D">
      <w:pPr>
        <w:rPr>
          <w:rFonts w:asciiTheme="majorHAnsi" w:hAnsiTheme="majorHAnsi"/>
        </w:rPr>
      </w:pPr>
    </w:p>
    <w:p w14:paraId="4DB962FE" w14:textId="77777777" w:rsidR="00E5214D" w:rsidRDefault="00E5214D" w:rsidP="00E5214D">
      <w:pPr>
        <w:rPr>
          <w:rFonts w:asciiTheme="majorHAnsi" w:hAnsiTheme="majorHAnsi"/>
        </w:rPr>
      </w:pPr>
    </w:p>
    <w:p w14:paraId="5C178DED" w14:textId="77777777" w:rsidR="00E5214D" w:rsidRDefault="00E5214D" w:rsidP="00E5214D">
      <w:pPr>
        <w:rPr>
          <w:rFonts w:asciiTheme="majorHAnsi" w:hAnsiTheme="majorHAnsi"/>
        </w:rPr>
      </w:pPr>
    </w:p>
    <w:p w14:paraId="0EACAD45" w14:textId="77777777" w:rsidR="00E5214D" w:rsidRDefault="00E5214D" w:rsidP="00E5214D">
      <w:pPr>
        <w:rPr>
          <w:rFonts w:asciiTheme="majorHAnsi" w:hAnsiTheme="majorHAnsi"/>
        </w:rPr>
      </w:pPr>
    </w:p>
    <w:p w14:paraId="117FE053" w14:textId="77777777" w:rsidR="00E5214D" w:rsidRDefault="00E5214D" w:rsidP="00E5214D">
      <w:pPr>
        <w:rPr>
          <w:rFonts w:asciiTheme="majorHAnsi" w:hAnsiTheme="majorHAnsi"/>
        </w:rPr>
      </w:pPr>
    </w:p>
    <w:p w14:paraId="71CD82BA" w14:textId="77777777" w:rsidR="00E5214D" w:rsidRDefault="00E5214D" w:rsidP="00E5214D">
      <w:pPr>
        <w:rPr>
          <w:rFonts w:asciiTheme="majorHAnsi" w:hAnsiTheme="majorHAnsi"/>
        </w:rPr>
      </w:pPr>
    </w:p>
    <w:p w14:paraId="741D0AB6" w14:textId="77777777" w:rsidR="00E5214D" w:rsidRDefault="00E5214D" w:rsidP="00E5214D">
      <w:pPr>
        <w:rPr>
          <w:rFonts w:asciiTheme="majorHAnsi" w:hAnsiTheme="majorHAnsi"/>
        </w:rPr>
      </w:pPr>
    </w:p>
    <w:p w14:paraId="1930CCC0" w14:textId="77777777" w:rsidR="00E5214D" w:rsidRDefault="00E5214D" w:rsidP="00E5214D">
      <w:pPr>
        <w:rPr>
          <w:rFonts w:asciiTheme="majorHAnsi" w:hAnsiTheme="majorHAnsi"/>
        </w:rPr>
      </w:pPr>
    </w:p>
    <w:p w14:paraId="002B9322" w14:textId="77777777" w:rsidR="00E5214D" w:rsidRDefault="00E5214D" w:rsidP="00E5214D">
      <w:pPr>
        <w:rPr>
          <w:rFonts w:asciiTheme="majorHAnsi" w:hAnsiTheme="majorHAnsi"/>
        </w:rPr>
      </w:pPr>
    </w:p>
    <w:p w14:paraId="22B8275E" w14:textId="77777777" w:rsidR="00E5214D" w:rsidRDefault="00E5214D" w:rsidP="00E5214D">
      <w:pPr>
        <w:rPr>
          <w:rFonts w:asciiTheme="majorHAnsi" w:hAnsiTheme="majorHAnsi"/>
        </w:rPr>
      </w:pPr>
    </w:p>
    <w:p w14:paraId="0DCAF47B" w14:textId="77777777" w:rsidR="00E5214D" w:rsidRDefault="00E5214D" w:rsidP="00E5214D">
      <w:pPr>
        <w:rPr>
          <w:rFonts w:asciiTheme="majorHAnsi" w:hAnsiTheme="majorHAnsi"/>
        </w:rPr>
      </w:pPr>
    </w:p>
    <w:p w14:paraId="3E11BE71" w14:textId="77777777" w:rsidR="00E5214D" w:rsidRDefault="00E5214D" w:rsidP="00E5214D">
      <w:pPr>
        <w:rPr>
          <w:rFonts w:asciiTheme="majorHAnsi" w:hAnsiTheme="majorHAnsi"/>
        </w:rPr>
      </w:pPr>
    </w:p>
    <w:p w14:paraId="49C3D1E3" w14:textId="77777777" w:rsidR="00E5214D" w:rsidRDefault="00E5214D" w:rsidP="00E5214D">
      <w:pPr>
        <w:rPr>
          <w:rFonts w:asciiTheme="majorHAnsi" w:hAnsiTheme="majorHAnsi"/>
        </w:rPr>
      </w:pPr>
    </w:p>
    <w:p w14:paraId="7857CD53" w14:textId="77777777" w:rsidR="00E5214D" w:rsidRDefault="00E5214D" w:rsidP="00E5214D">
      <w:pPr>
        <w:rPr>
          <w:rFonts w:asciiTheme="majorHAnsi" w:hAnsiTheme="majorHAnsi"/>
        </w:rPr>
      </w:pPr>
    </w:p>
    <w:p w14:paraId="5B6CDD84" w14:textId="77777777" w:rsidR="00E5214D" w:rsidRDefault="00E5214D" w:rsidP="00E5214D">
      <w:pPr>
        <w:rPr>
          <w:rFonts w:asciiTheme="majorHAnsi" w:hAnsiTheme="majorHAnsi"/>
        </w:rPr>
      </w:pPr>
    </w:p>
    <w:p w14:paraId="7A7AEE3C" w14:textId="77777777" w:rsidR="00E5214D" w:rsidRDefault="00E5214D" w:rsidP="00E5214D">
      <w:pPr>
        <w:rPr>
          <w:rFonts w:asciiTheme="majorHAnsi" w:hAnsiTheme="majorHAnsi"/>
        </w:rPr>
      </w:pPr>
    </w:p>
    <w:p w14:paraId="59127978" w14:textId="77777777" w:rsidR="00E5214D" w:rsidRDefault="00E5214D" w:rsidP="00E5214D">
      <w:pPr>
        <w:rPr>
          <w:rFonts w:asciiTheme="majorHAnsi" w:hAnsiTheme="majorHAnsi"/>
        </w:rPr>
      </w:pPr>
    </w:p>
    <w:p w14:paraId="34CACC3B" w14:textId="77777777" w:rsidR="00E5214D" w:rsidRDefault="00E5214D" w:rsidP="00E5214D">
      <w:pPr>
        <w:rPr>
          <w:rFonts w:asciiTheme="majorHAnsi" w:hAnsiTheme="majorHAnsi"/>
        </w:rPr>
      </w:pPr>
    </w:p>
    <w:p w14:paraId="6309D2E4" w14:textId="77777777" w:rsidR="00E5214D" w:rsidRPr="004577A9" w:rsidRDefault="00E5214D" w:rsidP="00E5214D">
      <w:pPr>
        <w:rPr>
          <w:rFonts w:asciiTheme="majorHAnsi" w:hAnsiTheme="majorHAnsi"/>
        </w:rPr>
      </w:pPr>
    </w:p>
    <w:p w14:paraId="0AEC5E68" w14:textId="77777777" w:rsidR="00E5214D" w:rsidRPr="004577A9" w:rsidRDefault="00E5214D" w:rsidP="00E5214D">
      <w:pPr>
        <w:keepNext/>
        <w:numPr>
          <w:ilvl w:val="1"/>
          <w:numId w:val="38"/>
        </w:numPr>
        <w:outlineLvl w:val="1"/>
        <w:rPr>
          <w:rFonts w:asciiTheme="majorHAnsi" w:hAnsiTheme="majorHAnsi" w:cs="Arial"/>
          <w:b/>
          <w:sz w:val="24"/>
          <w:szCs w:val="28"/>
          <w:u w:val="single"/>
          <w:lang w:eastAsia="en-US"/>
        </w:rPr>
      </w:pPr>
      <w:bookmarkStart w:id="31" w:name="_Toc105150031"/>
      <w:bookmarkStart w:id="32" w:name="_Toc106606712"/>
      <w:proofErr w:type="spellStart"/>
      <w:r w:rsidRPr="004577A9">
        <w:rPr>
          <w:rFonts w:asciiTheme="majorHAnsi" w:hAnsiTheme="majorHAnsi" w:cs="Arial"/>
          <w:b/>
          <w:sz w:val="24"/>
          <w:szCs w:val="28"/>
          <w:u w:val="single"/>
          <w:lang w:eastAsia="en-US"/>
        </w:rPr>
        <w:lastRenderedPageBreak/>
        <w:t>obr</w:t>
      </w:r>
      <w:proofErr w:type="spellEnd"/>
      <w:r w:rsidRPr="004577A9">
        <w:rPr>
          <w:rFonts w:asciiTheme="majorHAnsi" w:hAnsiTheme="majorHAnsi" w:cs="Arial"/>
          <w:b/>
          <w:sz w:val="24"/>
          <w:szCs w:val="28"/>
          <w:u w:val="single"/>
          <w:lang w:eastAsia="en-US"/>
        </w:rPr>
        <w:t>. Pooblastilo gospodarskega subjekta za pridobitev osebnih podatkov</w:t>
      </w:r>
      <w:bookmarkEnd w:id="31"/>
      <w:bookmarkEnd w:id="32"/>
      <w:r w:rsidRPr="004577A9">
        <w:rPr>
          <w:rFonts w:asciiTheme="majorHAnsi" w:hAnsiTheme="majorHAnsi" w:cs="Arial"/>
          <w:b/>
          <w:sz w:val="24"/>
          <w:szCs w:val="28"/>
          <w:u w:val="single"/>
          <w:lang w:eastAsia="en-US"/>
        </w:rPr>
        <w:t xml:space="preserve"> </w:t>
      </w:r>
    </w:p>
    <w:p w14:paraId="28EE6CA3" w14:textId="77777777" w:rsidR="00E5214D" w:rsidRPr="004577A9" w:rsidRDefault="00E5214D" w:rsidP="00E5214D">
      <w:pPr>
        <w:keepNext/>
        <w:ind w:left="360"/>
        <w:outlineLvl w:val="1"/>
        <w:rPr>
          <w:rFonts w:asciiTheme="majorHAnsi" w:hAnsiTheme="majorHAnsi" w:cs="Arial"/>
          <w:b/>
          <w:sz w:val="24"/>
          <w:szCs w:val="28"/>
          <w:u w:val="single"/>
          <w:lang w:eastAsia="en-US"/>
        </w:rPr>
      </w:pPr>
    </w:p>
    <w:p w14:paraId="5DCA6D2C" w14:textId="77777777" w:rsidR="00E5214D" w:rsidRPr="004577A9" w:rsidRDefault="00E5214D" w:rsidP="00E5214D">
      <w:pPr>
        <w:jc w:val="both"/>
        <w:rPr>
          <w:rFonts w:asciiTheme="majorHAnsi" w:hAnsiTheme="majorHAnsi" w:cstheme="majorHAnsi"/>
        </w:rPr>
      </w:pPr>
      <w:r w:rsidRPr="004577A9">
        <w:rPr>
          <w:rFonts w:asciiTheme="majorHAnsi" w:hAnsiTheme="majorHAnsi" w:cstheme="majorHAnsi"/>
        </w:rPr>
        <w:t>Dovoljujemo naročniku, da lahko za namene javnega naročila po postopku oddaje naročila male vrednosti za »</w:t>
      </w:r>
      <w:r>
        <w:rPr>
          <w:rFonts w:asciiTheme="majorHAnsi" w:hAnsiTheme="majorHAnsi" w:cstheme="majorHAnsi"/>
        </w:rPr>
        <w:t>Izvedba GOI del na vrtcu Ajdovščina</w:t>
      </w:r>
      <w:r w:rsidRPr="004577A9">
        <w:rPr>
          <w:rFonts w:asciiTheme="majorHAnsi" w:hAnsiTheme="majorHAnsi" w:cstheme="majorHAnsi"/>
        </w:rPr>
        <w:t>«, pridobi podatke iz kazenske evidence in podatke iz drugih uradnih evidenc za vse v lastni izjavi navedene podatke, ki se nanašajo na gospodarski subjekt</w:t>
      </w:r>
    </w:p>
    <w:p w14:paraId="39CB2786" w14:textId="77777777" w:rsidR="00E5214D" w:rsidRPr="004577A9" w:rsidRDefault="00E5214D" w:rsidP="00E5214D">
      <w:pPr>
        <w:ind w:right="72"/>
        <w:jc w:val="both"/>
        <w:rPr>
          <w:rFonts w:asciiTheme="majorHAnsi" w:hAnsiTheme="majorHAnsi" w:cstheme="majorHAnsi"/>
        </w:rPr>
      </w:pPr>
    </w:p>
    <w:p w14:paraId="41B800CB" w14:textId="77777777" w:rsidR="00E5214D" w:rsidRPr="004577A9" w:rsidRDefault="00E5214D" w:rsidP="00E5214D">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E5214D" w:rsidRPr="004577A9" w14:paraId="39B00783" w14:textId="77777777" w:rsidTr="00CD41C5">
        <w:tc>
          <w:tcPr>
            <w:tcW w:w="3227" w:type="dxa"/>
            <w:shd w:val="clear" w:color="auto" w:fill="auto"/>
          </w:tcPr>
          <w:p w14:paraId="4B033FAA" w14:textId="77777777" w:rsidR="00E5214D" w:rsidRPr="004577A9" w:rsidRDefault="00E5214D" w:rsidP="00CD41C5">
            <w:pPr>
              <w:ind w:right="72"/>
              <w:jc w:val="both"/>
              <w:rPr>
                <w:rFonts w:asciiTheme="majorHAnsi" w:hAnsiTheme="majorHAnsi" w:cstheme="majorHAnsi"/>
              </w:rPr>
            </w:pPr>
          </w:p>
          <w:p w14:paraId="56AE4761" w14:textId="77777777" w:rsidR="00E5214D" w:rsidRPr="004577A9" w:rsidRDefault="00E5214D" w:rsidP="00CD41C5">
            <w:pPr>
              <w:ind w:right="72"/>
              <w:jc w:val="both"/>
              <w:rPr>
                <w:rFonts w:asciiTheme="majorHAnsi" w:hAnsiTheme="majorHAnsi" w:cstheme="majorHAnsi"/>
              </w:rPr>
            </w:pPr>
            <w:r w:rsidRPr="004577A9">
              <w:rPr>
                <w:rFonts w:asciiTheme="majorHAnsi" w:hAnsiTheme="majorHAnsi" w:cstheme="majorHAnsi"/>
              </w:rPr>
              <w:t>PONUDNIK (polno ime)</w:t>
            </w:r>
          </w:p>
        </w:tc>
        <w:tc>
          <w:tcPr>
            <w:tcW w:w="5983" w:type="dxa"/>
            <w:shd w:val="clear" w:color="auto" w:fill="auto"/>
          </w:tcPr>
          <w:p w14:paraId="76F54048" w14:textId="77777777" w:rsidR="00E5214D" w:rsidRPr="004577A9" w:rsidRDefault="00E5214D" w:rsidP="00CD41C5">
            <w:pPr>
              <w:ind w:right="72"/>
              <w:jc w:val="both"/>
              <w:rPr>
                <w:rFonts w:asciiTheme="majorHAnsi" w:hAnsiTheme="majorHAnsi" w:cstheme="majorHAnsi"/>
              </w:rPr>
            </w:pPr>
          </w:p>
        </w:tc>
      </w:tr>
      <w:tr w:rsidR="00E5214D" w:rsidRPr="004577A9" w14:paraId="2E241FFD" w14:textId="77777777" w:rsidTr="00CD41C5">
        <w:tc>
          <w:tcPr>
            <w:tcW w:w="3227" w:type="dxa"/>
            <w:shd w:val="clear" w:color="auto" w:fill="auto"/>
          </w:tcPr>
          <w:p w14:paraId="311D0216" w14:textId="77777777" w:rsidR="00E5214D" w:rsidRPr="004577A9" w:rsidRDefault="00E5214D" w:rsidP="00CD41C5">
            <w:pPr>
              <w:ind w:right="72"/>
              <w:jc w:val="both"/>
              <w:rPr>
                <w:rFonts w:asciiTheme="majorHAnsi" w:hAnsiTheme="majorHAnsi" w:cstheme="majorHAnsi"/>
              </w:rPr>
            </w:pPr>
          </w:p>
          <w:p w14:paraId="40E5C322" w14:textId="77777777" w:rsidR="00E5214D" w:rsidRPr="004577A9" w:rsidRDefault="00E5214D" w:rsidP="00CD41C5">
            <w:pPr>
              <w:ind w:right="72"/>
              <w:jc w:val="both"/>
              <w:rPr>
                <w:rFonts w:asciiTheme="majorHAnsi" w:hAnsiTheme="majorHAnsi" w:cstheme="majorHAnsi"/>
              </w:rPr>
            </w:pPr>
            <w:r w:rsidRPr="004577A9">
              <w:rPr>
                <w:rFonts w:asciiTheme="majorHAnsi" w:hAnsiTheme="majorHAnsi" w:cstheme="majorHAnsi"/>
              </w:rPr>
              <w:t>Sedež</w:t>
            </w:r>
          </w:p>
        </w:tc>
        <w:tc>
          <w:tcPr>
            <w:tcW w:w="5983" w:type="dxa"/>
            <w:shd w:val="clear" w:color="auto" w:fill="auto"/>
          </w:tcPr>
          <w:p w14:paraId="497BD195" w14:textId="77777777" w:rsidR="00E5214D" w:rsidRPr="004577A9" w:rsidRDefault="00E5214D" w:rsidP="00CD41C5">
            <w:pPr>
              <w:ind w:right="72"/>
              <w:jc w:val="both"/>
              <w:rPr>
                <w:rFonts w:asciiTheme="majorHAnsi" w:hAnsiTheme="majorHAnsi" w:cstheme="majorHAnsi"/>
              </w:rPr>
            </w:pPr>
          </w:p>
        </w:tc>
      </w:tr>
      <w:tr w:rsidR="00E5214D" w:rsidRPr="004577A9" w14:paraId="29C078E4" w14:textId="77777777" w:rsidTr="00CD41C5">
        <w:tc>
          <w:tcPr>
            <w:tcW w:w="3227" w:type="dxa"/>
            <w:shd w:val="clear" w:color="auto" w:fill="auto"/>
          </w:tcPr>
          <w:p w14:paraId="3AEC051A" w14:textId="77777777" w:rsidR="00E5214D" w:rsidRPr="004577A9" w:rsidRDefault="00E5214D" w:rsidP="00CD41C5">
            <w:pPr>
              <w:ind w:right="72"/>
              <w:jc w:val="both"/>
              <w:rPr>
                <w:rFonts w:asciiTheme="majorHAnsi" w:hAnsiTheme="majorHAnsi" w:cstheme="majorHAnsi"/>
              </w:rPr>
            </w:pPr>
          </w:p>
          <w:p w14:paraId="0B8C8845" w14:textId="77777777" w:rsidR="00E5214D" w:rsidRPr="004577A9" w:rsidRDefault="00E5214D" w:rsidP="00CD41C5">
            <w:pPr>
              <w:ind w:right="72"/>
              <w:jc w:val="both"/>
              <w:rPr>
                <w:rFonts w:asciiTheme="majorHAnsi" w:hAnsiTheme="majorHAnsi" w:cstheme="majorHAnsi"/>
              </w:rPr>
            </w:pPr>
            <w:r w:rsidRPr="004577A9">
              <w:rPr>
                <w:rFonts w:asciiTheme="majorHAnsi" w:hAnsiTheme="majorHAnsi" w:cstheme="majorHAnsi"/>
              </w:rPr>
              <w:t>Poštna številka in kraj</w:t>
            </w:r>
          </w:p>
        </w:tc>
        <w:tc>
          <w:tcPr>
            <w:tcW w:w="5983" w:type="dxa"/>
            <w:shd w:val="clear" w:color="auto" w:fill="auto"/>
          </w:tcPr>
          <w:p w14:paraId="29548008" w14:textId="77777777" w:rsidR="00E5214D" w:rsidRPr="004577A9" w:rsidRDefault="00E5214D" w:rsidP="00CD41C5">
            <w:pPr>
              <w:ind w:right="72"/>
              <w:jc w:val="both"/>
              <w:rPr>
                <w:rFonts w:asciiTheme="majorHAnsi" w:hAnsiTheme="majorHAnsi" w:cstheme="majorHAnsi"/>
              </w:rPr>
            </w:pPr>
          </w:p>
        </w:tc>
      </w:tr>
      <w:tr w:rsidR="00E5214D" w:rsidRPr="004577A9" w14:paraId="32091ED9" w14:textId="77777777" w:rsidTr="00CD41C5">
        <w:tc>
          <w:tcPr>
            <w:tcW w:w="3227" w:type="dxa"/>
            <w:shd w:val="clear" w:color="auto" w:fill="auto"/>
          </w:tcPr>
          <w:p w14:paraId="57EA8F54" w14:textId="77777777" w:rsidR="00E5214D" w:rsidRPr="004577A9" w:rsidRDefault="00E5214D" w:rsidP="00CD41C5">
            <w:pPr>
              <w:ind w:right="72"/>
              <w:jc w:val="both"/>
              <w:rPr>
                <w:rFonts w:asciiTheme="majorHAnsi" w:hAnsiTheme="majorHAnsi" w:cstheme="majorHAnsi"/>
              </w:rPr>
            </w:pPr>
          </w:p>
          <w:p w14:paraId="5C8974D0" w14:textId="77777777" w:rsidR="00E5214D" w:rsidRPr="004577A9" w:rsidRDefault="00E5214D" w:rsidP="00CD41C5">
            <w:pPr>
              <w:ind w:right="72"/>
              <w:jc w:val="both"/>
              <w:rPr>
                <w:rFonts w:asciiTheme="majorHAnsi" w:hAnsiTheme="majorHAnsi" w:cstheme="majorHAnsi"/>
              </w:rPr>
            </w:pPr>
            <w:r w:rsidRPr="004577A9">
              <w:rPr>
                <w:rFonts w:asciiTheme="majorHAnsi" w:hAnsiTheme="majorHAnsi" w:cstheme="majorHAnsi"/>
              </w:rPr>
              <w:t>Občina sedeža ponudnika</w:t>
            </w:r>
          </w:p>
        </w:tc>
        <w:tc>
          <w:tcPr>
            <w:tcW w:w="5983" w:type="dxa"/>
            <w:shd w:val="clear" w:color="auto" w:fill="auto"/>
          </w:tcPr>
          <w:p w14:paraId="20532D9A" w14:textId="77777777" w:rsidR="00E5214D" w:rsidRPr="004577A9" w:rsidRDefault="00E5214D" w:rsidP="00CD41C5">
            <w:pPr>
              <w:ind w:right="72"/>
              <w:jc w:val="both"/>
              <w:rPr>
                <w:rFonts w:asciiTheme="majorHAnsi" w:hAnsiTheme="majorHAnsi" w:cstheme="majorHAnsi"/>
              </w:rPr>
            </w:pPr>
          </w:p>
        </w:tc>
      </w:tr>
      <w:tr w:rsidR="00E5214D" w:rsidRPr="004577A9" w14:paraId="7E21901E" w14:textId="77777777" w:rsidTr="00CD41C5">
        <w:tc>
          <w:tcPr>
            <w:tcW w:w="3227" w:type="dxa"/>
            <w:shd w:val="clear" w:color="auto" w:fill="auto"/>
          </w:tcPr>
          <w:p w14:paraId="22F143A0" w14:textId="77777777" w:rsidR="00E5214D" w:rsidRPr="004577A9" w:rsidRDefault="00E5214D" w:rsidP="00CD41C5">
            <w:pPr>
              <w:ind w:right="72"/>
              <w:jc w:val="both"/>
              <w:rPr>
                <w:rFonts w:asciiTheme="majorHAnsi" w:hAnsiTheme="majorHAnsi" w:cstheme="majorHAnsi"/>
              </w:rPr>
            </w:pPr>
          </w:p>
          <w:p w14:paraId="1CBC0DF8" w14:textId="77777777" w:rsidR="00E5214D" w:rsidRPr="004577A9" w:rsidRDefault="00E5214D" w:rsidP="00CD41C5">
            <w:pPr>
              <w:ind w:right="72"/>
              <w:jc w:val="both"/>
              <w:rPr>
                <w:rFonts w:asciiTheme="majorHAnsi" w:hAnsiTheme="majorHAnsi" w:cstheme="majorHAnsi"/>
              </w:rPr>
            </w:pPr>
            <w:r w:rsidRPr="004577A9">
              <w:rPr>
                <w:rFonts w:asciiTheme="majorHAnsi" w:hAnsiTheme="majorHAnsi" w:cstheme="majorHAnsi"/>
              </w:rPr>
              <w:t>Davčna številka</w:t>
            </w:r>
          </w:p>
        </w:tc>
        <w:tc>
          <w:tcPr>
            <w:tcW w:w="5983" w:type="dxa"/>
            <w:shd w:val="clear" w:color="auto" w:fill="auto"/>
          </w:tcPr>
          <w:p w14:paraId="7570A973" w14:textId="77777777" w:rsidR="00E5214D" w:rsidRPr="004577A9" w:rsidRDefault="00E5214D" w:rsidP="00CD41C5">
            <w:pPr>
              <w:ind w:right="72"/>
              <w:jc w:val="both"/>
              <w:rPr>
                <w:rFonts w:asciiTheme="majorHAnsi" w:hAnsiTheme="majorHAnsi" w:cstheme="majorHAnsi"/>
              </w:rPr>
            </w:pPr>
          </w:p>
        </w:tc>
      </w:tr>
      <w:tr w:rsidR="00E5214D" w:rsidRPr="004577A9" w14:paraId="67EF78E3" w14:textId="77777777" w:rsidTr="00CD41C5">
        <w:tc>
          <w:tcPr>
            <w:tcW w:w="3227" w:type="dxa"/>
            <w:shd w:val="clear" w:color="auto" w:fill="auto"/>
          </w:tcPr>
          <w:p w14:paraId="68A2CC1A" w14:textId="77777777" w:rsidR="00E5214D" w:rsidRPr="004577A9" w:rsidRDefault="00E5214D" w:rsidP="00CD41C5">
            <w:pPr>
              <w:ind w:right="72"/>
              <w:jc w:val="both"/>
              <w:rPr>
                <w:rFonts w:asciiTheme="majorHAnsi" w:hAnsiTheme="majorHAnsi" w:cstheme="majorHAnsi"/>
              </w:rPr>
            </w:pPr>
          </w:p>
          <w:p w14:paraId="487CEF5D" w14:textId="77777777" w:rsidR="00E5214D" w:rsidRPr="004577A9" w:rsidRDefault="00E5214D" w:rsidP="00CD41C5">
            <w:pPr>
              <w:ind w:right="72"/>
              <w:jc w:val="both"/>
              <w:rPr>
                <w:rFonts w:asciiTheme="majorHAnsi" w:hAnsiTheme="majorHAnsi" w:cstheme="majorHAnsi"/>
              </w:rPr>
            </w:pPr>
            <w:r w:rsidRPr="004577A9">
              <w:rPr>
                <w:rFonts w:asciiTheme="majorHAnsi" w:hAnsiTheme="majorHAnsi" w:cstheme="majorHAnsi"/>
              </w:rPr>
              <w:t>Matična številka</w:t>
            </w:r>
          </w:p>
        </w:tc>
        <w:tc>
          <w:tcPr>
            <w:tcW w:w="5983" w:type="dxa"/>
            <w:shd w:val="clear" w:color="auto" w:fill="auto"/>
          </w:tcPr>
          <w:p w14:paraId="7BF7AE87" w14:textId="77777777" w:rsidR="00E5214D" w:rsidRPr="004577A9" w:rsidRDefault="00E5214D" w:rsidP="00CD41C5">
            <w:pPr>
              <w:ind w:right="72"/>
              <w:jc w:val="both"/>
              <w:rPr>
                <w:rFonts w:asciiTheme="majorHAnsi" w:hAnsiTheme="majorHAnsi" w:cstheme="majorHAnsi"/>
              </w:rPr>
            </w:pPr>
          </w:p>
        </w:tc>
      </w:tr>
      <w:tr w:rsidR="00E5214D" w:rsidRPr="004577A9" w14:paraId="28223BF9" w14:textId="77777777" w:rsidTr="00CD41C5">
        <w:tc>
          <w:tcPr>
            <w:tcW w:w="3227" w:type="dxa"/>
            <w:shd w:val="clear" w:color="auto" w:fill="auto"/>
          </w:tcPr>
          <w:p w14:paraId="68FD8271" w14:textId="77777777" w:rsidR="00E5214D" w:rsidRPr="004577A9" w:rsidRDefault="00E5214D" w:rsidP="00CD41C5">
            <w:pPr>
              <w:ind w:right="72"/>
              <w:jc w:val="both"/>
              <w:rPr>
                <w:rFonts w:asciiTheme="majorHAnsi" w:hAnsiTheme="majorHAnsi" w:cstheme="majorHAnsi"/>
              </w:rPr>
            </w:pPr>
          </w:p>
          <w:p w14:paraId="60820B0E" w14:textId="77777777" w:rsidR="00E5214D" w:rsidRPr="004577A9" w:rsidRDefault="00E5214D" w:rsidP="00CD41C5">
            <w:pPr>
              <w:ind w:right="72"/>
              <w:jc w:val="both"/>
              <w:rPr>
                <w:rFonts w:asciiTheme="majorHAnsi" w:hAnsiTheme="majorHAnsi" w:cstheme="majorHAnsi"/>
              </w:rPr>
            </w:pPr>
            <w:r w:rsidRPr="004577A9">
              <w:rPr>
                <w:rFonts w:asciiTheme="majorHAnsi" w:hAnsiTheme="majorHAnsi" w:cstheme="majorHAnsi"/>
              </w:rPr>
              <w:t>Številka vpisa v sodni register</w:t>
            </w:r>
          </w:p>
        </w:tc>
        <w:tc>
          <w:tcPr>
            <w:tcW w:w="5983" w:type="dxa"/>
            <w:shd w:val="clear" w:color="auto" w:fill="auto"/>
          </w:tcPr>
          <w:p w14:paraId="77EF0866" w14:textId="77777777" w:rsidR="00E5214D" w:rsidRPr="004577A9" w:rsidRDefault="00E5214D" w:rsidP="00CD41C5">
            <w:pPr>
              <w:ind w:right="72"/>
              <w:jc w:val="both"/>
              <w:rPr>
                <w:rFonts w:asciiTheme="majorHAnsi" w:hAnsiTheme="majorHAnsi" w:cstheme="majorHAnsi"/>
              </w:rPr>
            </w:pPr>
          </w:p>
        </w:tc>
      </w:tr>
    </w:tbl>
    <w:p w14:paraId="4463904E" w14:textId="77777777" w:rsidR="00E5214D" w:rsidRPr="004577A9" w:rsidRDefault="00E5214D" w:rsidP="00E5214D">
      <w:pPr>
        <w:ind w:right="72"/>
        <w:jc w:val="both"/>
        <w:rPr>
          <w:rFonts w:asciiTheme="majorHAnsi" w:hAnsiTheme="majorHAnsi" w:cstheme="majorHAnsi"/>
        </w:rPr>
      </w:pPr>
    </w:p>
    <w:p w14:paraId="3AA3D9CD" w14:textId="77777777" w:rsidR="00E5214D" w:rsidRPr="004577A9" w:rsidRDefault="00E5214D" w:rsidP="00E5214D">
      <w:pPr>
        <w:ind w:right="72"/>
        <w:jc w:val="both"/>
        <w:rPr>
          <w:rFonts w:asciiTheme="majorHAnsi" w:hAnsiTheme="majorHAnsi" w:cstheme="majorHAnsi"/>
        </w:rPr>
      </w:pPr>
    </w:p>
    <w:p w14:paraId="3AE762AB" w14:textId="77777777" w:rsidR="00E5214D" w:rsidRPr="004577A9" w:rsidRDefault="00E5214D" w:rsidP="00E5214D">
      <w:pPr>
        <w:ind w:right="72"/>
        <w:jc w:val="both"/>
        <w:rPr>
          <w:rFonts w:asciiTheme="majorHAnsi" w:hAnsiTheme="majorHAnsi" w:cstheme="majorHAnsi"/>
        </w:rPr>
      </w:pPr>
    </w:p>
    <w:p w14:paraId="59C101C0" w14:textId="77777777" w:rsidR="00E5214D" w:rsidRPr="004577A9" w:rsidRDefault="00E5214D" w:rsidP="00E5214D">
      <w:pPr>
        <w:ind w:right="72"/>
        <w:jc w:val="both"/>
        <w:rPr>
          <w:rFonts w:asciiTheme="majorHAnsi" w:hAnsiTheme="majorHAnsi" w:cstheme="majorHAnsi"/>
          <w:b/>
        </w:rPr>
      </w:pPr>
    </w:p>
    <w:p w14:paraId="5C6D1577" w14:textId="77777777" w:rsidR="00E5214D" w:rsidRPr="004577A9" w:rsidRDefault="00E5214D" w:rsidP="00E5214D">
      <w:pPr>
        <w:ind w:right="72"/>
        <w:jc w:val="both"/>
        <w:rPr>
          <w:rFonts w:asciiTheme="majorHAnsi" w:hAnsiTheme="majorHAnsi" w:cstheme="majorHAnsi"/>
          <w:b/>
        </w:rPr>
      </w:pPr>
    </w:p>
    <w:p w14:paraId="5FDD5397" w14:textId="77777777" w:rsidR="00E5214D" w:rsidRPr="004577A9" w:rsidRDefault="00E5214D" w:rsidP="00E5214D">
      <w:pPr>
        <w:ind w:right="72"/>
        <w:jc w:val="both"/>
        <w:rPr>
          <w:rFonts w:asciiTheme="majorHAnsi" w:hAnsiTheme="majorHAnsi" w:cstheme="majorHAnsi"/>
          <w:b/>
        </w:rPr>
      </w:pPr>
    </w:p>
    <w:p w14:paraId="48DCAE22" w14:textId="77777777" w:rsidR="00E5214D" w:rsidRPr="004577A9" w:rsidRDefault="00E5214D" w:rsidP="00E5214D">
      <w:pPr>
        <w:rPr>
          <w:rFonts w:asciiTheme="majorHAnsi" w:hAnsiTheme="majorHAnsi" w:cs="Arial"/>
          <w:bCs/>
          <w:iCs/>
        </w:rPr>
      </w:pPr>
      <w:r w:rsidRPr="004577A9">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E5214D" w:rsidRPr="004577A9" w14:paraId="63A7C143" w14:textId="77777777" w:rsidTr="00CD41C5">
        <w:trPr>
          <w:trHeight w:val="737"/>
        </w:trPr>
        <w:tc>
          <w:tcPr>
            <w:tcW w:w="2162" w:type="dxa"/>
          </w:tcPr>
          <w:p w14:paraId="551125DE" w14:textId="77777777" w:rsidR="00E5214D" w:rsidRPr="004577A9" w:rsidRDefault="00E5214D" w:rsidP="00CD41C5">
            <w:pPr>
              <w:rPr>
                <w:rFonts w:asciiTheme="majorHAnsi" w:hAnsiTheme="majorHAnsi" w:cs="Arial"/>
              </w:rPr>
            </w:pPr>
            <w:r w:rsidRPr="004577A9">
              <w:rPr>
                <w:rFonts w:asciiTheme="majorHAnsi" w:hAnsiTheme="majorHAnsi" w:cs="Arial"/>
              </w:rPr>
              <w:t>KRAJ</w:t>
            </w:r>
          </w:p>
          <w:p w14:paraId="0DE6957C" w14:textId="77777777" w:rsidR="00E5214D" w:rsidRPr="004577A9" w:rsidRDefault="00E5214D" w:rsidP="00CD41C5">
            <w:pPr>
              <w:rPr>
                <w:rFonts w:asciiTheme="majorHAnsi" w:hAnsiTheme="majorHAnsi" w:cs="Arial"/>
              </w:rPr>
            </w:pPr>
          </w:p>
        </w:tc>
        <w:tc>
          <w:tcPr>
            <w:tcW w:w="2410" w:type="dxa"/>
            <w:vMerge w:val="restart"/>
          </w:tcPr>
          <w:p w14:paraId="620175BC" w14:textId="77777777" w:rsidR="00E5214D" w:rsidRPr="004577A9" w:rsidRDefault="00E5214D" w:rsidP="00CD41C5">
            <w:pPr>
              <w:rPr>
                <w:rFonts w:asciiTheme="majorHAnsi" w:hAnsiTheme="majorHAnsi" w:cs="Arial"/>
              </w:rPr>
            </w:pPr>
            <w:r w:rsidRPr="004577A9">
              <w:rPr>
                <w:rFonts w:asciiTheme="majorHAnsi" w:hAnsiTheme="majorHAnsi" w:cs="Arial"/>
              </w:rPr>
              <w:t>ŽIG</w:t>
            </w:r>
          </w:p>
        </w:tc>
        <w:tc>
          <w:tcPr>
            <w:tcW w:w="4500" w:type="dxa"/>
            <w:vMerge w:val="restart"/>
          </w:tcPr>
          <w:p w14:paraId="6D0E9645" w14:textId="77777777" w:rsidR="00E5214D" w:rsidRPr="004577A9" w:rsidRDefault="00E5214D" w:rsidP="00CD41C5">
            <w:pPr>
              <w:rPr>
                <w:rFonts w:asciiTheme="majorHAnsi" w:hAnsiTheme="majorHAnsi" w:cs="Arial"/>
              </w:rPr>
            </w:pPr>
            <w:r w:rsidRPr="004577A9">
              <w:rPr>
                <w:rFonts w:asciiTheme="majorHAnsi" w:hAnsiTheme="majorHAnsi" w:cs="Arial"/>
              </w:rPr>
              <w:t xml:space="preserve"> Podpis zakonitega zastopnika</w:t>
            </w:r>
          </w:p>
        </w:tc>
      </w:tr>
      <w:tr w:rsidR="00E5214D" w:rsidRPr="004577A9" w14:paraId="5C878F95" w14:textId="77777777" w:rsidTr="00CD41C5">
        <w:trPr>
          <w:trHeight w:val="737"/>
        </w:trPr>
        <w:tc>
          <w:tcPr>
            <w:tcW w:w="2162" w:type="dxa"/>
          </w:tcPr>
          <w:p w14:paraId="35AE0C45" w14:textId="77777777" w:rsidR="00E5214D" w:rsidRPr="004577A9" w:rsidRDefault="00E5214D" w:rsidP="00CD41C5">
            <w:pPr>
              <w:rPr>
                <w:rFonts w:asciiTheme="majorHAnsi" w:hAnsiTheme="majorHAnsi" w:cs="Arial"/>
              </w:rPr>
            </w:pPr>
            <w:r w:rsidRPr="004577A9">
              <w:rPr>
                <w:rFonts w:asciiTheme="majorHAnsi" w:hAnsiTheme="majorHAnsi" w:cs="Arial"/>
              </w:rPr>
              <w:t>DATUM</w:t>
            </w:r>
          </w:p>
        </w:tc>
        <w:tc>
          <w:tcPr>
            <w:tcW w:w="2410" w:type="dxa"/>
            <w:vMerge/>
            <w:vAlign w:val="bottom"/>
          </w:tcPr>
          <w:p w14:paraId="7119803D" w14:textId="77777777" w:rsidR="00E5214D" w:rsidRPr="004577A9" w:rsidRDefault="00E5214D" w:rsidP="00CD41C5">
            <w:pPr>
              <w:rPr>
                <w:rFonts w:asciiTheme="majorHAnsi" w:hAnsiTheme="majorHAnsi" w:cs="Arial"/>
              </w:rPr>
            </w:pPr>
          </w:p>
        </w:tc>
        <w:tc>
          <w:tcPr>
            <w:tcW w:w="4500" w:type="dxa"/>
            <w:vMerge/>
            <w:shd w:val="pct10" w:color="auto" w:fill="auto"/>
            <w:vAlign w:val="bottom"/>
          </w:tcPr>
          <w:p w14:paraId="7A59A7CE" w14:textId="77777777" w:rsidR="00E5214D" w:rsidRPr="004577A9" w:rsidRDefault="00E5214D" w:rsidP="00CD41C5">
            <w:pPr>
              <w:rPr>
                <w:rFonts w:asciiTheme="majorHAnsi" w:hAnsiTheme="majorHAnsi" w:cs="Arial"/>
              </w:rPr>
            </w:pPr>
          </w:p>
        </w:tc>
      </w:tr>
    </w:tbl>
    <w:p w14:paraId="579C29CF" w14:textId="77777777" w:rsidR="00E5214D" w:rsidRPr="004577A9" w:rsidRDefault="00E5214D" w:rsidP="00E5214D">
      <w:pPr>
        <w:rPr>
          <w:rFonts w:asciiTheme="majorHAnsi" w:hAnsiTheme="majorHAnsi" w:cs="Arial"/>
          <w:bCs/>
          <w:iCs/>
        </w:rPr>
      </w:pPr>
    </w:p>
    <w:p w14:paraId="1CFCCC82" w14:textId="77777777" w:rsidR="00E5214D" w:rsidRPr="004577A9" w:rsidRDefault="00E5214D" w:rsidP="00E5214D">
      <w:pPr>
        <w:tabs>
          <w:tab w:val="left" w:pos="1350"/>
        </w:tabs>
        <w:ind w:right="72"/>
        <w:jc w:val="both"/>
        <w:rPr>
          <w:rFonts w:cs="Arial"/>
          <w:b/>
        </w:rPr>
      </w:pPr>
    </w:p>
    <w:p w14:paraId="293E56B1" w14:textId="77777777" w:rsidR="00E5214D" w:rsidRPr="004577A9" w:rsidRDefault="00E5214D" w:rsidP="00E5214D">
      <w:pPr>
        <w:tabs>
          <w:tab w:val="left" w:pos="1350"/>
        </w:tabs>
        <w:ind w:right="72"/>
        <w:jc w:val="both"/>
        <w:rPr>
          <w:rFonts w:cs="Arial"/>
          <w:b/>
        </w:rPr>
      </w:pPr>
    </w:p>
    <w:p w14:paraId="5790985F" w14:textId="77777777" w:rsidR="00E5214D" w:rsidRPr="004577A9" w:rsidRDefault="00E5214D" w:rsidP="00E5214D">
      <w:pPr>
        <w:tabs>
          <w:tab w:val="left" w:pos="1350"/>
        </w:tabs>
        <w:ind w:right="72"/>
        <w:jc w:val="both"/>
        <w:rPr>
          <w:rFonts w:cs="Arial"/>
          <w:b/>
        </w:rPr>
      </w:pPr>
    </w:p>
    <w:p w14:paraId="613246B5" w14:textId="77777777" w:rsidR="00E5214D" w:rsidRPr="004577A9" w:rsidRDefault="00E5214D" w:rsidP="00E5214D">
      <w:pPr>
        <w:tabs>
          <w:tab w:val="left" w:pos="1350"/>
        </w:tabs>
        <w:ind w:right="72"/>
        <w:jc w:val="both"/>
        <w:rPr>
          <w:rFonts w:cs="Arial"/>
          <w:b/>
        </w:rPr>
      </w:pPr>
    </w:p>
    <w:p w14:paraId="60CF718F" w14:textId="77777777" w:rsidR="00E5214D" w:rsidRPr="004577A9" w:rsidRDefault="00E5214D" w:rsidP="00E5214D">
      <w:pPr>
        <w:tabs>
          <w:tab w:val="left" w:pos="1350"/>
        </w:tabs>
        <w:ind w:right="72"/>
        <w:jc w:val="both"/>
        <w:rPr>
          <w:rFonts w:cs="Arial"/>
          <w:b/>
        </w:rPr>
      </w:pPr>
    </w:p>
    <w:p w14:paraId="114452B2" w14:textId="77777777" w:rsidR="00E5214D" w:rsidRPr="004577A9" w:rsidRDefault="00E5214D" w:rsidP="00E5214D">
      <w:pPr>
        <w:tabs>
          <w:tab w:val="left" w:pos="1350"/>
        </w:tabs>
        <w:ind w:right="72"/>
        <w:jc w:val="both"/>
        <w:rPr>
          <w:rFonts w:cs="Arial"/>
          <w:b/>
        </w:rPr>
      </w:pPr>
    </w:p>
    <w:p w14:paraId="05251EAE" w14:textId="77777777" w:rsidR="00E5214D" w:rsidRPr="004577A9" w:rsidRDefault="00E5214D" w:rsidP="00E5214D">
      <w:pPr>
        <w:tabs>
          <w:tab w:val="left" w:pos="1350"/>
        </w:tabs>
        <w:ind w:right="72"/>
        <w:jc w:val="both"/>
        <w:rPr>
          <w:rFonts w:cs="Arial"/>
          <w:b/>
        </w:rPr>
      </w:pPr>
    </w:p>
    <w:p w14:paraId="7C16AC89" w14:textId="77777777" w:rsidR="00E5214D" w:rsidRPr="004577A9" w:rsidRDefault="00E5214D" w:rsidP="00E5214D">
      <w:pPr>
        <w:tabs>
          <w:tab w:val="left" w:pos="1350"/>
        </w:tabs>
        <w:ind w:right="72"/>
        <w:jc w:val="both"/>
        <w:rPr>
          <w:rFonts w:cs="Arial"/>
          <w:b/>
        </w:rPr>
      </w:pPr>
    </w:p>
    <w:p w14:paraId="0CE5EDDF" w14:textId="77777777" w:rsidR="00E5214D" w:rsidRPr="004577A9" w:rsidRDefault="00E5214D" w:rsidP="00E5214D">
      <w:pPr>
        <w:tabs>
          <w:tab w:val="left" w:pos="1350"/>
        </w:tabs>
        <w:ind w:right="72"/>
        <w:jc w:val="both"/>
        <w:rPr>
          <w:rFonts w:asciiTheme="majorHAnsi" w:hAnsiTheme="majorHAnsi" w:cstheme="majorHAnsi"/>
          <w:b/>
        </w:rPr>
      </w:pPr>
    </w:p>
    <w:p w14:paraId="6BE33F47" w14:textId="77777777" w:rsidR="00E5214D" w:rsidRPr="004577A9" w:rsidRDefault="00E5214D" w:rsidP="00E5214D">
      <w:pPr>
        <w:tabs>
          <w:tab w:val="left" w:pos="1350"/>
        </w:tabs>
        <w:ind w:right="72"/>
        <w:jc w:val="both"/>
        <w:rPr>
          <w:rFonts w:asciiTheme="majorHAnsi" w:hAnsiTheme="majorHAnsi" w:cstheme="majorHAnsi"/>
          <w:b/>
        </w:rPr>
      </w:pPr>
    </w:p>
    <w:p w14:paraId="07FF7AA3" w14:textId="77777777" w:rsidR="00E5214D" w:rsidRPr="004577A9" w:rsidRDefault="00E5214D" w:rsidP="00E5214D">
      <w:pPr>
        <w:rPr>
          <w:rFonts w:asciiTheme="majorHAnsi" w:hAnsiTheme="majorHAnsi" w:cstheme="majorHAnsi"/>
          <w:b/>
          <w:bCs/>
          <w:i/>
          <w:iCs/>
          <w:u w:val="single"/>
        </w:rPr>
      </w:pPr>
    </w:p>
    <w:p w14:paraId="6F106BCB" w14:textId="77777777" w:rsidR="00E5214D" w:rsidRPr="004577A9" w:rsidRDefault="00E5214D" w:rsidP="00E5214D">
      <w:pPr>
        <w:keepNext/>
        <w:numPr>
          <w:ilvl w:val="1"/>
          <w:numId w:val="38"/>
        </w:numPr>
        <w:outlineLvl w:val="1"/>
        <w:rPr>
          <w:rFonts w:asciiTheme="majorHAnsi" w:hAnsiTheme="majorHAnsi" w:cstheme="majorHAnsi"/>
          <w:b/>
          <w:u w:val="single"/>
          <w:lang w:eastAsia="en-US"/>
        </w:rPr>
      </w:pPr>
      <w:bookmarkStart w:id="33" w:name="_Toc106606713"/>
      <w:r w:rsidRPr="004577A9">
        <w:rPr>
          <w:rFonts w:asciiTheme="majorHAnsi" w:hAnsiTheme="majorHAnsi" w:cstheme="majorHAnsi"/>
          <w:b/>
          <w:u w:val="single"/>
          <w:lang w:eastAsia="en-US"/>
        </w:rPr>
        <w:lastRenderedPageBreak/>
        <w:t>pooblastilo osebe, ki je članica upravnega, vodstvenega ali nadzornega organa gospodarskega subjekta ali ki ima pooblastila za njegovo zastopanje ali odločanje ali nadzor v njem za pridobitev osebnih podatkov</w:t>
      </w:r>
      <w:bookmarkEnd w:id="33"/>
      <w:r w:rsidRPr="004577A9">
        <w:rPr>
          <w:rFonts w:asciiTheme="majorHAnsi" w:hAnsiTheme="majorHAnsi" w:cstheme="majorHAnsi"/>
          <w:b/>
          <w:u w:val="single"/>
          <w:lang w:eastAsia="en-US"/>
        </w:rPr>
        <w:t xml:space="preserve"> </w:t>
      </w:r>
    </w:p>
    <w:p w14:paraId="64044DDE" w14:textId="77777777" w:rsidR="00E5214D" w:rsidRPr="004577A9" w:rsidRDefault="00E5214D" w:rsidP="00E5214D">
      <w:pPr>
        <w:keepNext/>
        <w:ind w:left="360"/>
        <w:outlineLvl w:val="1"/>
        <w:rPr>
          <w:rFonts w:asciiTheme="majorHAnsi" w:hAnsiTheme="majorHAnsi" w:cstheme="majorHAnsi"/>
          <w:b/>
          <w:u w:val="single"/>
          <w:lang w:eastAsia="en-US"/>
        </w:rPr>
      </w:pPr>
    </w:p>
    <w:p w14:paraId="142C390F" w14:textId="77777777" w:rsidR="00E5214D" w:rsidRPr="004577A9" w:rsidRDefault="00E5214D" w:rsidP="00E5214D">
      <w:pPr>
        <w:rPr>
          <w:rFonts w:asciiTheme="majorHAnsi" w:hAnsiTheme="majorHAnsi" w:cstheme="majorHAnsi"/>
        </w:rPr>
      </w:pPr>
      <w:r w:rsidRPr="004577A9">
        <w:rPr>
          <w:rFonts w:asciiTheme="majorHAnsi" w:hAnsiTheme="majorHAnsi" w:cstheme="majorHAnsi"/>
        </w:rPr>
        <w:t>POOBLASTITELJ,</w:t>
      </w:r>
    </w:p>
    <w:p w14:paraId="7F95AE24" w14:textId="77777777" w:rsidR="00E5214D" w:rsidRPr="004577A9" w:rsidRDefault="00E5214D" w:rsidP="00E5214D">
      <w:pPr>
        <w:rPr>
          <w:rFonts w:asciiTheme="majorHAnsi" w:hAnsiTheme="majorHAnsi" w:cstheme="majorHAnsi"/>
        </w:rPr>
      </w:pPr>
      <w:r w:rsidRPr="004577A9">
        <w:rPr>
          <w:rFonts w:asciiTheme="majorHAnsi" w:hAnsiTheme="majorHAnsi" w:cstheme="majorHAnsi"/>
        </w:rPr>
        <w:t>Ime in priimek______________________________________________________________,</w:t>
      </w:r>
    </w:p>
    <w:p w14:paraId="2C469609" w14:textId="77777777" w:rsidR="00E5214D" w:rsidRPr="004577A9" w:rsidRDefault="00E5214D" w:rsidP="00E5214D">
      <w:pPr>
        <w:rPr>
          <w:rFonts w:asciiTheme="majorHAnsi" w:hAnsiTheme="majorHAnsi" w:cstheme="majorHAnsi"/>
        </w:rPr>
      </w:pPr>
    </w:p>
    <w:p w14:paraId="2AF6B3F5" w14:textId="77777777" w:rsidR="00E5214D" w:rsidRPr="004577A9" w:rsidRDefault="00E5214D" w:rsidP="00E5214D">
      <w:pPr>
        <w:rPr>
          <w:rFonts w:asciiTheme="majorHAnsi" w:hAnsiTheme="majorHAnsi" w:cstheme="majorHAnsi"/>
        </w:rPr>
      </w:pPr>
      <w:r w:rsidRPr="004577A9">
        <w:rPr>
          <w:rFonts w:asciiTheme="majorHAnsi" w:hAnsiTheme="majorHAnsi" w:cstheme="majorHAnsi"/>
        </w:rPr>
        <w:t>Ki ima v gospodarskem subjektu _______________________________________________,</w:t>
      </w:r>
    </w:p>
    <w:p w14:paraId="55628BEE" w14:textId="77777777" w:rsidR="00E5214D" w:rsidRPr="004577A9" w:rsidRDefault="00E5214D" w:rsidP="00E5214D">
      <w:pPr>
        <w:rPr>
          <w:rFonts w:asciiTheme="majorHAnsi" w:hAnsiTheme="majorHAnsi" w:cstheme="majorHAnsi"/>
        </w:rPr>
      </w:pPr>
    </w:p>
    <w:p w14:paraId="409EFFB4" w14:textId="77777777" w:rsidR="00E5214D" w:rsidRPr="004577A9" w:rsidRDefault="00E5214D" w:rsidP="00E5214D">
      <w:pPr>
        <w:rPr>
          <w:rFonts w:asciiTheme="majorHAnsi" w:hAnsiTheme="majorHAnsi" w:cstheme="majorHAnsi"/>
        </w:rPr>
      </w:pPr>
      <w:r w:rsidRPr="004577A9">
        <w:rPr>
          <w:rFonts w:asciiTheme="majorHAnsi" w:hAnsiTheme="majorHAnsi" w:cstheme="majorHAnsi"/>
        </w:rPr>
        <w:t>Matična številka gospodarskega subjekta________________________________________,</w:t>
      </w:r>
    </w:p>
    <w:p w14:paraId="2EC478DA" w14:textId="77777777" w:rsidR="00E5214D" w:rsidRPr="004577A9" w:rsidRDefault="00E5214D" w:rsidP="00E5214D">
      <w:pPr>
        <w:jc w:val="both"/>
        <w:rPr>
          <w:rFonts w:asciiTheme="majorHAnsi" w:hAnsiTheme="majorHAnsi" w:cstheme="majorHAnsi"/>
        </w:rPr>
      </w:pPr>
    </w:p>
    <w:p w14:paraId="425D2294" w14:textId="77777777" w:rsidR="00E5214D" w:rsidRPr="004577A9" w:rsidRDefault="00E5214D" w:rsidP="00E5214D">
      <w:pPr>
        <w:jc w:val="both"/>
        <w:rPr>
          <w:rFonts w:asciiTheme="majorHAnsi" w:hAnsiTheme="majorHAnsi" w:cstheme="majorHAnsi"/>
        </w:rPr>
      </w:pPr>
      <w:r w:rsidRPr="004577A9">
        <w:rPr>
          <w:rFonts w:asciiTheme="majorHAnsi" w:hAnsiTheme="majorHAnsi" w:cstheme="majorHAnsi"/>
        </w:rPr>
        <w:t>Funkcijo osebe članice upravnega, vodstvenega ali nadzornega organa tega gospodarskega subjekta ali ki ima pooblastila za njegovo zastopanje ali odločanje ali nadzor v njem, v zvezi z javnim naročilom »</w:t>
      </w:r>
      <w:r w:rsidRPr="004577A9">
        <w:rPr>
          <w:rFonts w:asciiTheme="majorHAnsi" w:hAnsiTheme="majorHAnsi" w:cstheme="majorHAnsi"/>
          <w:b/>
          <w:bCs/>
        </w:rPr>
        <w:t>Izvedba GOI del na vrtcu Ajdovščina</w:t>
      </w:r>
      <w:r w:rsidRPr="004577A9">
        <w:rPr>
          <w:rFonts w:asciiTheme="majorHAnsi" w:hAnsiTheme="majorHAnsi" w:cstheme="majorHAnsi"/>
        </w:rPr>
        <w:t xml:space="preserve">«, izjavljam, da naročniku občini Ajdovščina, cesta 5. maja 6a, 5270 Ajdovščina 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0A046A60" w14:textId="77777777" w:rsidR="00E5214D" w:rsidRPr="004577A9" w:rsidRDefault="00E5214D" w:rsidP="00E5214D">
      <w:pPr>
        <w:jc w:val="both"/>
        <w:rPr>
          <w:rFonts w:asciiTheme="majorHAnsi" w:hAnsiTheme="majorHAnsi" w:cstheme="majorHAnsi"/>
        </w:rPr>
      </w:pPr>
    </w:p>
    <w:p w14:paraId="667199D9" w14:textId="77777777" w:rsidR="00E5214D" w:rsidRPr="004577A9" w:rsidRDefault="00E5214D" w:rsidP="00E5214D">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E5214D" w:rsidRPr="004577A9" w14:paraId="218FC96A" w14:textId="77777777" w:rsidTr="00CD41C5">
        <w:tc>
          <w:tcPr>
            <w:tcW w:w="3794" w:type="dxa"/>
            <w:shd w:val="clear" w:color="auto" w:fill="auto"/>
          </w:tcPr>
          <w:p w14:paraId="2F2803C8" w14:textId="77777777" w:rsidR="00E5214D" w:rsidRPr="004577A9" w:rsidRDefault="00E5214D" w:rsidP="00CD41C5">
            <w:pPr>
              <w:jc w:val="both"/>
              <w:rPr>
                <w:rFonts w:asciiTheme="majorHAnsi" w:hAnsiTheme="majorHAnsi" w:cstheme="majorHAnsi"/>
              </w:rPr>
            </w:pPr>
            <w:r w:rsidRPr="004577A9">
              <w:rPr>
                <w:rFonts w:asciiTheme="majorHAnsi" w:hAnsiTheme="majorHAnsi" w:cstheme="majorHAnsi"/>
              </w:rPr>
              <w:t>IME IN PRIIMEK</w:t>
            </w:r>
          </w:p>
        </w:tc>
        <w:tc>
          <w:tcPr>
            <w:tcW w:w="5416" w:type="dxa"/>
            <w:shd w:val="clear" w:color="auto" w:fill="auto"/>
          </w:tcPr>
          <w:p w14:paraId="2D25E35A" w14:textId="77777777" w:rsidR="00E5214D" w:rsidRPr="004577A9" w:rsidRDefault="00E5214D" w:rsidP="00CD41C5">
            <w:pPr>
              <w:jc w:val="both"/>
              <w:rPr>
                <w:rFonts w:asciiTheme="majorHAnsi" w:hAnsiTheme="majorHAnsi" w:cstheme="majorHAnsi"/>
              </w:rPr>
            </w:pPr>
          </w:p>
        </w:tc>
      </w:tr>
      <w:tr w:rsidR="00E5214D" w:rsidRPr="004577A9" w14:paraId="75150C1F" w14:textId="77777777" w:rsidTr="00CD41C5">
        <w:tc>
          <w:tcPr>
            <w:tcW w:w="3794" w:type="dxa"/>
            <w:shd w:val="clear" w:color="auto" w:fill="auto"/>
          </w:tcPr>
          <w:p w14:paraId="242EB98E" w14:textId="77777777" w:rsidR="00E5214D" w:rsidRPr="004577A9" w:rsidRDefault="00E5214D" w:rsidP="00CD41C5">
            <w:pPr>
              <w:jc w:val="both"/>
              <w:rPr>
                <w:rFonts w:asciiTheme="majorHAnsi" w:hAnsiTheme="majorHAnsi" w:cstheme="majorHAnsi"/>
              </w:rPr>
            </w:pPr>
            <w:r w:rsidRPr="004577A9">
              <w:rPr>
                <w:rFonts w:asciiTheme="majorHAnsi" w:hAnsiTheme="majorHAnsi" w:cstheme="majorHAnsi"/>
              </w:rPr>
              <w:t>EMŠO</w:t>
            </w:r>
          </w:p>
        </w:tc>
        <w:tc>
          <w:tcPr>
            <w:tcW w:w="5416" w:type="dxa"/>
            <w:shd w:val="clear" w:color="auto" w:fill="auto"/>
          </w:tcPr>
          <w:p w14:paraId="2F915275" w14:textId="77777777" w:rsidR="00E5214D" w:rsidRPr="004577A9" w:rsidRDefault="00E5214D" w:rsidP="00CD41C5">
            <w:pPr>
              <w:jc w:val="both"/>
              <w:rPr>
                <w:rFonts w:asciiTheme="majorHAnsi" w:hAnsiTheme="majorHAnsi" w:cstheme="majorHAnsi"/>
              </w:rPr>
            </w:pPr>
          </w:p>
        </w:tc>
      </w:tr>
      <w:tr w:rsidR="00E5214D" w:rsidRPr="004577A9" w14:paraId="4C952221" w14:textId="77777777" w:rsidTr="00CD41C5">
        <w:tc>
          <w:tcPr>
            <w:tcW w:w="3794" w:type="dxa"/>
            <w:shd w:val="clear" w:color="auto" w:fill="auto"/>
          </w:tcPr>
          <w:p w14:paraId="437EF540" w14:textId="77777777" w:rsidR="00E5214D" w:rsidRPr="004577A9" w:rsidRDefault="00E5214D" w:rsidP="00CD41C5">
            <w:pPr>
              <w:jc w:val="both"/>
              <w:rPr>
                <w:rFonts w:asciiTheme="majorHAnsi" w:hAnsiTheme="majorHAnsi" w:cstheme="majorHAnsi"/>
              </w:rPr>
            </w:pPr>
            <w:r w:rsidRPr="004577A9">
              <w:rPr>
                <w:rFonts w:asciiTheme="majorHAnsi" w:hAnsiTheme="majorHAnsi" w:cstheme="majorHAnsi"/>
              </w:rPr>
              <w:t>Datum rojstva</w:t>
            </w:r>
          </w:p>
        </w:tc>
        <w:tc>
          <w:tcPr>
            <w:tcW w:w="5416" w:type="dxa"/>
            <w:shd w:val="clear" w:color="auto" w:fill="auto"/>
          </w:tcPr>
          <w:p w14:paraId="789378FB" w14:textId="77777777" w:rsidR="00E5214D" w:rsidRPr="004577A9" w:rsidRDefault="00E5214D" w:rsidP="00CD41C5">
            <w:pPr>
              <w:jc w:val="both"/>
              <w:rPr>
                <w:rFonts w:asciiTheme="majorHAnsi" w:hAnsiTheme="majorHAnsi" w:cstheme="majorHAnsi"/>
              </w:rPr>
            </w:pPr>
          </w:p>
        </w:tc>
      </w:tr>
      <w:tr w:rsidR="00E5214D" w:rsidRPr="004577A9" w14:paraId="1855EE35" w14:textId="77777777" w:rsidTr="00CD41C5">
        <w:tc>
          <w:tcPr>
            <w:tcW w:w="3794" w:type="dxa"/>
            <w:shd w:val="clear" w:color="auto" w:fill="auto"/>
          </w:tcPr>
          <w:p w14:paraId="104B2A07" w14:textId="77777777" w:rsidR="00E5214D" w:rsidRPr="004577A9" w:rsidRDefault="00E5214D" w:rsidP="00CD41C5">
            <w:pPr>
              <w:jc w:val="both"/>
              <w:rPr>
                <w:rFonts w:asciiTheme="majorHAnsi" w:hAnsiTheme="majorHAnsi" w:cstheme="majorHAnsi"/>
              </w:rPr>
            </w:pPr>
            <w:r w:rsidRPr="004577A9">
              <w:rPr>
                <w:rFonts w:asciiTheme="majorHAnsi" w:hAnsiTheme="majorHAnsi" w:cstheme="majorHAnsi"/>
              </w:rPr>
              <w:t>Kraj rojstva</w:t>
            </w:r>
          </w:p>
        </w:tc>
        <w:tc>
          <w:tcPr>
            <w:tcW w:w="5416" w:type="dxa"/>
            <w:shd w:val="clear" w:color="auto" w:fill="auto"/>
          </w:tcPr>
          <w:p w14:paraId="2E980072" w14:textId="77777777" w:rsidR="00E5214D" w:rsidRPr="004577A9" w:rsidRDefault="00E5214D" w:rsidP="00CD41C5">
            <w:pPr>
              <w:jc w:val="both"/>
              <w:rPr>
                <w:rFonts w:asciiTheme="majorHAnsi" w:hAnsiTheme="majorHAnsi" w:cstheme="majorHAnsi"/>
              </w:rPr>
            </w:pPr>
          </w:p>
        </w:tc>
      </w:tr>
      <w:tr w:rsidR="00E5214D" w:rsidRPr="004577A9" w14:paraId="032C4D09" w14:textId="77777777" w:rsidTr="00CD41C5">
        <w:tc>
          <w:tcPr>
            <w:tcW w:w="3794" w:type="dxa"/>
            <w:shd w:val="clear" w:color="auto" w:fill="auto"/>
          </w:tcPr>
          <w:p w14:paraId="33A02419" w14:textId="77777777" w:rsidR="00E5214D" w:rsidRPr="004577A9" w:rsidRDefault="00E5214D" w:rsidP="00CD41C5">
            <w:pPr>
              <w:jc w:val="both"/>
              <w:rPr>
                <w:rFonts w:asciiTheme="majorHAnsi" w:hAnsiTheme="majorHAnsi" w:cstheme="majorHAnsi"/>
              </w:rPr>
            </w:pPr>
            <w:r w:rsidRPr="004577A9">
              <w:rPr>
                <w:rFonts w:asciiTheme="majorHAnsi" w:hAnsiTheme="majorHAnsi" w:cstheme="majorHAnsi"/>
              </w:rPr>
              <w:t>Občina rojstva</w:t>
            </w:r>
          </w:p>
        </w:tc>
        <w:tc>
          <w:tcPr>
            <w:tcW w:w="5416" w:type="dxa"/>
            <w:shd w:val="clear" w:color="auto" w:fill="auto"/>
          </w:tcPr>
          <w:p w14:paraId="21959971" w14:textId="77777777" w:rsidR="00E5214D" w:rsidRPr="004577A9" w:rsidRDefault="00E5214D" w:rsidP="00CD41C5">
            <w:pPr>
              <w:jc w:val="both"/>
              <w:rPr>
                <w:rFonts w:asciiTheme="majorHAnsi" w:hAnsiTheme="majorHAnsi" w:cstheme="majorHAnsi"/>
              </w:rPr>
            </w:pPr>
          </w:p>
        </w:tc>
      </w:tr>
      <w:tr w:rsidR="00E5214D" w:rsidRPr="004577A9" w14:paraId="3C3ECA6F" w14:textId="77777777" w:rsidTr="00CD41C5">
        <w:tc>
          <w:tcPr>
            <w:tcW w:w="3794" w:type="dxa"/>
            <w:shd w:val="clear" w:color="auto" w:fill="auto"/>
          </w:tcPr>
          <w:p w14:paraId="55940299" w14:textId="77777777" w:rsidR="00E5214D" w:rsidRPr="004577A9" w:rsidRDefault="00E5214D" w:rsidP="00CD41C5">
            <w:pPr>
              <w:jc w:val="both"/>
              <w:rPr>
                <w:rFonts w:asciiTheme="majorHAnsi" w:hAnsiTheme="majorHAnsi" w:cstheme="majorHAnsi"/>
              </w:rPr>
            </w:pPr>
            <w:r w:rsidRPr="004577A9">
              <w:rPr>
                <w:rFonts w:asciiTheme="majorHAnsi" w:hAnsiTheme="majorHAnsi" w:cstheme="majorHAnsi"/>
              </w:rPr>
              <w:t>Ulica (naslov stalnega prebivališča)</w:t>
            </w:r>
          </w:p>
        </w:tc>
        <w:tc>
          <w:tcPr>
            <w:tcW w:w="5416" w:type="dxa"/>
            <w:shd w:val="clear" w:color="auto" w:fill="auto"/>
          </w:tcPr>
          <w:p w14:paraId="2A34877F" w14:textId="77777777" w:rsidR="00E5214D" w:rsidRPr="004577A9" w:rsidRDefault="00E5214D" w:rsidP="00CD41C5">
            <w:pPr>
              <w:jc w:val="both"/>
              <w:rPr>
                <w:rFonts w:asciiTheme="majorHAnsi" w:hAnsiTheme="majorHAnsi" w:cstheme="majorHAnsi"/>
              </w:rPr>
            </w:pPr>
          </w:p>
        </w:tc>
      </w:tr>
      <w:tr w:rsidR="00E5214D" w:rsidRPr="004577A9" w14:paraId="462CBF02" w14:textId="77777777" w:rsidTr="00CD41C5">
        <w:tc>
          <w:tcPr>
            <w:tcW w:w="3794" w:type="dxa"/>
            <w:shd w:val="clear" w:color="auto" w:fill="auto"/>
          </w:tcPr>
          <w:p w14:paraId="4FE8E01C" w14:textId="77777777" w:rsidR="00E5214D" w:rsidRPr="004577A9" w:rsidRDefault="00E5214D" w:rsidP="00CD41C5">
            <w:pPr>
              <w:jc w:val="both"/>
              <w:rPr>
                <w:rFonts w:asciiTheme="majorHAnsi" w:hAnsiTheme="majorHAnsi" w:cstheme="majorHAnsi"/>
              </w:rPr>
            </w:pPr>
            <w:r w:rsidRPr="004577A9">
              <w:rPr>
                <w:rFonts w:asciiTheme="majorHAnsi" w:hAnsiTheme="majorHAnsi" w:cstheme="majorHAnsi"/>
              </w:rPr>
              <w:t xml:space="preserve">Poštna številka in kraj </w:t>
            </w:r>
          </w:p>
        </w:tc>
        <w:tc>
          <w:tcPr>
            <w:tcW w:w="5416" w:type="dxa"/>
            <w:shd w:val="clear" w:color="auto" w:fill="auto"/>
          </w:tcPr>
          <w:p w14:paraId="33EA7F91" w14:textId="77777777" w:rsidR="00E5214D" w:rsidRPr="004577A9" w:rsidRDefault="00E5214D" w:rsidP="00CD41C5">
            <w:pPr>
              <w:jc w:val="both"/>
              <w:rPr>
                <w:rFonts w:asciiTheme="majorHAnsi" w:hAnsiTheme="majorHAnsi" w:cstheme="majorHAnsi"/>
              </w:rPr>
            </w:pPr>
          </w:p>
        </w:tc>
      </w:tr>
      <w:tr w:rsidR="00E5214D" w:rsidRPr="004577A9" w14:paraId="60074574" w14:textId="77777777" w:rsidTr="00CD41C5">
        <w:tc>
          <w:tcPr>
            <w:tcW w:w="3794" w:type="dxa"/>
            <w:shd w:val="clear" w:color="auto" w:fill="auto"/>
          </w:tcPr>
          <w:p w14:paraId="3DA887B1" w14:textId="77777777" w:rsidR="00E5214D" w:rsidRPr="004577A9" w:rsidRDefault="00E5214D" w:rsidP="00CD41C5">
            <w:pPr>
              <w:jc w:val="both"/>
              <w:rPr>
                <w:rFonts w:asciiTheme="majorHAnsi" w:hAnsiTheme="majorHAnsi" w:cstheme="majorHAnsi"/>
              </w:rPr>
            </w:pPr>
            <w:r w:rsidRPr="004577A9">
              <w:rPr>
                <w:rFonts w:asciiTheme="majorHAnsi" w:hAnsiTheme="majorHAnsi" w:cstheme="majorHAnsi"/>
              </w:rPr>
              <w:t>Državljanstvo</w:t>
            </w:r>
          </w:p>
        </w:tc>
        <w:tc>
          <w:tcPr>
            <w:tcW w:w="5416" w:type="dxa"/>
            <w:shd w:val="clear" w:color="auto" w:fill="auto"/>
          </w:tcPr>
          <w:p w14:paraId="056A7496" w14:textId="77777777" w:rsidR="00E5214D" w:rsidRPr="004577A9" w:rsidRDefault="00E5214D" w:rsidP="00CD41C5">
            <w:pPr>
              <w:jc w:val="both"/>
              <w:rPr>
                <w:rFonts w:asciiTheme="majorHAnsi" w:hAnsiTheme="majorHAnsi" w:cstheme="majorHAnsi"/>
              </w:rPr>
            </w:pPr>
          </w:p>
        </w:tc>
      </w:tr>
      <w:tr w:rsidR="00E5214D" w:rsidRPr="004577A9" w14:paraId="76FB4394" w14:textId="77777777" w:rsidTr="00CD41C5">
        <w:tc>
          <w:tcPr>
            <w:tcW w:w="3794" w:type="dxa"/>
            <w:shd w:val="clear" w:color="auto" w:fill="auto"/>
          </w:tcPr>
          <w:p w14:paraId="12005E5E" w14:textId="77777777" w:rsidR="00E5214D" w:rsidRPr="004577A9" w:rsidRDefault="00E5214D" w:rsidP="00CD41C5">
            <w:pPr>
              <w:jc w:val="both"/>
              <w:rPr>
                <w:rFonts w:asciiTheme="majorHAnsi" w:hAnsiTheme="majorHAnsi" w:cstheme="majorHAnsi"/>
              </w:rPr>
            </w:pPr>
            <w:r w:rsidRPr="004577A9">
              <w:rPr>
                <w:rFonts w:asciiTheme="majorHAnsi" w:hAnsiTheme="majorHAnsi" w:cstheme="majorHAnsi"/>
              </w:rPr>
              <w:t>Prejšnji priimek</w:t>
            </w:r>
          </w:p>
        </w:tc>
        <w:tc>
          <w:tcPr>
            <w:tcW w:w="5416" w:type="dxa"/>
            <w:shd w:val="clear" w:color="auto" w:fill="auto"/>
          </w:tcPr>
          <w:p w14:paraId="3330ECDA" w14:textId="77777777" w:rsidR="00E5214D" w:rsidRPr="004577A9" w:rsidRDefault="00E5214D" w:rsidP="00CD41C5">
            <w:pPr>
              <w:jc w:val="both"/>
              <w:rPr>
                <w:rFonts w:asciiTheme="majorHAnsi" w:hAnsiTheme="majorHAnsi" w:cstheme="majorHAnsi"/>
              </w:rPr>
            </w:pPr>
          </w:p>
        </w:tc>
      </w:tr>
    </w:tbl>
    <w:p w14:paraId="205C838C" w14:textId="77777777" w:rsidR="00E5214D" w:rsidRPr="004577A9" w:rsidRDefault="00E5214D" w:rsidP="00E5214D">
      <w:pPr>
        <w:jc w:val="both"/>
        <w:rPr>
          <w:rFonts w:asciiTheme="majorHAnsi" w:hAnsiTheme="majorHAnsi" w:cstheme="majorHAnsi"/>
        </w:rPr>
      </w:pPr>
    </w:p>
    <w:p w14:paraId="182F523A" w14:textId="77777777" w:rsidR="00E5214D" w:rsidRPr="004577A9" w:rsidRDefault="00E5214D" w:rsidP="00E5214D">
      <w:pPr>
        <w:jc w:val="both"/>
        <w:rPr>
          <w:rFonts w:asciiTheme="majorHAnsi" w:hAnsiTheme="majorHAnsi" w:cstheme="majorHAnsi"/>
        </w:rPr>
      </w:pPr>
      <w:r w:rsidRPr="004577A9">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6A722FAB" w14:textId="77777777" w:rsidR="00E5214D" w:rsidRPr="004577A9" w:rsidRDefault="00E5214D" w:rsidP="00E5214D">
      <w:pPr>
        <w:jc w:val="both"/>
        <w:rPr>
          <w:rFonts w:asciiTheme="majorHAnsi" w:hAnsiTheme="majorHAnsi" w:cstheme="majorHAnsi"/>
        </w:rPr>
      </w:pPr>
      <w:r w:rsidRPr="004577A9">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399BA098" w14:textId="77777777" w:rsidR="00E5214D" w:rsidRPr="004577A9" w:rsidRDefault="00E5214D" w:rsidP="00E5214D">
      <w:pPr>
        <w:rPr>
          <w:rFonts w:asciiTheme="majorHAnsi" w:hAnsiTheme="majorHAnsi" w:cstheme="majorHAnsi"/>
        </w:rPr>
      </w:pPr>
    </w:p>
    <w:p w14:paraId="226CA928" w14:textId="77777777" w:rsidR="00E5214D" w:rsidRPr="004577A9" w:rsidRDefault="00E5214D" w:rsidP="00E5214D">
      <w:pPr>
        <w:rPr>
          <w:rFonts w:asciiTheme="majorHAnsi" w:hAnsiTheme="majorHAnsi" w:cstheme="majorHAnsi"/>
        </w:rPr>
      </w:pPr>
      <w:r w:rsidRPr="004577A9">
        <w:rPr>
          <w:rFonts w:asciiTheme="majorHAnsi" w:hAnsiTheme="majorHAnsi" w:cstheme="majorHAnsi"/>
        </w:rPr>
        <w:t xml:space="preserve">Kraj in datum: </w:t>
      </w:r>
    </w:p>
    <w:p w14:paraId="3DA23760" w14:textId="77777777" w:rsidR="00E5214D" w:rsidRPr="004577A9" w:rsidRDefault="00E5214D" w:rsidP="00E5214D">
      <w:pPr>
        <w:rPr>
          <w:rFonts w:asciiTheme="majorHAnsi" w:hAnsiTheme="majorHAnsi" w:cstheme="majorHAnsi"/>
          <w:bCs/>
        </w:rPr>
      </w:pPr>
      <w:r w:rsidRPr="004577A9">
        <w:rPr>
          <w:rFonts w:asciiTheme="majorHAnsi" w:hAnsiTheme="majorHAnsi" w:cstheme="majorHAnsi"/>
        </w:rPr>
        <w:tab/>
      </w:r>
      <w:r w:rsidRPr="004577A9">
        <w:rPr>
          <w:rFonts w:asciiTheme="majorHAnsi" w:hAnsiTheme="majorHAnsi" w:cstheme="majorHAnsi"/>
        </w:rPr>
        <w:tab/>
      </w:r>
      <w:r w:rsidRPr="004577A9">
        <w:rPr>
          <w:rFonts w:asciiTheme="majorHAnsi" w:hAnsiTheme="majorHAnsi" w:cstheme="majorHAnsi"/>
        </w:rPr>
        <w:tab/>
      </w:r>
      <w:r w:rsidRPr="004577A9">
        <w:rPr>
          <w:rFonts w:asciiTheme="majorHAnsi" w:hAnsiTheme="majorHAnsi" w:cstheme="majorHAnsi"/>
        </w:rPr>
        <w:tab/>
      </w:r>
      <w:r w:rsidRPr="004577A9">
        <w:rPr>
          <w:rFonts w:asciiTheme="majorHAnsi" w:hAnsiTheme="majorHAnsi" w:cstheme="majorHAnsi"/>
        </w:rPr>
        <w:tab/>
      </w:r>
      <w:r w:rsidRPr="004577A9">
        <w:rPr>
          <w:rFonts w:asciiTheme="majorHAnsi" w:hAnsiTheme="majorHAnsi" w:cstheme="majorHAnsi"/>
        </w:rPr>
        <w:tab/>
      </w:r>
      <w:r w:rsidRPr="004577A9">
        <w:rPr>
          <w:rFonts w:asciiTheme="majorHAnsi" w:hAnsiTheme="majorHAnsi" w:cstheme="majorHAnsi"/>
        </w:rPr>
        <w:tab/>
      </w:r>
      <w:r w:rsidRPr="004577A9">
        <w:rPr>
          <w:rFonts w:asciiTheme="majorHAnsi" w:hAnsiTheme="majorHAnsi" w:cstheme="majorHAnsi"/>
        </w:rPr>
        <w:tab/>
      </w:r>
      <w:r w:rsidRPr="004577A9">
        <w:rPr>
          <w:rFonts w:asciiTheme="majorHAnsi" w:hAnsiTheme="majorHAnsi" w:cstheme="majorHAnsi"/>
          <w:bCs/>
        </w:rPr>
        <w:t>POBLASTITELJ</w:t>
      </w:r>
    </w:p>
    <w:p w14:paraId="13334188" w14:textId="77777777" w:rsidR="00E5214D" w:rsidRPr="004577A9" w:rsidRDefault="00E5214D" w:rsidP="00E5214D">
      <w:pPr>
        <w:rPr>
          <w:rFonts w:asciiTheme="majorHAnsi" w:hAnsiTheme="majorHAnsi" w:cstheme="majorHAnsi"/>
          <w:bCs/>
        </w:rPr>
      </w:pPr>
      <w:r w:rsidRPr="004577A9">
        <w:rPr>
          <w:rFonts w:asciiTheme="majorHAnsi" w:hAnsiTheme="majorHAnsi" w:cstheme="majorHAnsi"/>
          <w:bCs/>
        </w:rPr>
        <w:t xml:space="preserve">                                                                                                 ime in priimek pooblastitelja in podpis</w:t>
      </w:r>
    </w:p>
    <w:p w14:paraId="3065C836" w14:textId="77777777" w:rsidR="00E5214D" w:rsidRPr="004577A9" w:rsidRDefault="00E5214D" w:rsidP="00E5214D">
      <w:pPr>
        <w:rPr>
          <w:rFonts w:asciiTheme="majorHAnsi" w:hAnsiTheme="majorHAnsi" w:cstheme="majorHAnsi"/>
        </w:rPr>
      </w:pPr>
    </w:p>
    <w:p w14:paraId="4BBE963C" w14:textId="77777777" w:rsidR="00E5214D" w:rsidRPr="004577A9" w:rsidRDefault="00E5214D" w:rsidP="00E5214D">
      <w:pPr>
        <w:rPr>
          <w:rFonts w:asciiTheme="majorHAnsi" w:hAnsiTheme="majorHAnsi" w:cstheme="majorHAnsi"/>
        </w:rPr>
      </w:pPr>
      <w:r w:rsidRPr="004577A9">
        <w:rPr>
          <w:rFonts w:asciiTheme="majorHAnsi" w:hAnsiTheme="majorHAnsi" w:cstheme="majorHAnsi"/>
        </w:rPr>
        <w:tab/>
      </w:r>
      <w:r w:rsidRPr="004577A9">
        <w:rPr>
          <w:rFonts w:asciiTheme="majorHAnsi" w:hAnsiTheme="majorHAnsi" w:cstheme="majorHAnsi"/>
        </w:rPr>
        <w:tab/>
      </w:r>
      <w:r w:rsidRPr="004577A9">
        <w:rPr>
          <w:rFonts w:asciiTheme="majorHAnsi" w:hAnsiTheme="majorHAnsi" w:cstheme="majorHAnsi"/>
        </w:rPr>
        <w:tab/>
      </w:r>
      <w:r w:rsidRPr="004577A9">
        <w:rPr>
          <w:rFonts w:asciiTheme="majorHAnsi" w:hAnsiTheme="majorHAnsi" w:cstheme="majorHAnsi"/>
        </w:rPr>
        <w:tab/>
      </w:r>
      <w:r w:rsidRPr="004577A9">
        <w:rPr>
          <w:rFonts w:asciiTheme="majorHAnsi" w:hAnsiTheme="majorHAnsi" w:cstheme="majorHAnsi"/>
        </w:rPr>
        <w:tab/>
      </w:r>
    </w:p>
    <w:p w14:paraId="699654BC" w14:textId="77777777" w:rsidR="00E5214D" w:rsidRPr="004577A9" w:rsidRDefault="00E5214D" w:rsidP="00E5214D">
      <w:pPr>
        <w:rPr>
          <w:rFonts w:asciiTheme="majorHAnsi" w:hAnsiTheme="majorHAnsi" w:cstheme="majorHAnsi"/>
        </w:rPr>
      </w:pPr>
    </w:p>
    <w:p w14:paraId="473DA170" w14:textId="77777777" w:rsidR="00E5214D" w:rsidRDefault="00E5214D" w:rsidP="00E5214D">
      <w:pPr>
        <w:keepNext/>
        <w:ind w:left="720"/>
        <w:outlineLvl w:val="1"/>
        <w:rPr>
          <w:rFonts w:asciiTheme="majorHAnsi" w:hAnsiTheme="majorHAnsi" w:cstheme="majorHAnsi"/>
          <w:b/>
          <w:u w:val="single"/>
          <w:lang w:eastAsia="en-US"/>
        </w:rPr>
      </w:pPr>
    </w:p>
    <w:bookmarkEnd w:id="30"/>
    <w:p w14:paraId="66CDCCC8" w14:textId="77777777" w:rsidR="00FF175E" w:rsidRDefault="00FF175E"/>
    <w:sectPr w:rsidR="00FF175E" w:rsidSect="00CE657B">
      <w:headerReference w:type="default" r:id="rId7"/>
      <w:footerReference w:type="default" r:id="rId8"/>
      <w:headerReference w:type="first" r:id="rId9"/>
      <w:footerReference w:type="first" r:id="rId10"/>
      <w:pgSz w:w="11906" w:h="16838"/>
      <w:pgMar w:top="-1276"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261B1" w14:textId="77777777" w:rsidR="00E5214D" w:rsidRDefault="00E5214D" w:rsidP="00E5214D">
      <w:r>
        <w:separator/>
      </w:r>
    </w:p>
  </w:endnote>
  <w:endnote w:type="continuationSeparator" w:id="0">
    <w:p w14:paraId="610E246B" w14:textId="77777777" w:rsidR="00E5214D" w:rsidRDefault="00E5214D" w:rsidP="00E52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400B0" w14:textId="77777777" w:rsidR="000836F8" w:rsidRDefault="00E5214D" w:rsidP="00F460ED">
    <w:pPr>
      <w:pStyle w:val="Noga"/>
      <w:jc w:val="right"/>
      <w:rPr>
        <w:lang w:val="sl-SI"/>
      </w:rPr>
    </w:pPr>
  </w:p>
  <w:p w14:paraId="430B01E1" w14:textId="77777777" w:rsidR="000836F8" w:rsidRPr="0075427B" w:rsidRDefault="00E5214D" w:rsidP="00F460ED">
    <w:pPr>
      <w:pStyle w:val="Noga"/>
      <w:jc w:val="right"/>
      <w:rPr>
        <w:rFonts w:ascii="ITC NovareseBU" w:hAnsi="ITC NovareseBU"/>
        <w:lang w:val="sl-SI"/>
      </w:rPr>
    </w:pPr>
    <w:r>
      <w:rPr>
        <w:rFonts w:ascii="ITC NovareseBU" w:hAnsi="ITC NovareseBU"/>
      </w:rPr>
      <w:pict w14:anchorId="1E8F6A01">
        <v:rect id="_x0000_i1025" style="width:453.6pt;height:1.5pt" o:hralign="center" o:hrstd="t" o:hr="t" fillcolor="#a0a0a0" stroked="f"/>
      </w:pict>
    </w:r>
  </w:p>
  <w:p w14:paraId="1853F972" w14:textId="77777777" w:rsidR="000836F8" w:rsidRPr="00B54461" w:rsidRDefault="00E5214D"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68954E26" w14:textId="77777777" w:rsidR="000836F8" w:rsidRPr="00B54461" w:rsidRDefault="00E5214D"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r>
      <w:rPr>
        <w:rFonts w:asciiTheme="majorHAnsi" w:hAnsiTheme="majorHAnsi"/>
        <w:sz w:val="16"/>
        <w:szCs w:val="16"/>
        <w:lang w:val="sl-SI"/>
      </w:rPr>
      <w:t>Izvedba GOI del na vrtcu v Ajdovščini</w:t>
    </w:r>
    <w:r w:rsidRPr="00B54461">
      <w:rPr>
        <w:rFonts w:asciiTheme="majorHAnsi" w:hAnsiTheme="majorHAnsi"/>
        <w:sz w:val="16"/>
        <w:szCs w:val="16"/>
        <w:lang w:val="sl-SI"/>
      </w:rPr>
      <w:t>«</w:t>
    </w:r>
  </w:p>
  <w:p w14:paraId="42E3E970" w14:textId="77777777" w:rsidR="000836F8" w:rsidRPr="00B54461" w:rsidRDefault="00E5214D"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21</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067C8" w14:textId="77777777" w:rsidR="000836F8" w:rsidRDefault="00E5214D" w:rsidP="000F371E">
    <w:pPr>
      <w:pStyle w:val="Noga"/>
      <w:jc w:val="center"/>
      <w:rPr>
        <w:lang w:val="sl-SI"/>
      </w:rPr>
    </w:pPr>
  </w:p>
  <w:p w14:paraId="50BA3507" w14:textId="77777777" w:rsidR="000836F8" w:rsidRDefault="00E5214D" w:rsidP="000F371E">
    <w:pPr>
      <w:pStyle w:val="Noga"/>
      <w:jc w:val="center"/>
      <w:rPr>
        <w:lang w:val="sl-SI"/>
      </w:rPr>
    </w:pPr>
    <w:r>
      <w:pict w14:anchorId="7EE277B5">
        <v:rect id="_x0000_i1026" style="width:453.6pt;height:1.5pt" o:hralign="center" o:hrstd="t" o:hr="t" fillcolor="#a0a0a0" stroked="f"/>
      </w:pict>
    </w:r>
  </w:p>
  <w:p w14:paraId="1291316D" w14:textId="77777777" w:rsidR="000836F8" w:rsidRPr="00B05801" w:rsidRDefault="00E5214D" w:rsidP="000F371E">
    <w:pPr>
      <w:pStyle w:val="Noga"/>
      <w:jc w:val="center"/>
      <w:rPr>
        <w:color w:val="00B050"/>
        <w:lang w:val="sl-SI"/>
      </w:rPr>
    </w:pPr>
  </w:p>
  <w:p w14:paraId="6721DAF1" w14:textId="77777777" w:rsidR="000836F8" w:rsidRPr="000547A7" w:rsidRDefault="00E5214D"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31F7F" w14:textId="77777777" w:rsidR="00E5214D" w:rsidRDefault="00E5214D" w:rsidP="00E5214D">
      <w:r>
        <w:separator/>
      </w:r>
    </w:p>
  </w:footnote>
  <w:footnote w:type="continuationSeparator" w:id="0">
    <w:p w14:paraId="6D1AFDF0" w14:textId="77777777" w:rsidR="00E5214D" w:rsidRDefault="00E5214D" w:rsidP="00E5214D">
      <w:r>
        <w:continuationSeparator/>
      </w:r>
    </w:p>
  </w:footnote>
  <w:footnote w:id="1">
    <w:p w14:paraId="22672A2B" w14:textId="77777777" w:rsidR="00E5214D" w:rsidRPr="00DF0148" w:rsidRDefault="00E5214D" w:rsidP="00E5214D">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AC97D59" w14:textId="77777777" w:rsidR="00E5214D" w:rsidRPr="00C972CE" w:rsidRDefault="00E5214D" w:rsidP="00E5214D">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EDAB558" w14:textId="77777777" w:rsidR="00E5214D" w:rsidRPr="00602D9F" w:rsidRDefault="00E5214D" w:rsidP="00E5214D">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376BCE1B" w14:textId="77777777" w:rsidR="00E5214D" w:rsidRPr="00602D9F" w:rsidRDefault="00E5214D" w:rsidP="00E5214D">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DCEB32E" w14:textId="77777777" w:rsidR="00E5214D" w:rsidRPr="00602D9F" w:rsidRDefault="00E5214D" w:rsidP="00E5214D">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DBCCF97" w14:textId="77777777" w:rsidR="00E5214D" w:rsidRPr="00602D9F" w:rsidRDefault="00E5214D" w:rsidP="00E5214D">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0F74B291" w14:textId="77777777" w:rsidR="00E5214D" w:rsidRPr="00602D9F" w:rsidRDefault="00E5214D" w:rsidP="00E5214D">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AF32EEF" w14:textId="77777777" w:rsidR="00E5214D" w:rsidRPr="00602D9F" w:rsidRDefault="00E5214D" w:rsidP="00E5214D">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E5C3A87" w14:textId="77777777" w:rsidR="00E5214D" w:rsidRPr="00602D9F" w:rsidRDefault="00E5214D" w:rsidP="00E5214D">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33E0D42" w14:textId="77777777" w:rsidR="00E5214D" w:rsidRPr="0050796A" w:rsidRDefault="00E5214D" w:rsidP="00E5214D">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131"/>
      <w:tblW w:w="1062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4678"/>
      <w:gridCol w:w="3817"/>
    </w:tblGrid>
    <w:tr w:rsidR="000836F8" w:rsidRPr="00867C6A" w14:paraId="1AECDC41" w14:textId="77777777" w:rsidTr="004F27F8">
      <w:trPr>
        <w:trHeight w:val="1975"/>
      </w:trPr>
      <w:tc>
        <w:tcPr>
          <w:tcW w:w="2127" w:type="dxa"/>
        </w:tcPr>
        <w:p w14:paraId="511768AB" w14:textId="77777777" w:rsidR="000836F8" w:rsidRPr="00867C6A" w:rsidRDefault="00E5214D" w:rsidP="00A03319">
          <w:pPr>
            <w:overflowPunct w:val="0"/>
            <w:autoSpaceDE w:val="0"/>
            <w:autoSpaceDN w:val="0"/>
            <w:adjustRightInd w:val="0"/>
            <w:textAlignment w:val="baseline"/>
            <w:rPr>
              <w:sz w:val="24"/>
            </w:rPr>
          </w:pPr>
        </w:p>
      </w:tc>
      <w:tc>
        <w:tcPr>
          <w:tcW w:w="4678" w:type="dxa"/>
        </w:tcPr>
        <w:p w14:paraId="0A17432A" w14:textId="77777777" w:rsidR="000836F8" w:rsidRPr="00867C6A" w:rsidRDefault="00E5214D" w:rsidP="00A03319">
          <w:pPr>
            <w:rPr>
              <w:sz w:val="24"/>
            </w:rPr>
          </w:pPr>
        </w:p>
        <w:p w14:paraId="397849F8" w14:textId="77777777" w:rsidR="000836F8" w:rsidRPr="00867C6A" w:rsidRDefault="00E5214D" w:rsidP="00A03319">
          <w:pPr>
            <w:tabs>
              <w:tab w:val="left" w:pos="1440"/>
            </w:tabs>
            <w:overflowPunct w:val="0"/>
            <w:autoSpaceDE w:val="0"/>
            <w:autoSpaceDN w:val="0"/>
            <w:adjustRightInd w:val="0"/>
            <w:textAlignment w:val="baseline"/>
            <w:rPr>
              <w:sz w:val="24"/>
            </w:rPr>
          </w:pPr>
          <w:r w:rsidRPr="00867C6A">
            <w:rPr>
              <w:sz w:val="24"/>
            </w:rPr>
            <w:tab/>
          </w:r>
        </w:p>
        <w:p w14:paraId="56BA9346" w14:textId="77777777" w:rsidR="000836F8" w:rsidRPr="00867C6A" w:rsidRDefault="00E5214D" w:rsidP="00A03319">
          <w:pPr>
            <w:tabs>
              <w:tab w:val="left" w:pos="4020"/>
            </w:tabs>
            <w:overflowPunct w:val="0"/>
            <w:autoSpaceDE w:val="0"/>
            <w:autoSpaceDN w:val="0"/>
            <w:adjustRightInd w:val="0"/>
            <w:ind w:right="313"/>
            <w:textAlignment w:val="baseline"/>
            <w:rPr>
              <w:sz w:val="24"/>
            </w:rPr>
          </w:pPr>
        </w:p>
      </w:tc>
      <w:tc>
        <w:tcPr>
          <w:tcW w:w="3817" w:type="dxa"/>
        </w:tcPr>
        <w:p w14:paraId="4EB0B8A6" w14:textId="77777777" w:rsidR="000836F8" w:rsidRPr="00867C6A" w:rsidRDefault="00E5214D" w:rsidP="00A03319">
          <w:pPr>
            <w:tabs>
              <w:tab w:val="center" w:pos="4536"/>
              <w:tab w:val="right" w:pos="9072"/>
            </w:tabs>
            <w:overflowPunct w:val="0"/>
            <w:autoSpaceDE w:val="0"/>
            <w:autoSpaceDN w:val="0"/>
            <w:adjustRightInd w:val="0"/>
            <w:textAlignment w:val="baseline"/>
            <w:rPr>
              <w:sz w:val="24"/>
            </w:rPr>
          </w:pPr>
        </w:p>
        <w:p w14:paraId="6CA8986F" w14:textId="77777777" w:rsidR="000836F8" w:rsidRPr="00867C6A" w:rsidRDefault="00E5214D" w:rsidP="00A03319">
          <w:pPr>
            <w:tabs>
              <w:tab w:val="center" w:pos="4536"/>
              <w:tab w:val="right" w:pos="9072"/>
            </w:tabs>
            <w:overflowPunct w:val="0"/>
            <w:autoSpaceDE w:val="0"/>
            <w:autoSpaceDN w:val="0"/>
            <w:adjustRightInd w:val="0"/>
            <w:textAlignment w:val="baseline"/>
            <w:rPr>
              <w:sz w:val="24"/>
            </w:rPr>
          </w:pPr>
        </w:p>
      </w:tc>
    </w:tr>
  </w:tbl>
  <w:p w14:paraId="0BCA5BE5" w14:textId="77777777" w:rsidR="000836F8" w:rsidRDefault="00E5214D" w:rsidP="00CE657B">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D8D0D" w14:textId="77777777" w:rsidR="000836F8" w:rsidRPr="000F371E" w:rsidRDefault="00E5214D" w:rsidP="00DD1CF6">
    <w:pPr>
      <w:pStyle w:val="Glava"/>
      <w:rPr>
        <w:lang w:val="sl-SI"/>
      </w:rPr>
    </w:pPr>
    <w:r w:rsidRPr="001A159E">
      <w:rPr>
        <w:rFonts w:ascii="ITC NovareseBU" w:hAnsi="ITC NovareseBU"/>
        <w:noProof/>
        <w:sz w:val="22"/>
        <w:szCs w:val="22"/>
        <w:lang w:val="sl-SI"/>
      </w:rPr>
      <w:drawing>
        <wp:inline distT="0" distB="0" distL="0" distR="0" wp14:anchorId="617F8BAF" wp14:editId="751E9F26">
          <wp:extent cx="3298190" cy="792480"/>
          <wp:effectExtent l="0" t="0" r="0" b="762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1.1pt;height:11.1pt" o:bullet="t">
        <v:imagedata r:id="rId1" o:title="clip_image001"/>
      </v:shape>
    </w:pict>
  </w:numPicBullet>
  <w:abstractNum w:abstractNumId="0"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1"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3"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E5B172F"/>
    <w:multiLevelType w:val="hybridMultilevel"/>
    <w:tmpl w:val="B6B82D72"/>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0125670"/>
    <w:multiLevelType w:val="hybridMultilevel"/>
    <w:tmpl w:val="973452C2"/>
    <w:lvl w:ilvl="0" w:tplc="9168BB3C">
      <w:start w:val="5"/>
      <w:numFmt w:val="bullet"/>
      <w:lvlText w:val="-"/>
      <w:lvlJc w:val="left"/>
      <w:pPr>
        <w:tabs>
          <w:tab w:val="num" w:pos="360"/>
        </w:tabs>
        <w:ind w:left="360" w:hanging="360"/>
      </w:pPr>
      <w:rPr>
        <w:rFonts w:ascii="Arial" w:eastAsia="Times New Roman" w:hAnsi="Arial" w:cs="Arial"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475171"/>
    <w:multiLevelType w:val="hybridMultilevel"/>
    <w:tmpl w:val="BA2815EC"/>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3D1107A"/>
    <w:multiLevelType w:val="hybridMultilevel"/>
    <w:tmpl w:val="F372FA96"/>
    <w:lvl w:ilvl="0" w:tplc="CF8E08C6">
      <w:start w:val="10"/>
      <w:numFmt w:val="bullet"/>
      <w:pStyle w:val="Slog4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7F61482"/>
    <w:multiLevelType w:val="hybridMultilevel"/>
    <w:tmpl w:val="BE02E24A"/>
    <w:lvl w:ilvl="0" w:tplc="EB3887EC">
      <w:start w:val="1"/>
      <w:numFmt w:val="decimal"/>
      <w:pStyle w:val="Slog25"/>
      <w:lvlText w:val="%1."/>
      <w:lvlJc w:val="left"/>
      <w:pPr>
        <w:ind w:left="107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82A5074"/>
    <w:multiLevelType w:val="hybridMultilevel"/>
    <w:tmpl w:val="0E484258"/>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C3D7864"/>
    <w:multiLevelType w:val="hybridMultilevel"/>
    <w:tmpl w:val="10CCD9CE"/>
    <w:lvl w:ilvl="0" w:tplc="2DC2BEC4">
      <w:start w:val="10"/>
      <w:numFmt w:val="bullet"/>
      <w:pStyle w:val="Slog4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77"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76D63A1C"/>
    <w:multiLevelType w:val="hybridMultilevel"/>
    <w:tmpl w:val="9EEC537C"/>
    <w:lvl w:ilvl="0" w:tplc="14C40290">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50610120">
    <w:abstractNumId w:val="76"/>
  </w:num>
  <w:num w:numId="2" w16cid:durableId="609896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3677001">
    <w:abstractNumId w:val="59"/>
  </w:num>
  <w:num w:numId="4" w16cid:durableId="469371322">
    <w:abstractNumId w:val="48"/>
  </w:num>
  <w:num w:numId="5" w16cid:durableId="1172183895">
    <w:abstractNumId w:val="19"/>
  </w:num>
  <w:num w:numId="6" w16cid:durableId="84348989">
    <w:abstractNumId w:val="69"/>
  </w:num>
  <w:num w:numId="7" w16cid:durableId="527334864">
    <w:abstractNumId w:val="26"/>
  </w:num>
  <w:num w:numId="8" w16cid:durableId="1953659788">
    <w:abstractNumId w:val="72"/>
  </w:num>
  <w:num w:numId="9" w16cid:durableId="1777750451">
    <w:abstractNumId w:val="3"/>
  </w:num>
  <w:num w:numId="10" w16cid:durableId="1975483474">
    <w:abstractNumId w:val="73"/>
  </w:num>
  <w:num w:numId="11" w16cid:durableId="999623912">
    <w:abstractNumId w:val="13"/>
  </w:num>
  <w:num w:numId="12" w16cid:durableId="1886093134">
    <w:abstractNumId w:val="8"/>
  </w:num>
  <w:num w:numId="13" w16cid:durableId="509485753">
    <w:abstractNumId w:val="5"/>
  </w:num>
  <w:num w:numId="14" w16cid:durableId="1279484372">
    <w:abstractNumId w:val="29"/>
  </w:num>
  <w:num w:numId="15" w16cid:durableId="1049963624">
    <w:abstractNumId w:val="50"/>
  </w:num>
  <w:num w:numId="16" w16cid:durableId="1211187608">
    <w:abstractNumId w:val="1"/>
  </w:num>
  <w:num w:numId="17" w16cid:durableId="871654748">
    <w:abstractNumId w:val="75"/>
  </w:num>
  <w:num w:numId="18" w16cid:durableId="977614547">
    <w:abstractNumId w:val="10"/>
  </w:num>
  <w:num w:numId="19" w16cid:durableId="180239525">
    <w:abstractNumId w:val="4"/>
  </w:num>
  <w:num w:numId="20" w16cid:durableId="1253246037">
    <w:abstractNumId w:val="34"/>
  </w:num>
  <w:num w:numId="21" w16cid:durableId="1392848422">
    <w:abstractNumId w:val="9"/>
  </w:num>
  <w:num w:numId="22" w16cid:durableId="732628491">
    <w:abstractNumId w:val="63"/>
  </w:num>
  <w:num w:numId="23" w16cid:durableId="2065714173">
    <w:abstractNumId w:val="54"/>
  </w:num>
  <w:num w:numId="24" w16cid:durableId="1794443416">
    <w:abstractNumId w:val="64"/>
  </w:num>
  <w:num w:numId="25" w16cid:durableId="1817334637">
    <w:abstractNumId w:val="44"/>
  </w:num>
  <w:num w:numId="26" w16cid:durableId="934558673">
    <w:abstractNumId w:val="62"/>
  </w:num>
  <w:num w:numId="27" w16cid:durableId="1928419383">
    <w:abstractNumId w:val="24"/>
  </w:num>
  <w:num w:numId="28" w16cid:durableId="541408355">
    <w:abstractNumId w:val="24"/>
    <w:lvlOverride w:ilvl="0">
      <w:startOverride w:val="1"/>
    </w:lvlOverride>
  </w:num>
  <w:num w:numId="29" w16cid:durableId="1880704167">
    <w:abstractNumId w:val="58"/>
  </w:num>
  <w:num w:numId="30" w16cid:durableId="113255116">
    <w:abstractNumId w:val="42"/>
  </w:num>
  <w:num w:numId="31" w16cid:durableId="615671500">
    <w:abstractNumId w:val="53"/>
  </w:num>
  <w:num w:numId="32" w16cid:durableId="1870028673">
    <w:abstractNumId w:val="12"/>
  </w:num>
  <w:num w:numId="33" w16cid:durableId="755901045">
    <w:abstractNumId w:val="37"/>
  </w:num>
  <w:num w:numId="34" w16cid:durableId="563419058">
    <w:abstractNumId w:val="39"/>
  </w:num>
  <w:num w:numId="35" w16cid:durableId="936517534">
    <w:abstractNumId w:val="7"/>
  </w:num>
  <w:num w:numId="36" w16cid:durableId="695817278">
    <w:abstractNumId w:val="74"/>
  </w:num>
  <w:num w:numId="37" w16cid:durableId="655182071">
    <w:abstractNumId w:val="46"/>
  </w:num>
  <w:num w:numId="38" w16cid:durableId="1940478612">
    <w:abstractNumId w:val="11"/>
  </w:num>
  <w:num w:numId="39" w16cid:durableId="384137749">
    <w:abstractNumId w:val="66"/>
  </w:num>
  <w:num w:numId="40" w16cid:durableId="1565530486">
    <w:abstractNumId w:val="14"/>
  </w:num>
  <w:num w:numId="41" w16cid:durableId="1889411592">
    <w:abstractNumId w:val="51"/>
  </w:num>
  <w:num w:numId="42" w16cid:durableId="1077242640">
    <w:abstractNumId w:val="71"/>
  </w:num>
  <w:num w:numId="43" w16cid:durableId="265310304">
    <w:abstractNumId w:val="20"/>
  </w:num>
  <w:num w:numId="44" w16cid:durableId="714045701">
    <w:abstractNumId w:val="15"/>
  </w:num>
  <w:num w:numId="45" w16cid:durableId="396974595">
    <w:abstractNumId w:val="23"/>
  </w:num>
  <w:num w:numId="46" w16cid:durableId="1993175812">
    <w:abstractNumId w:val="67"/>
  </w:num>
  <w:num w:numId="47" w16cid:durableId="528690658">
    <w:abstractNumId w:val="47"/>
  </w:num>
  <w:num w:numId="48" w16cid:durableId="2058971047">
    <w:abstractNumId w:val="57"/>
  </w:num>
  <w:num w:numId="49" w16cid:durableId="1087463928">
    <w:abstractNumId w:val="41"/>
  </w:num>
  <w:num w:numId="50" w16cid:durableId="1430470637">
    <w:abstractNumId w:val="33"/>
    <w:lvlOverride w:ilvl="0">
      <w:startOverride w:val="1"/>
    </w:lvlOverride>
  </w:num>
  <w:num w:numId="51" w16cid:durableId="1681928283">
    <w:abstractNumId w:val="45"/>
  </w:num>
  <w:num w:numId="52" w16cid:durableId="1573656768">
    <w:abstractNumId w:val="40"/>
  </w:num>
  <w:num w:numId="53" w16cid:durableId="564608124">
    <w:abstractNumId w:val="6"/>
  </w:num>
  <w:num w:numId="54" w16cid:durableId="605889412">
    <w:abstractNumId w:val="49"/>
  </w:num>
  <w:num w:numId="55" w16cid:durableId="1005938230">
    <w:abstractNumId w:val="70"/>
  </w:num>
  <w:num w:numId="56" w16cid:durableId="1705793236">
    <w:abstractNumId w:val="31"/>
  </w:num>
  <w:num w:numId="57" w16cid:durableId="847210777">
    <w:abstractNumId w:val="16"/>
  </w:num>
  <w:num w:numId="58" w16cid:durableId="832989464">
    <w:abstractNumId w:val="35"/>
  </w:num>
  <w:num w:numId="59" w16cid:durableId="2096365892">
    <w:abstractNumId w:val="25"/>
  </w:num>
  <w:num w:numId="60" w16cid:durableId="1026754583">
    <w:abstractNumId w:val="56"/>
  </w:num>
  <w:num w:numId="61" w16cid:durableId="2024817693">
    <w:abstractNumId w:val="77"/>
  </w:num>
  <w:num w:numId="62" w16cid:durableId="1270047148">
    <w:abstractNumId w:val="18"/>
  </w:num>
  <w:num w:numId="63" w16cid:durableId="1426029447">
    <w:abstractNumId w:val="22"/>
  </w:num>
  <w:num w:numId="64" w16cid:durableId="1265457690">
    <w:abstractNumId w:val="78"/>
  </w:num>
  <w:num w:numId="65" w16cid:durableId="1913737206">
    <w:abstractNumId w:val="32"/>
  </w:num>
  <w:num w:numId="66" w16cid:durableId="1737164685">
    <w:abstractNumId w:val="52"/>
  </w:num>
  <w:num w:numId="67" w16cid:durableId="1400514308">
    <w:abstractNumId w:val="68"/>
  </w:num>
  <w:num w:numId="68" w16cid:durableId="1884095962">
    <w:abstractNumId w:val="28"/>
  </w:num>
  <w:num w:numId="69" w16cid:durableId="419177501">
    <w:abstractNumId w:val="30"/>
  </w:num>
  <w:num w:numId="70" w16cid:durableId="721514929">
    <w:abstractNumId w:val="27"/>
  </w:num>
  <w:num w:numId="71" w16cid:durableId="1894734780">
    <w:abstractNumId w:val="65"/>
  </w:num>
  <w:num w:numId="72" w16cid:durableId="202058615">
    <w:abstractNumId w:val="55"/>
  </w:num>
  <w:num w:numId="73" w16cid:durableId="695617608">
    <w:abstractNumId w:val="38"/>
  </w:num>
  <w:num w:numId="74" w16cid:durableId="769278223">
    <w:abstractNumId w:val="43"/>
  </w:num>
  <w:num w:numId="75" w16cid:durableId="307053761">
    <w:abstractNumId w:val="36"/>
  </w:num>
  <w:num w:numId="76" w16cid:durableId="1688406210">
    <w:abstractNumId w:val="61"/>
  </w:num>
  <w:num w:numId="77" w16cid:durableId="984623350">
    <w:abstractNumId w:val="60"/>
  </w:num>
  <w:num w:numId="78" w16cid:durableId="625354080">
    <w:abstractNumId w:val="1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14D"/>
    <w:rsid w:val="00E5214D"/>
    <w:rsid w:val="00FF17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8BAA8"/>
  <w15:chartTrackingRefBased/>
  <w15:docId w15:val="{BDC97B35-6075-4A88-88D0-F8D8A9B3B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214D"/>
    <w:pPr>
      <w:spacing w:after="0" w:line="240" w:lineRule="auto"/>
    </w:pPr>
    <w:rPr>
      <w:rFonts w:ascii="Arial" w:eastAsia="Calibri" w:hAnsi="Arial" w:cs="Times New Roman"/>
      <w:lang w:eastAsia="sl-SI"/>
    </w:rPr>
  </w:style>
  <w:style w:type="paragraph" w:styleId="Naslov1">
    <w:name w:val="heading 1"/>
    <w:aliases w:val="SKLOP_AZ"/>
    <w:basedOn w:val="Navaden"/>
    <w:next w:val="Navaden"/>
    <w:link w:val="Naslov1Znak"/>
    <w:uiPriority w:val="99"/>
    <w:qFormat/>
    <w:rsid w:val="00E5214D"/>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E5214D"/>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E5214D"/>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E5214D"/>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E5214D"/>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E5214D"/>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E5214D"/>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E5214D"/>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E5214D"/>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9"/>
    <w:rsid w:val="00E5214D"/>
    <w:rPr>
      <w:rFonts w:ascii="Arial" w:eastAsia="Calibri" w:hAnsi="Arial" w:cs="Times New Roman"/>
      <w:b/>
      <w:bCs/>
      <w:kern w:val="32"/>
      <w:sz w:val="32"/>
      <w:szCs w:val="32"/>
      <w:lang w:val="x-none" w:eastAsia="sl-SI"/>
    </w:rPr>
  </w:style>
  <w:style w:type="character" w:customStyle="1" w:styleId="Naslov2Znak">
    <w:name w:val="Naslov 2 Znak"/>
    <w:aliases w:val="Naslov 22 Znak"/>
    <w:basedOn w:val="Privzetapisavaodstavka"/>
    <w:link w:val="Naslov2"/>
    <w:rsid w:val="00E5214D"/>
    <w:rPr>
      <w:rFonts w:ascii="Cambria" w:eastAsia="Calibri" w:hAnsi="Cambria" w:cs="Times New Roman"/>
      <w:b/>
      <w:bCs/>
      <w:i/>
      <w:iCs/>
      <w:sz w:val="28"/>
      <w:szCs w:val="28"/>
      <w:lang w:val="x-none" w:eastAsia="sl-SI"/>
    </w:rPr>
  </w:style>
  <w:style w:type="character" w:customStyle="1" w:styleId="Naslov3Znak">
    <w:name w:val="Naslov 3 Znak"/>
    <w:basedOn w:val="Privzetapisavaodstavka"/>
    <w:link w:val="Naslov3"/>
    <w:rsid w:val="00E5214D"/>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uiPriority w:val="99"/>
    <w:rsid w:val="00E5214D"/>
    <w:rPr>
      <w:rFonts w:ascii="Arial" w:eastAsia="Calibri" w:hAnsi="Arial" w:cs="Times New Roman"/>
      <w:b/>
      <w:bCs/>
      <w:sz w:val="28"/>
      <w:szCs w:val="28"/>
      <w:lang w:val="x-none" w:eastAsia="sl-SI"/>
    </w:rPr>
  </w:style>
  <w:style w:type="character" w:customStyle="1" w:styleId="Naslov5Znak">
    <w:name w:val="Naslov 5 Znak"/>
    <w:basedOn w:val="Privzetapisavaodstavka"/>
    <w:link w:val="Naslov5"/>
    <w:rsid w:val="00E5214D"/>
    <w:rPr>
      <w:rFonts w:ascii="Arial" w:eastAsia="Calibri" w:hAnsi="Arial" w:cs="Times New Roman"/>
      <w:b/>
      <w:bCs/>
      <w:i/>
      <w:iCs/>
      <w:sz w:val="26"/>
      <w:szCs w:val="26"/>
      <w:lang w:val="x-none" w:eastAsia="sl-SI"/>
    </w:rPr>
  </w:style>
  <w:style w:type="character" w:customStyle="1" w:styleId="Naslov6Znak">
    <w:name w:val="Naslov 6 Znak"/>
    <w:basedOn w:val="Privzetapisavaodstavka"/>
    <w:link w:val="Naslov6"/>
    <w:rsid w:val="00E5214D"/>
    <w:rPr>
      <w:rFonts w:ascii="Arial" w:eastAsia="Calibri" w:hAnsi="Arial" w:cs="Times New Roman"/>
      <w:b/>
      <w:bCs/>
      <w:sz w:val="20"/>
      <w:szCs w:val="20"/>
      <w:lang w:val="x-none" w:eastAsia="sl-SI"/>
    </w:rPr>
  </w:style>
  <w:style w:type="character" w:customStyle="1" w:styleId="Naslov7Znak">
    <w:name w:val="Naslov 7 Znak"/>
    <w:basedOn w:val="Privzetapisavaodstavka"/>
    <w:link w:val="Naslov7"/>
    <w:rsid w:val="00E5214D"/>
    <w:rPr>
      <w:rFonts w:ascii="Arial" w:eastAsia="Calibri" w:hAnsi="Arial" w:cs="Times New Roman"/>
      <w:sz w:val="24"/>
      <w:szCs w:val="24"/>
      <w:lang w:val="x-none" w:eastAsia="sl-SI"/>
    </w:rPr>
  </w:style>
  <w:style w:type="character" w:customStyle="1" w:styleId="Naslov8Znak">
    <w:name w:val="Naslov 8 Znak"/>
    <w:basedOn w:val="Privzetapisavaodstavka"/>
    <w:link w:val="Naslov8"/>
    <w:rsid w:val="00E5214D"/>
    <w:rPr>
      <w:rFonts w:ascii="Arial" w:eastAsia="Calibri" w:hAnsi="Arial" w:cs="Times New Roman"/>
      <w:i/>
      <w:iCs/>
      <w:sz w:val="24"/>
      <w:szCs w:val="24"/>
      <w:lang w:val="x-none" w:eastAsia="sl-SI"/>
    </w:rPr>
  </w:style>
  <w:style w:type="character" w:customStyle="1" w:styleId="Naslov9Znak">
    <w:name w:val="Naslov 9 Znak"/>
    <w:basedOn w:val="Privzetapisavaodstavka"/>
    <w:link w:val="Naslov9"/>
    <w:rsid w:val="00E5214D"/>
    <w:rPr>
      <w:rFonts w:ascii="Arial" w:eastAsia="Calibri" w:hAnsi="Arial" w:cs="Times New Roman"/>
      <w:b/>
      <w:i/>
      <w:sz w:val="20"/>
      <w:szCs w:val="20"/>
      <w:u w:val="single"/>
      <w:lang w:val="x-none" w:eastAsia="sl-SI"/>
    </w:rPr>
  </w:style>
  <w:style w:type="paragraph" w:customStyle="1" w:styleId="1">
    <w:name w:val="1"/>
    <w:basedOn w:val="Pripombabesedilo"/>
    <w:next w:val="Pripombabesedilo"/>
    <w:rsid w:val="00E5214D"/>
    <w:pPr>
      <w:spacing w:line="276" w:lineRule="auto"/>
    </w:pPr>
    <w:rPr>
      <w:b/>
      <w:bCs/>
      <w:lang w:eastAsia="sl-SI"/>
    </w:rPr>
  </w:style>
  <w:style w:type="paragraph" w:styleId="Pripombabesedilo">
    <w:name w:val="annotation text"/>
    <w:basedOn w:val="Navaden"/>
    <w:link w:val="PripombabesediloZnak"/>
    <w:rsid w:val="00E5214D"/>
    <w:rPr>
      <w:sz w:val="20"/>
      <w:szCs w:val="20"/>
      <w:lang w:val="x-none" w:eastAsia="x-none"/>
    </w:rPr>
  </w:style>
  <w:style w:type="character" w:customStyle="1" w:styleId="PripombabesediloZnak">
    <w:name w:val="Pripomba – besedilo Znak"/>
    <w:basedOn w:val="Privzetapisavaodstavka"/>
    <w:link w:val="Pripombabesedilo"/>
    <w:rsid w:val="00E5214D"/>
    <w:rPr>
      <w:rFonts w:ascii="Arial" w:eastAsia="Calibri" w:hAnsi="Arial" w:cs="Times New Roman"/>
      <w:sz w:val="20"/>
      <w:szCs w:val="20"/>
      <w:lang w:val="x-none" w:eastAsia="x-none"/>
    </w:rPr>
  </w:style>
  <w:style w:type="paragraph" w:styleId="Besedilooblaka">
    <w:name w:val="Balloon Text"/>
    <w:basedOn w:val="Navaden"/>
    <w:link w:val="BesedilooblakaZnak"/>
    <w:rsid w:val="00E5214D"/>
    <w:rPr>
      <w:rFonts w:ascii="Tahoma" w:hAnsi="Tahoma"/>
      <w:sz w:val="16"/>
      <w:szCs w:val="16"/>
      <w:lang w:val="x-none"/>
    </w:rPr>
  </w:style>
  <w:style w:type="character" w:customStyle="1" w:styleId="BesedilooblakaZnak">
    <w:name w:val="Besedilo oblačka Znak"/>
    <w:basedOn w:val="Privzetapisavaodstavka"/>
    <w:link w:val="Besedilooblaka"/>
    <w:rsid w:val="00E5214D"/>
    <w:rPr>
      <w:rFonts w:ascii="Tahoma" w:eastAsia="Calibri"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E5214D"/>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basedOn w:val="Privzetapisavaodstavka"/>
    <w:link w:val="Glava"/>
    <w:rsid w:val="00E5214D"/>
    <w:rPr>
      <w:rFonts w:ascii="Arial" w:eastAsia="Calibri" w:hAnsi="Arial" w:cs="Times New Roman"/>
      <w:sz w:val="20"/>
      <w:szCs w:val="20"/>
      <w:lang w:val="x-none" w:eastAsia="sl-SI"/>
    </w:rPr>
  </w:style>
  <w:style w:type="paragraph" w:styleId="Noga">
    <w:name w:val="footer"/>
    <w:aliases w:val="Footer-PR"/>
    <w:basedOn w:val="Navaden"/>
    <w:link w:val="NogaZnak"/>
    <w:qFormat/>
    <w:rsid w:val="00E5214D"/>
    <w:pPr>
      <w:tabs>
        <w:tab w:val="center" w:pos="4536"/>
        <w:tab w:val="right" w:pos="9072"/>
      </w:tabs>
    </w:pPr>
    <w:rPr>
      <w:sz w:val="20"/>
      <w:szCs w:val="20"/>
      <w:lang w:val="x-none"/>
    </w:rPr>
  </w:style>
  <w:style w:type="character" w:customStyle="1" w:styleId="NogaZnak">
    <w:name w:val="Noga Znak"/>
    <w:aliases w:val="Footer-PR Znak"/>
    <w:basedOn w:val="Privzetapisavaodstavka"/>
    <w:link w:val="Noga"/>
    <w:rsid w:val="00E5214D"/>
    <w:rPr>
      <w:rFonts w:ascii="Arial" w:eastAsia="Calibri" w:hAnsi="Arial" w:cs="Times New Roman"/>
      <w:sz w:val="20"/>
      <w:szCs w:val="20"/>
      <w:lang w:val="x-none" w:eastAsia="sl-SI"/>
    </w:rPr>
  </w:style>
  <w:style w:type="paragraph" w:styleId="Naslov">
    <w:name w:val="Title"/>
    <w:basedOn w:val="Navaden"/>
    <w:link w:val="NaslovZnak"/>
    <w:qFormat/>
    <w:rsid w:val="00E5214D"/>
    <w:pPr>
      <w:jc w:val="center"/>
    </w:pPr>
    <w:rPr>
      <w:b/>
      <w:sz w:val="20"/>
      <w:szCs w:val="20"/>
      <w:lang w:val="x-none"/>
    </w:rPr>
  </w:style>
  <w:style w:type="character" w:customStyle="1" w:styleId="NaslovZnak">
    <w:name w:val="Naslov Znak"/>
    <w:basedOn w:val="Privzetapisavaodstavka"/>
    <w:link w:val="Naslov"/>
    <w:rsid w:val="00E5214D"/>
    <w:rPr>
      <w:rFonts w:ascii="Arial" w:eastAsia="Calibri" w:hAnsi="Arial" w:cs="Times New Roman"/>
      <w:b/>
      <w:sz w:val="20"/>
      <w:szCs w:val="20"/>
      <w:lang w:val="x-none" w:eastAsia="sl-SI"/>
    </w:rPr>
  </w:style>
  <w:style w:type="paragraph" w:customStyle="1" w:styleId="BESEDILO">
    <w:name w:val="BESEDILO"/>
    <w:rsid w:val="00E5214D"/>
    <w:pPr>
      <w:keepLines/>
      <w:widowControl w:val="0"/>
      <w:tabs>
        <w:tab w:val="left" w:pos="2155"/>
      </w:tabs>
      <w:spacing w:after="0" w:line="276" w:lineRule="auto"/>
      <w:ind w:right="6"/>
      <w:jc w:val="both"/>
    </w:pPr>
    <w:rPr>
      <w:rFonts w:ascii="Arial" w:eastAsia="Calibri" w:hAnsi="Arial" w:cs="Times New Roman"/>
      <w:kern w:val="16"/>
    </w:rPr>
  </w:style>
  <w:style w:type="paragraph" w:customStyle="1" w:styleId="Naslov1MK">
    <w:name w:val="Naslov 1 MK"/>
    <w:basedOn w:val="Naslov1"/>
    <w:rsid w:val="00E5214D"/>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E5214D"/>
    <w:pPr>
      <w:tabs>
        <w:tab w:val="num" w:pos="1080"/>
      </w:tabs>
      <w:ind w:left="1080" w:hanging="720"/>
    </w:pPr>
    <w:rPr>
      <w:rFonts w:cs="Arial"/>
      <w:b/>
    </w:rPr>
  </w:style>
  <w:style w:type="character" w:customStyle="1" w:styleId="ZadevapripombeZnak1">
    <w:name w:val="Zadeva pripombe Znak1"/>
    <w:link w:val="Zadevapripombe"/>
    <w:semiHidden/>
    <w:locked/>
    <w:rsid w:val="00E5214D"/>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E5214D"/>
    <w:rPr>
      <w:rFonts w:ascii="Calibri" w:eastAsiaTheme="minorHAnsi" w:hAnsi="Calibri" w:cstheme="minorBidi"/>
      <w:b/>
      <w:szCs w:val="22"/>
    </w:rPr>
  </w:style>
  <w:style w:type="character" w:customStyle="1" w:styleId="ZadevapripombeZnak">
    <w:name w:val="Zadeva pripombe Znak"/>
    <w:basedOn w:val="PripombabesediloZnak"/>
    <w:semiHidden/>
    <w:rsid w:val="00E5214D"/>
    <w:rPr>
      <w:rFonts w:ascii="Arial" w:eastAsia="Calibri" w:hAnsi="Arial" w:cs="Times New Roman"/>
      <w:b/>
      <w:bCs/>
      <w:sz w:val="20"/>
      <w:szCs w:val="20"/>
      <w:lang w:val="x-none" w:eastAsia="x-none"/>
    </w:rPr>
  </w:style>
  <w:style w:type="character" w:styleId="Hiperpovezava">
    <w:name w:val="Hyperlink"/>
    <w:uiPriority w:val="99"/>
    <w:rsid w:val="00E5214D"/>
    <w:rPr>
      <w:rFonts w:cs="Times New Roman"/>
      <w:color w:val="0000FF"/>
      <w:u w:val="single"/>
    </w:rPr>
  </w:style>
  <w:style w:type="paragraph" w:styleId="Telobesedila2">
    <w:name w:val="Body Text 2"/>
    <w:basedOn w:val="Navaden"/>
    <w:link w:val="Telobesedila2Znak"/>
    <w:rsid w:val="00E5214D"/>
    <w:pPr>
      <w:jc w:val="both"/>
    </w:pPr>
    <w:rPr>
      <w:b/>
      <w:sz w:val="20"/>
      <w:szCs w:val="20"/>
      <w:lang w:val="x-none"/>
    </w:rPr>
  </w:style>
  <w:style w:type="character" w:customStyle="1" w:styleId="Telobesedila2Znak">
    <w:name w:val="Telo besedila 2 Znak"/>
    <w:basedOn w:val="Privzetapisavaodstavka"/>
    <w:link w:val="Telobesedila2"/>
    <w:rsid w:val="00E5214D"/>
    <w:rPr>
      <w:rFonts w:ascii="Arial" w:eastAsia="Calibri" w:hAnsi="Arial" w:cs="Times New Roman"/>
      <w:b/>
      <w:sz w:val="20"/>
      <w:szCs w:val="20"/>
      <w:lang w:val="x-none" w:eastAsia="sl-SI"/>
    </w:rPr>
  </w:style>
  <w:style w:type="paragraph" w:customStyle="1" w:styleId="Naslov3MK">
    <w:name w:val="Naslov 3 MK"/>
    <w:basedOn w:val="Naslov1"/>
    <w:rsid w:val="00E5214D"/>
    <w:pPr>
      <w:tabs>
        <w:tab w:val="num" w:pos="1440"/>
      </w:tabs>
      <w:ind w:left="1440" w:hanging="360"/>
      <w:jc w:val="both"/>
    </w:pPr>
    <w:rPr>
      <w:rFonts w:cs="Arial"/>
      <w:bCs w:val="0"/>
      <w:kern w:val="28"/>
      <w:sz w:val="22"/>
      <w:szCs w:val="22"/>
    </w:rPr>
  </w:style>
  <w:style w:type="character" w:customStyle="1" w:styleId="searchletnik">
    <w:name w:val="searchletnik"/>
    <w:rsid w:val="00E5214D"/>
    <w:rPr>
      <w:rFonts w:cs="Times New Roman"/>
    </w:rPr>
  </w:style>
  <w:style w:type="paragraph" w:customStyle="1" w:styleId="Style1">
    <w:name w:val="Style1"/>
    <w:basedOn w:val="Navaden"/>
    <w:rsid w:val="00E5214D"/>
    <w:pPr>
      <w:tabs>
        <w:tab w:val="num" w:pos="720"/>
      </w:tabs>
      <w:spacing w:after="60"/>
      <w:ind w:left="714" w:hanging="357"/>
      <w:jc w:val="both"/>
    </w:pPr>
    <w:rPr>
      <w:rFonts w:ascii="Times New Roman" w:hAnsi="Times New Roman"/>
      <w:szCs w:val="24"/>
    </w:rPr>
  </w:style>
  <w:style w:type="paragraph" w:customStyle="1" w:styleId="p">
    <w:name w:val="p"/>
    <w:basedOn w:val="Navaden"/>
    <w:rsid w:val="00E5214D"/>
    <w:pPr>
      <w:spacing w:before="40" w:after="10"/>
      <w:ind w:left="10" w:right="10" w:firstLine="240"/>
      <w:jc w:val="both"/>
    </w:pPr>
    <w:rPr>
      <w:rFonts w:cs="Arial"/>
      <w:color w:val="222222"/>
      <w:lang w:val="en-US"/>
    </w:rPr>
  </w:style>
  <w:style w:type="character" w:customStyle="1" w:styleId="Naslov2MKZnak">
    <w:name w:val="Naslov 2 MK Znak"/>
    <w:rsid w:val="00E5214D"/>
    <w:rPr>
      <w:rFonts w:ascii="Arial" w:hAnsi="Arial"/>
      <w:b/>
      <w:sz w:val="22"/>
      <w:lang w:val="sl-SI" w:eastAsia="sl-SI"/>
    </w:rPr>
  </w:style>
  <w:style w:type="paragraph" w:styleId="Telobesedila3">
    <w:name w:val="Body Text 3"/>
    <w:basedOn w:val="Navaden"/>
    <w:link w:val="Telobesedila3Znak"/>
    <w:rsid w:val="00E5214D"/>
    <w:pPr>
      <w:spacing w:after="120"/>
    </w:pPr>
    <w:rPr>
      <w:sz w:val="16"/>
      <w:szCs w:val="16"/>
      <w:lang w:val="x-none"/>
    </w:rPr>
  </w:style>
  <w:style w:type="character" w:customStyle="1" w:styleId="Telobesedila3Znak">
    <w:name w:val="Telo besedila 3 Znak"/>
    <w:basedOn w:val="Privzetapisavaodstavka"/>
    <w:link w:val="Telobesedila3"/>
    <w:rsid w:val="00E5214D"/>
    <w:rPr>
      <w:rFonts w:ascii="Arial" w:eastAsia="Calibri" w:hAnsi="Arial"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E5214D"/>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basedOn w:val="Privzetapisavaodstavka"/>
    <w:link w:val="Telobesedila"/>
    <w:rsid w:val="00E5214D"/>
    <w:rPr>
      <w:rFonts w:ascii="Arial" w:eastAsia="Calibri" w:hAnsi="Arial" w:cs="Times New Roman"/>
      <w:sz w:val="20"/>
      <w:szCs w:val="20"/>
      <w:lang w:val="x-none" w:eastAsia="sl-SI"/>
    </w:rPr>
  </w:style>
  <w:style w:type="character" w:customStyle="1" w:styleId="Naslov3MKZnak">
    <w:name w:val="Naslov 3 MK Znak"/>
    <w:rsid w:val="00E5214D"/>
    <w:rPr>
      <w:rFonts w:ascii="Arial" w:hAnsi="Arial"/>
      <w:b/>
      <w:kern w:val="28"/>
      <w:sz w:val="22"/>
      <w:lang w:val="sl-SI" w:eastAsia="sl-SI"/>
    </w:rPr>
  </w:style>
  <w:style w:type="paragraph" w:customStyle="1" w:styleId="0Naslov1MK">
    <w:name w:val="0 Naslov 1 MK"/>
    <w:basedOn w:val="Naslov1"/>
    <w:rsid w:val="00E5214D"/>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E5214D"/>
    <w:pPr>
      <w:jc w:val="both"/>
    </w:pPr>
    <w:rPr>
      <w:rFonts w:ascii="Verdana" w:hAnsi="Verdana"/>
      <w:sz w:val="20"/>
      <w:szCs w:val="24"/>
    </w:rPr>
  </w:style>
  <w:style w:type="paragraph" w:styleId="Sprotnaopomba-besedilo">
    <w:name w:val="footnote text"/>
    <w:basedOn w:val="Navaden"/>
    <w:link w:val="Sprotnaopomba-besediloZnak"/>
    <w:semiHidden/>
    <w:rsid w:val="00E5214D"/>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semiHidden/>
    <w:rsid w:val="00E5214D"/>
    <w:rPr>
      <w:rFonts w:ascii="Times New Roman" w:eastAsia="Calibri" w:hAnsi="Times New Roman" w:cs="Times New Roman"/>
      <w:sz w:val="20"/>
      <w:szCs w:val="20"/>
      <w:lang w:val="x-none" w:eastAsia="sl-SI"/>
    </w:rPr>
  </w:style>
  <w:style w:type="paragraph" w:customStyle="1" w:styleId="esegmentp">
    <w:name w:val="esegment_p"/>
    <w:basedOn w:val="Navaden"/>
    <w:rsid w:val="00E5214D"/>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E5214D"/>
    <w:pPr>
      <w:spacing w:after="210"/>
      <w:jc w:val="center"/>
    </w:pPr>
    <w:rPr>
      <w:rFonts w:ascii="Times New Roman" w:hAnsi="Times New Roman"/>
      <w:b/>
      <w:bCs/>
      <w:color w:val="313131"/>
      <w:sz w:val="24"/>
      <w:szCs w:val="24"/>
    </w:rPr>
  </w:style>
  <w:style w:type="paragraph" w:styleId="Navadensplet">
    <w:name w:val="Normal (Web)"/>
    <w:basedOn w:val="Navaden"/>
    <w:rsid w:val="00E5214D"/>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E5214D"/>
    <w:rPr>
      <w:rFonts w:ascii="Franklin Gothic Medium" w:hAnsi="Franklin Gothic Medium"/>
      <w:b/>
      <w:shd w:val="clear" w:color="auto" w:fill="FFFFFF"/>
    </w:rPr>
  </w:style>
  <w:style w:type="paragraph" w:customStyle="1" w:styleId="Heading11">
    <w:name w:val="Heading #11"/>
    <w:basedOn w:val="Navaden"/>
    <w:link w:val="Heading1"/>
    <w:rsid w:val="00E5214D"/>
    <w:pPr>
      <w:shd w:val="clear" w:color="auto" w:fill="FFFFFF"/>
      <w:spacing w:before="360" w:line="227" w:lineRule="exact"/>
      <w:jc w:val="center"/>
      <w:outlineLvl w:val="0"/>
    </w:pPr>
    <w:rPr>
      <w:rFonts w:ascii="Franklin Gothic Medium" w:eastAsiaTheme="minorHAnsi" w:hAnsi="Franklin Gothic Medium" w:cstheme="minorBidi"/>
      <w:b/>
      <w:lang w:eastAsia="en-US"/>
    </w:rPr>
  </w:style>
  <w:style w:type="character" w:customStyle="1" w:styleId="Bodytext5">
    <w:name w:val="Body text (5)"/>
    <w:link w:val="Bodytext51"/>
    <w:locked/>
    <w:rsid w:val="00E5214D"/>
    <w:rPr>
      <w:rFonts w:ascii="Franklin Gothic Medium" w:hAnsi="Franklin Gothic Medium"/>
      <w:b/>
      <w:shd w:val="clear" w:color="auto" w:fill="FFFFFF"/>
    </w:rPr>
  </w:style>
  <w:style w:type="paragraph" w:customStyle="1" w:styleId="Bodytext51">
    <w:name w:val="Body text (5)1"/>
    <w:basedOn w:val="Navaden"/>
    <w:link w:val="Bodytext5"/>
    <w:rsid w:val="00E5214D"/>
    <w:pPr>
      <w:shd w:val="clear" w:color="auto" w:fill="FFFFFF"/>
      <w:spacing w:after="600" w:line="205" w:lineRule="exact"/>
    </w:pPr>
    <w:rPr>
      <w:rFonts w:ascii="Franklin Gothic Medium" w:eastAsiaTheme="minorHAnsi" w:hAnsi="Franklin Gothic Medium" w:cstheme="minorBidi"/>
      <w:b/>
      <w:lang w:eastAsia="en-US"/>
    </w:rPr>
  </w:style>
  <w:style w:type="character" w:customStyle="1" w:styleId="Tablecaption">
    <w:name w:val="Table caption"/>
    <w:link w:val="Tablecaption1"/>
    <w:locked/>
    <w:rsid w:val="00E5214D"/>
    <w:rPr>
      <w:rFonts w:ascii="Candara" w:hAnsi="Candara"/>
      <w:b/>
      <w:sz w:val="18"/>
      <w:shd w:val="clear" w:color="auto" w:fill="FFFFFF"/>
    </w:rPr>
  </w:style>
  <w:style w:type="paragraph" w:customStyle="1" w:styleId="Tablecaption1">
    <w:name w:val="Table caption1"/>
    <w:basedOn w:val="Navaden"/>
    <w:link w:val="Tablecaption"/>
    <w:rsid w:val="00E5214D"/>
    <w:pPr>
      <w:shd w:val="clear" w:color="auto" w:fill="FFFFFF"/>
      <w:spacing w:line="240" w:lineRule="atLeast"/>
    </w:pPr>
    <w:rPr>
      <w:rFonts w:ascii="Candara" w:eastAsiaTheme="minorHAnsi" w:hAnsi="Candara" w:cstheme="minorBidi"/>
      <w:b/>
      <w:sz w:val="18"/>
      <w:lang w:eastAsia="en-US"/>
    </w:rPr>
  </w:style>
  <w:style w:type="character" w:customStyle="1" w:styleId="Bodytext4">
    <w:name w:val="Body text (4)"/>
    <w:link w:val="Bodytext41"/>
    <w:locked/>
    <w:rsid w:val="00E5214D"/>
    <w:rPr>
      <w:rFonts w:ascii="Franklin Gothic Medium" w:hAnsi="Franklin Gothic Medium"/>
      <w:sz w:val="16"/>
      <w:shd w:val="clear" w:color="auto" w:fill="FFFFFF"/>
    </w:rPr>
  </w:style>
  <w:style w:type="paragraph" w:customStyle="1" w:styleId="Bodytext41">
    <w:name w:val="Body text (4)1"/>
    <w:basedOn w:val="Navaden"/>
    <w:link w:val="Bodytext4"/>
    <w:rsid w:val="00E5214D"/>
    <w:pPr>
      <w:shd w:val="clear" w:color="auto" w:fill="FFFFFF"/>
      <w:spacing w:line="240" w:lineRule="atLeast"/>
    </w:pPr>
    <w:rPr>
      <w:rFonts w:ascii="Franklin Gothic Medium" w:eastAsiaTheme="minorHAnsi" w:hAnsi="Franklin Gothic Medium" w:cstheme="minorBidi"/>
      <w:sz w:val="16"/>
      <w:lang w:eastAsia="en-US"/>
    </w:rPr>
  </w:style>
  <w:style w:type="character" w:customStyle="1" w:styleId="Bodytext2">
    <w:name w:val="Body text (2)"/>
    <w:link w:val="Bodytext21"/>
    <w:locked/>
    <w:rsid w:val="00E5214D"/>
    <w:rPr>
      <w:rFonts w:ascii="Franklin Gothic Medium" w:hAnsi="Franklin Gothic Medium"/>
      <w:shd w:val="clear" w:color="auto" w:fill="FFFFFF"/>
    </w:rPr>
  </w:style>
  <w:style w:type="paragraph" w:customStyle="1" w:styleId="Bodytext21">
    <w:name w:val="Body text (2)1"/>
    <w:basedOn w:val="Navaden"/>
    <w:link w:val="Bodytext2"/>
    <w:rsid w:val="00E5214D"/>
    <w:pPr>
      <w:shd w:val="clear" w:color="auto" w:fill="FFFFFF"/>
      <w:spacing w:line="240" w:lineRule="atLeast"/>
    </w:pPr>
    <w:rPr>
      <w:rFonts w:ascii="Franklin Gothic Medium" w:eastAsiaTheme="minorHAnsi" w:hAnsi="Franklin Gothic Medium" w:cstheme="minorBidi"/>
      <w:lang w:eastAsia="en-US"/>
    </w:rPr>
  </w:style>
  <w:style w:type="character" w:customStyle="1" w:styleId="Bodytext6">
    <w:name w:val="Body text (6)"/>
    <w:link w:val="Bodytext61"/>
    <w:locked/>
    <w:rsid w:val="00E5214D"/>
    <w:rPr>
      <w:rFonts w:ascii="Franklin Gothic Medium" w:hAnsi="Franklin Gothic Medium"/>
      <w:b/>
      <w:shd w:val="clear" w:color="auto" w:fill="FFFFFF"/>
    </w:rPr>
  </w:style>
  <w:style w:type="paragraph" w:customStyle="1" w:styleId="Bodytext61">
    <w:name w:val="Body text (6)1"/>
    <w:basedOn w:val="Navaden"/>
    <w:link w:val="Bodytext6"/>
    <w:rsid w:val="00E5214D"/>
    <w:pPr>
      <w:shd w:val="clear" w:color="auto" w:fill="FFFFFF"/>
      <w:spacing w:before="360" w:after="240" w:line="240" w:lineRule="atLeast"/>
    </w:pPr>
    <w:rPr>
      <w:rFonts w:ascii="Franklin Gothic Medium" w:eastAsiaTheme="minorHAnsi" w:hAnsi="Franklin Gothic Medium" w:cstheme="minorBidi"/>
      <w:b/>
      <w:lang w:eastAsia="en-US"/>
    </w:rPr>
  </w:style>
  <w:style w:type="character" w:customStyle="1" w:styleId="Bodytext7">
    <w:name w:val="Body text (7)"/>
    <w:link w:val="Bodytext71"/>
    <w:locked/>
    <w:rsid w:val="00E5214D"/>
    <w:rPr>
      <w:rFonts w:ascii="Candara" w:hAnsi="Candara"/>
      <w:b/>
      <w:sz w:val="18"/>
      <w:shd w:val="clear" w:color="auto" w:fill="FFFFFF"/>
    </w:rPr>
  </w:style>
  <w:style w:type="paragraph" w:customStyle="1" w:styleId="Bodytext71">
    <w:name w:val="Body text (7)1"/>
    <w:basedOn w:val="Navaden"/>
    <w:link w:val="Bodytext7"/>
    <w:rsid w:val="00E5214D"/>
    <w:pPr>
      <w:shd w:val="clear" w:color="auto" w:fill="FFFFFF"/>
      <w:spacing w:line="240" w:lineRule="atLeast"/>
    </w:pPr>
    <w:rPr>
      <w:rFonts w:ascii="Candara" w:eastAsiaTheme="minorHAnsi" w:hAnsi="Candara" w:cstheme="minorBidi"/>
      <w:b/>
      <w:sz w:val="18"/>
      <w:lang w:eastAsia="en-US"/>
    </w:rPr>
  </w:style>
  <w:style w:type="character" w:customStyle="1" w:styleId="Tableofcontents2">
    <w:name w:val="Table of contents (2)"/>
    <w:link w:val="Tableofcontents21"/>
    <w:locked/>
    <w:rsid w:val="00E5214D"/>
    <w:rPr>
      <w:rFonts w:ascii="Franklin Gothic Medium" w:hAnsi="Franklin Gothic Medium"/>
      <w:shd w:val="clear" w:color="auto" w:fill="FFFFFF"/>
    </w:rPr>
  </w:style>
  <w:style w:type="paragraph" w:customStyle="1" w:styleId="Tableofcontents21">
    <w:name w:val="Table of contents (2)1"/>
    <w:basedOn w:val="Navaden"/>
    <w:link w:val="Tableofcontents2"/>
    <w:rsid w:val="00E5214D"/>
    <w:pPr>
      <w:shd w:val="clear" w:color="auto" w:fill="FFFFFF"/>
      <w:spacing w:line="346" w:lineRule="exact"/>
      <w:ind w:hanging="320"/>
    </w:pPr>
    <w:rPr>
      <w:rFonts w:ascii="Franklin Gothic Medium" w:eastAsiaTheme="minorHAnsi" w:hAnsi="Franklin Gothic Medium" w:cstheme="minorBidi"/>
      <w:lang w:eastAsia="en-US"/>
    </w:rPr>
  </w:style>
  <w:style w:type="character" w:customStyle="1" w:styleId="Bodytext9">
    <w:name w:val="Body text (9)"/>
    <w:link w:val="Bodytext91"/>
    <w:locked/>
    <w:rsid w:val="00E5214D"/>
    <w:rPr>
      <w:rFonts w:ascii="Franklin Gothic Medium" w:hAnsi="Franklin Gothic Medium"/>
      <w:shd w:val="clear" w:color="auto" w:fill="FFFFFF"/>
    </w:rPr>
  </w:style>
  <w:style w:type="paragraph" w:customStyle="1" w:styleId="Bodytext91">
    <w:name w:val="Body text (9)1"/>
    <w:basedOn w:val="Navaden"/>
    <w:link w:val="Bodytext9"/>
    <w:rsid w:val="00E5214D"/>
    <w:pPr>
      <w:shd w:val="clear" w:color="auto" w:fill="FFFFFF"/>
      <w:spacing w:before="120" w:line="205" w:lineRule="exact"/>
      <w:jc w:val="center"/>
    </w:pPr>
    <w:rPr>
      <w:rFonts w:ascii="Franklin Gothic Medium" w:eastAsiaTheme="minorHAnsi" w:hAnsi="Franklin Gothic Medium" w:cstheme="minorBidi"/>
      <w:lang w:eastAsia="en-US"/>
    </w:rPr>
  </w:style>
  <w:style w:type="character" w:customStyle="1" w:styleId="Bodytext7FranklinGothicMedium">
    <w:name w:val="Body text (7) + Franklin Gothic Medium"/>
    <w:aliases w:val="10 pt,Not Bold"/>
    <w:rsid w:val="00E5214D"/>
    <w:rPr>
      <w:rFonts w:ascii="Franklin Gothic Medium" w:hAnsi="Franklin Gothic Medium"/>
      <w:b/>
      <w:sz w:val="20"/>
      <w:shd w:val="clear" w:color="auto" w:fill="FFFFFF"/>
    </w:rPr>
  </w:style>
  <w:style w:type="character" w:customStyle="1" w:styleId="Telobesedila1">
    <w:name w:val="Telo besedila1"/>
    <w:link w:val="Bodytext1"/>
    <w:locked/>
    <w:rsid w:val="00E5214D"/>
    <w:rPr>
      <w:rFonts w:ascii="Franklin Gothic Medium" w:hAnsi="Franklin Gothic Medium"/>
      <w:shd w:val="clear" w:color="auto" w:fill="FFFFFF"/>
    </w:rPr>
  </w:style>
  <w:style w:type="paragraph" w:customStyle="1" w:styleId="Bodytext1">
    <w:name w:val="Body text1"/>
    <w:basedOn w:val="Navaden"/>
    <w:link w:val="Telobesedila1"/>
    <w:rsid w:val="00E5214D"/>
    <w:pPr>
      <w:shd w:val="clear" w:color="auto" w:fill="FFFFFF"/>
      <w:spacing w:line="205" w:lineRule="exact"/>
      <w:ind w:hanging="320"/>
      <w:jc w:val="both"/>
    </w:pPr>
    <w:rPr>
      <w:rFonts w:ascii="Franklin Gothic Medium" w:eastAsiaTheme="minorHAnsi" w:hAnsi="Franklin Gothic Medium" w:cstheme="minorBidi"/>
      <w:lang w:eastAsia="en-US"/>
    </w:rPr>
  </w:style>
  <w:style w:type="character" w:customStyle="1" w:styleId="Bodytext10Italic">
    <w:name w:val="Body text (10) + Italic"/>
    <w:rsid w:val="00E5214D"/>
    <w:rPr>
      <w:rFonts w:ascii="Franklin Gothic Medium" w:hAnsi="Franklin Gothic Medium"/>
      <w:b/>
      <w:i/>
      <w:sz w:val="20"/>
    </w:rPr>
  </w:style>
  <w:style w:type="character" w:customStyle="1" w:styleId="Bodytext102">
    <w:name w:val="Body text (10)2"/>
    <w:rsid w:val="00E5214D"/>
    <w:rPr>
      <w:rFonts w:ascii="Franklin Gothic Medium" w:hAnsi="Franklin Gothic Medium"/>
      <w:b/>
      <w:sz w:val="20"/>
    </w:rPr>
  </w:style>
  <w:style w:type="paragraph" w:customStyle="1" w:styleId="Srednjamrea1poudarek21">
    <w:name w:val="Srednja mreža 1 – poudarek 21"/>
    <w:basedOn w:val="Navaden"/>
    <w:rsid w:val="00E5214D"/>
    <w:pPr>
      <w:ind w:left="708"/>
    </w:pPr>
  </w:style>
  <w:style w:type="paragraph" w:customStyle="1" w:styleId="xl31">
    <w:name w:val="xl31"/>
    <w:basedOn w:val="Navaden"/>
    <w:rsid w:val="00E5214D"/>
    <w:pPr>
      <w:spacing w:before="100" w:beforeAutospacing="1" w:after="100" w:afterAutospacing="1"/>
      <w:textAlignment w:val="top"/>
    </w:pPr>
    <w:rPr>
      <w:rFonts w:cs="Arial"/>
      <w:b/>
      <w:bCs/>
      <w:sz w:val="28"/>
      <w:szCs w:val="28"/>
    </w:rPr>
  </w:style>
  <w:style w:type="paragraph" w:customStyle="1" w:styleId="p7">
    <w:name w:val="p7"/>
    <w:basedOn w:val="Navaden"/>
    <w:rsid w:val="00E5214D"/>
    <w:pPr>
      <w:widowControl w:val="0"/>
      <w:tabs>
        <w:tab w:val="left" w:pos="440"/>
      </w:tabs>
      <w:ind w:left="1000"/>
    </w:pPr>
    <w:rPr>
      <w:rFonts w:ascii="Times New Roman" w:hAnsi="Times New Roman"/>
      <w:sz w:val="24"/>
      <w:szCs w:val="20"/>
    </w:rPr>
  </w:style>
  <w:style w:type="paragraph" w:styleId="Seznam">
    <w:name w:val="List"/>
    <w:basedOn w:val="Navaden"/>
    <w:rsid w:val="00E5214D"/>
    <w:pPr>
      <w:ind w:left="283" w:hanging="283"/>
    </w:pPr>
    <w:rPr>
      <w:szCs w:val="20"/>
    </w:rPr>
  </w:style>
  <w:style w:type="paragraph" w:styleId="Podnaslov">
    <w:name w:val="Subtitle"/>
    <w:basedOn w:val="Navaden"/>
    <w:link w:val="PodnaslovZnak"/>
    <w:qFormat/>
    <w:rsid w:val="00E5214D"/>
    <w:pPr>
      <w:jc w:val="center"/>
    </w:pPr>
    <w:rPr>
      <w:b/>
      <w:i/>
      <w:sz w:val="24"/>
      <w:szCs w:val="24"/>
      <w:u w:val="single"/>
      <w:lang w:val="x-none"/>
    </w:rPr>
  </w:style>
  <w:style w:type="character" w:customStyle="1" w:styleId="PodnaslovZnak">
    <w:name w:val="Podnaslov Znak"/>
    <w:basedOn w:val="Privzetapisavaodstavka"/>
    <w:link w:val="Podnaslov"/>
    <w:rsid w:val="00E5214D"/>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E5214D"/>
    <w:pPr>
      <w:numPr>
        <w:ilvl w:val="12"/>
      </w:numPr>
      <w:ind w:left="283"/>
      <w:jc w:val="both"/>
    </w:pPr>
    <w:rPr>
      <w:sz w:val="20"/>
      <w:szCs w:val="20"/>
      <w:lang w:val="x-none"/>
    </w:rPr>
  </w:style>
  <w:style w:type="character" w:customStyle="1" w:styleId="Telobesedila-zamikZnak">
    <w:name w:val="Telo besedila - zamik Znak"/>
    <w:basedOn w:val="Privzetapisavaodstavka"/>
    <w:link w:val="Telobesedila-zamik"/>
    <w:rsid w:val="00E5214D"/>
    <w:rPr>
      <w:rFonts w:ascii="Arial" w:eastAsia="Calibri" w:hAnsi="Arial" w:cs="Times New Roman"/>
      <w:sz w:val="20"/>
      <w:szCs w:val="20"/>
      <w:lang w:val="x-none" w:eastAsia="sl-SI"/>
    </w:rPr>
  </w:style>
  <w:style w:type="paragraph" w:customStyle="1" w:styleId="p6">
    <w:name w:val="p6"/>
    <w:basedOn w:val="Navaden"/>
    <w:rsid w:val="00E5214D"/>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E5214D"/>
    <w:pPr>
      <w:ind w:left="283"/>
      <w:jc w:val="both"/>
    </w:pPr>
    <w:rPr>
      <w:b/>
      <w:sz w:val="20"/>
      <w:szCs w:val="20"/>
      <w:lang w:val="x-none"/>
    </w:rPr>
  </w:style>
  <w:style w:type="character" w:customStyle="1" w:styleId="Telobesedila-zamik2Znak">
    <w:name w:val="Telo besedila - zamik 2 Znak"/>
    <w:basedOn w:val="Privzetapisavaodstavka"/>
    <w:link w:val="Telobesedila-zamik2"/>
    <w:rsid w:val="00E5214D"/>
    <w:rPr>
      <w:rFonts w:ascii="Arial" w:eastAsia="Calibri" w:hAnsi="Arial" w:cs="Times New Roman"/>
      <w:b/>
      <w:sz w:val="20"/>
      <w:szCs w:val="20"/>
      <w:lang w:val="x-none" w:eastAsia="sl-SI"/>
    </w:rPr>
  </w:style>
  <w:style w:type="paragraph" w:customStyle="1" w:styleId="BodyText210">
    <w:name w:val="Body Text 21"/>
    <w:basedOn w:val="Navaden"/>
    <w:rsid w:val="00E5214D"/>
    <w:pPr>
      <w:jc w:val="both"/>
    </w:pPr>
    <w:rPr>
      <w:rFonts w:ascii="Times New Roman" w:hAnsi="Times New Roman"/>
      <w:sz w:val="24"/>
      <w:szCs w:val="20"/>
    </w:rPr>
  </w:style>
  <w:style w:type="paragraph" w:customStyle="1" w:styleId="Slog3">
    <w:name w:val="Slog3"/>
    <w:basedOn w:val="Navaden"/>
    <w:rsid w:val="00E5214D"/>
    <w:pPr>
      <w:jc w:val="both"/>
    </w:pPr>
    <w:rPr>
      <w:rFonts w:ascii="Times New Roman" w:hAnsi="Times New Roman"/>
      <w:sz w:val="24"/>
      <w:szCs w:val="24"/>
    </w:rPr>
  </w:style>
  <w:style w:type="paragraph" w:customStyle="1" w:styleId="Slog2">
    <w:name w:val="Slog2"/>
    <w:basedOn w:val="Navaden"/>
    <w:rsid w:val="00E5214D"/>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E5214D"/>
    <w:rPr>
      <w:rFonts w:cs="Times New Roman"/>
    </w:rPr>
  </w:style>
  <w:style w:type="paragraph" w:styleId="Telobesedila-zamik3">
    <w:name w:val="Body Text Indent 3"/>
    <w:basedOn w:val="Navaden"/>
    <w:link w:val="Telobesedila-zamik3Znak"/>
    <w:rsid w:val="00E5214D"/>
    <w:pPr>
      <w:spacing w:after="120"/>
      <w:ind w:left="283"/>
    </w:pPr>
    <w:rPr>
      <w:sz w:val="16"/>
      <w:szCs w:val="16"/>
      <w:lang w:val="x-none"/>
    </w:rPr>
  </w:style>
  <w:style w:type="character" w:customStyle="1" w:styleId="Telobesedila-zamik3Znak">
    <w:name w:val="Telo besedila - zamik 3 Znak"/>
    <w:basedOn w:val="Privzetapisavaodstavka"/>
    <w:link w:val="Telobesedila-zamik3"/>
    <w:rsid w:val="00E5214D"/>
    <w:rPr>
      <w:rFonts w:ascii="Arial" w:eastAsia="Calibri" w:hAnsi="Arial" w:cs="Times New Roman"/>
      <w:sz w:val="16"/>
      <w:szCs w:val="16"/>
      <w:lang w:val="x-none" w:eastAsia="sl-SI"/>
    </w:rPr>
  </w:style>
  <w:style w:type="paragraph" w:styleId="Golobesedilo">
    <w:name w:val="Plain Text"/>
    <w:basedOn w:val="Navaden"/>
    <w:link w:val="GolobesediloZnak"/>
    <w:rsid w:val="00E5214D"/>
    <w:rPr>
      <w:rFonts w:ascii="Courier New" w:hAnsi="Courier New"/>
      <w:sz w:val="20"/>
      <w:szCs w:val="20"/>
      <w:lang w:val="x-none"/>
    </w:rPr>
  </w:style>
  <w:style w:type="character" w:customStyle="1" w:styleId="GolobesediloZnak">
    <w:name w:val="Golo besedilo Znak"/>
    <w:basedOn w:val="Privzetapisavaodstavka"/>
    <w:link w:val="Golobesedilo"/>
    <w:rsid w:val="00E5214D"/>
    <w:rPr>
      <w:rFonts w:ascii="Courier New" w:eastAsia="Calibri" w:hAnsi="Courier New" w:cs="Times New Roman"/>
      <w:sz w:val="20"/>
      <w:szCs w:val="20"/>
      <w:lang w:val="x-none" w:eastAsia="sl-SI"/>
    </w:rPr>
  </w:style>
  <w:style w:type="character" w:customStyle="1" w:styleId="ZnakZnak11">
    <w:name w:val="Znak Znak11"/>
    <w:rsid w:val="00E5214D"/>
    <w:rPr>
      <w:rFonts w:ascii="SL Dutch" w:hAnsi="SL Dutch"/>
      <w:sz w:val="20"/>
      <w:lang w:val="en-GB" w:eastAsia="sl-SI"/>
    </w:rPr>
  </w:style>
  <w:style w:type="character" w:styleId="SledenaHiperpovezava">
    <w:name w:val="FollowedHyperlink"/>
    <w:uiPriority w:val="99"/>
    <w:rsid w:val="00E5214D"/>
    <w:rPr>
      <w:rFonts w:cs="Times New Roman"/>
      <w:color w:val="800080"/>
      <w:u w:val="single"/>
    </w:rPr>
  </w:style>
  <w:style w:type="paragraph" w:customStyle="1" w:styleId="Default">
    <w:name w:val="Default"/>
    <w:rsid w:val="00E5214D"/>
    <w:pPr>
      <w:autoSpaceDE w:val="0"/>
      <w:autoSpaceDN w:val="0"/>
      <w:adjustRightInd w:val="0"/>
      <w:spacing w:after="0" w:line="276" w:lineRule="auto"/>
      <w:ind w:right="6"/>
      <w:jc w:val="both"/>
    </w:pPr>
    <w:rPr>
      <w:rFonts w:ascii="Arial" w:eastAsia="Calibri" w:hAnsi="Arial" w:cs="Arial"/>
      <w:color w:val="000000"/>
      <w:sz w:val="24"/>
      <w:szCs w:val="24"/>
      <w:lang w:eastAsia="sl-SI"/>
    </w:rPr>
  </w:style>
  <w:style w:type="character" w:customStyle="1" w:styleId="ZgradbadokumentaZnak">
    <w:name w:val="Zgradba dokumenta Znak"/>
    <w:link w:val="Zgradbadokumenta"/>
    <w:semiHidden/>
    <w:locked/>
    <w:rsid w:val="00E5214D"/>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E5214D"/>
    <w:pPr>
      <w:shd w:val="clear" w:color="auto" w:fill="000080"/>
    </w:pPr>
    <w:rPr>
      <w:rFonts w:ascii="Tahoma" w:eastAsiaTheme="minorHAnsi" w:hAnsi="Tahoma"/>
      <w:sz w:val="20"/>
      <w:szCs w:val="20"/>
      <w:lang w:val="x-none"/>
    </w:rPr>
  </w:style>
  <w:style w:type="character" w:customStyle="1" w:styleId="ZgradbadokumentaZnak1">
    <w:name w:val="Zgradba dokumenta Znak1"/>
    <w:basedOn w:val="Privzetapisavaodstavka"/>
    <w:uiPriority w:val="99"/>
    <w:semiHidden/>
    <w:rsid w:val="00E5214D"/>
    <w:rPr>
      <w:rFonts w:ascii="Segoe UI" w:eastAsia="Calibri" w:hAnsi="Segoe UI" w:cs="Segoe UI"/>
      <w:sz w:val="16"/>
      <w:szCs w:val="16"/>
      <w:lang w:eastAsia="sl-SI"/>
    </w:rPr>
  </w:style>
  <w:style w:type="paragraph" w:customStyle="1" w:styleId="Style3">
    <w:name w:val="Style3"/>
    <w:basedOn w:val="Navaden"/>
    <w:rsid w:val="00E5214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E5214D"/>
    <w:pPr>
      <w:ind w:left="720"/>
    </w:pPr>
  </w:style>
  <w:style w:type="character" w:customStyle="1" w:styleId="cardtext1">
    <w:name w:val="cardtext1"/>
    <w:rsid w:val="00E5214D"/>
    <w:rPr>
      <w:b/>
    </w:rPr>
  </w:style>
  <w:style w:type="character" w:customStyle="1" w:styleId="Bodytext9pt">
    <w:name w:val="Body text + 9 pt"/>
    <w:rsid w:val="00E5214D"/>
    <w:rPr>
      <w:sz w:val="18"/>
      <w:shd w:val="clear" w:color="auto" w:fill="FFFFFF"/>
    </w:rPr>
  </w:style>
  <w:style w:type="character" w:customStyle="1" w:styleId="Bodytext109pt25">
    <w:name w:val="Body text (10) + 9 pt25"/>
    <w:rsid w:val="00E5214D"/>
    <w:rPr>
      <w:rFonts w:ascii="Arial Unicode MS" w:eastAsia="Times New Roman"/>
      <w:noProof/>
      <w:sz w:val="18"/>
      <w:shd w:val="clear" w:color="auto" w:fill="FFFFFF"/>
    </w:rPr>
  </w:style>
  <w:style w:type="character" w:customStyle="1" w:styleId="Heading5">
    <w:name w:val="Heading #5"/>
    <w:link w:val="Heading51"/>
    <w:locked/>
    <w:rsid w:val="00E5214D"/>
    <w:rPr>
      <w:b/>
      <w:shd w:val="clear" w:color="auto" w:fill="FFFFFF"/>
    </w:rPr>
  </w:style>
  <w:style w:type="paragraph" w:customStyle="1" w:styleId="Heading51">
    <w:name w:val="Heading #51"/>
    <w:basedOn w:val="Navaden"/>
    <w:link w:val="Heading5"/>
    <w:rsid w:val="00E5214D"/>
    <w:pPr>
      <w:shd w:val="clear" w:color="auto" w:fill="FFFFFF"/>
      <w:spacing w:before="300" w:after="300" w:line="240" w:lineRule="atLeast"/>
      <w:outlineLvl w:val="4"/>
    </w:pPr>
    <w:rPr>
      <w:rFonts w:asciiTheme="minorHAnsi" w:eastAsiaTheme="minorHAnsi" w:hAnsiTheme="minorHAnsi" w:cstheme="minorBidi"/>
      <w:b/>
      <w:lang w:eastAsia="en-US"/>
    </w:rPr>
  </w:style>
  <w:style w:type="paragraph" w:customStyle="1" w:styleId="NaslovTOC1">
    <w:name w:val="Naslov TOC1"/>
    <w:basedOn w:val="Naslov1"/>
    <w:next w:val="Navaden"/>
    <w:semiHidden/>
    <w:rsid w:val="00E5214D"/>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E5214D"/>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E5214D"/>
    <w:pPr>
      <w:tabs>
        <w:tab w:val="left" w:pos="660"/>
        <w:tab w:val="right" w:leader="dot" w:pos="9062"/>
      </w:tabs>
      <w:ind w:left="221"/>
    </w:pPr>
  </w:style>
  <w:style w:type="paragraph" w:styleId="Kazalovsebine3">
    <w:name w:val="toc 3"/>
    <w:basedOn w:val="Navaden"/>
    <w:next w:val="Navaden"/>
    <w:autoRedefine/>
    <w:uiPriority w:val="39"/>
    <w:qFormat/>
    <w:rsid w:val="00E5214D"/>
    <w:pPr>
      <w:spacing w:after="100"/>
      <w:ind w:left="440"/>
    </w:pPr>
  </w:style>
  <w:style w:type="paragraph" w:styleId="Kazalovsebine4">
    <w:name w:val="toc 4"/>
    <w:basedOn w:val="Navaden"/>
    <w:next w:val="Navaden"/>
    <w:autoRedefine/>
    <w:uiPriority w:val="39"/>
    <w:rsid w:val="00E5214D"/>
    <w:pPr>
      <w:spacing w:after="100"/>
      <w:ind w:left="660"/>
    </w:pPr>
  </w:style>
  <w:style w:type="paragraph" w:styleId="Kazalovsebine5">
    <w:name w:val="toc 5"/>
    <w:basedOn w:val="Navaden"/>
    <w:next w:val="Navaden"/>
    <w:autoRedefine/>
    <w:uiPriority w:val="39"/>
    <w:rsid w:val="00E5214D"/>
    <w:pPr>
      <w:spacing w:after="100"/>
      <w:ind w:left="880"/>
    </w:pPr>
  </w:style>
  <w:style w:type="paragraph" w:styleId="Kazalovsebine6">
    <w:name w:val="toc 6"/>
    <w:basedOn w:val="Navaden"/>
    <w:next w:val="Navaden"/>
    <w:autoRedefine/>
    <w:uiPriority w:val="39"/>
    <w:rsid w:val="00E5214D"/>
    <w:pPr>
      <w:spacing w:after="100"/>
      <w:ind w:left="1100"/>
    </w:pPr>
  </w:style>
  <w:style w:type="paragraph" w:styleId="Kazalovsebine7">
    <w:name w:val="toc 7"/>
    <w:basedOn w:val="Navaden"/>
    <w:next w:val="Navaden"/>
    <w:autoRedefine/>
    <w:uiPriority w:val="39"/>
    <w:rsid w:val="00E5214D"/>
    <w:pPr>
      <w:spacing w:after="100"/>
      <w:ind w:left="1320"/>
    </w:pPr>
  </w:style>
  <w:style w:type="paragraph" w:styleId="Kazalovsebine8">
    <w:name w:val="toc 8"/>
    <w:basedOn w:val="Navaden"/>
    <w:next w:val="Navaden"/>
    <w:autoRedefine/>
    <w:uiPriority w:val="39"/>
    <w:rsid w:val="00E5214D"/>
    <w:pPr>
      <w:spacing w:after="100"/>
      <w:ind w:left="1540"/>
    </w:pPr>
  </w:style>
  <w:style w:type="paragraph" w:styleId="Kazalovsebine9">
    <w:name w:val="toc 9"/>
    <w:basedOn w:val="Navaden"/>
    <w:next w:val="Navaden"/>
    <w:autoRedefine/>
    <w:uiPriority w:val="39"/>
    <w:rsid w:val="00E5214D"/>
    <w:pPr>
      <w:spacing w:after="100"/>
      <w:ind w:left="1760"/>
    </w:pPr>
  </w:style>
  <w:style w:type="paragraph" w:styleId="HTML-oblikovano">
    <w:name w:val="HTML Preformatted"/>
    <w:basedOn w:val="Navaden"/>
    <w:link w:val="HTML-oblikovanoZnak"/>
    <w:rsid w:val="00E52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basedOn w:val="Privzetapisavaodstavka"/>
    <w:link w:val="HTML-oblikovano"/>
    <w:rsid w:val="00E5214D"/>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E5214D"/>
    <w:pPr>
      <w:ind w:left="720"/>
    </w:pPr>
  </w:style>
  <w:style w:type="table" w:styleId="Tabelamrea">
    <w:name w:val="Table Grid"/>
    <w:basedOn w:val="Navadnatabel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E5214D"/>
    <w:rPr>
      <w:sz w:val="16"/>
      <w:szCs w:val="16"/>
    </w:rPr>
  </w:style>
  <w:style w:type="numbering" w:customStyle="1" w:styleId="Brezseznama1">
    <w:name w:val="Brez seznama1"/>
    <w:next w:val="Brezseznama"/>
    <w:uiPriority w:val="99"/>
    <w:semiHidden/>
    <w:unhideWhenUsed/>
    <w:rsid w:val="00E5214D"/>
  </w:style>
  <w:style w:type="numbering" w:customStyle="1" w:styleId="Brezseznama11">
    <w:name w:val="Brez seznama11"/>
    <w:next w:val="Brezseznama"/>
    <w:uiPriority w:val="99"/>
    <w:semiHidden/>
    <w:unhideWhenUsed/>
    <w:rsid w:val="00E5214D"/>
  </w:style>
  <w:style w:type="character" w:customStyle="1" w:styleId="Naslov1Znak1">
    <w:name w:val="Naslov 1 Znak1"/>
    <w:aliases w:val="SKLOP_AZ Znak1"/>
    <w:uiPriority w:val="99"/>
    <w:rsid w:val="00E5214D"/>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E5214D"/>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E5214D"/>
  </w:style>
  <w:style w:type="character" w:customStyle="1" w:styleId="NogaZnak1">
    <w:name w:val="Noga Znak1"/>
    <w:aliases w:val="Footer-PR Znak1"/>
    <w:semiHidden/>
    <w:rsid w:val="00E5214D"/>
  </w:style>
  <w:style w:type="paragraph" w:styleId="Oznaenseznam3">
    <w:name w:val="List Bullet 3"/>
    <w:basedOn w:val="Navaden"/>
    <w:autoRedefine/>
    <w:unhideWhenUsed/>
    <w:rsid w:val="00E5214D"/>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E5214D"/>
  </w:style>
  <w:style w:type="character" w:customStyle="1" w:styleId="Telobesedila-zamik2Znak1">
    <w:name w:val="Telo besedila - zamik 2 Znak1"/>
    <w:aliases w:val="Znak Znak1"/>
    <w:semiHidden/>
    <w:rsid w:val="00E5214D"/>
  </w:style>
  <w:style w:type="paragraph" w:customStyle="1" w:styleId="Srednjesenenje1poudarek11">
    <w:name w:val="Srednje senčenje 1 – poudarek 11"/>
    <w:uiPriority w:val="1"/>
    <w:qFormat/>
    <w:rsid w:val="00E5214D"/>
    <w:pPr>
      <w:spacing w:after="0" w:line="276" w:lineRule="auto"/>
    </w:pPr>
    <w:rPr>
      <w:rFonts w:ascii="Times New Roman" w:eastAsia="Times New Roman" w:hAnsi="Times New Roman" w:cs="Times New Roman"/>
      <w:sz w:val="24"/>
      <w:szCs w:val="24"/>
      <w:lang w:eastAsia="sl-SI"/>
    </w:rPr>
  </w:style>
  <w:style w:type="paragraph" w:customStyle="1" w:styleId="Srednjamrea1poudarek22">
    <w:name w:val="Srednja mreža 1 – poudarek 22"/>
    <w:basedOn w:val="Navaden"/>
    <w:uiPriority w:val="34"/>
    <w:qFormat/>
    <w:rsid w:val="00E5214D"/>
    <w:pPr>
      <w:ind w:left="708"/>
    </w:pPr>
    <w:rPr>
      <w:rFonts w:ascii="Times New Roman" w:eastAsia="Times New Roman" w:hAnsi="Times New Roman"/>
      <w:sz w:val="24"/>
      <w:szCs w:val="24"/>
    </w:rPr>
  </w:style>
  <w:style w:type="character" w:customStyle="1" w:styleId="xxxChar">
    <w:name w:val="_xxx Char"/>
    <w:link w:val="xxx"/>
    <w:locked/>
    <w:rsid w:val="00E5214D"/>
    <w:rPr>
      <w:rFonts w:ascii="Swis721 Cn BT" w:eastAsia="Times New Roman" w:hAnsi="Swis721 Cn BT" w:cs="Arial"/>
      <w:noProof/>
      <w:sz w:val="20"/>
      <w:szCs w:val="20"/>
    </w:rPr>
  </w:style>
  <w:style w:type="paragraph" w:customStyle="1" w:styleId="xxx">
    <w:name w:val="_xxx"/>
    <w:basedOn w:val="Navaden"/>
    <w:link w:val="xxxChar"/>
    <w:qFormat/>
    <w:rsid w:val="00E5214D"/>
    <w:pPr>
      <w:numPr>
        <w:ilvl w:val="2"/>
        <w:numId w:val="2"/>
      </w:numPr>
    </w:pPr>
    <w:rPr>
      <w:rFonts w:ascii="Swis721 Cn BT" w:eastAsia="Times New Roman" w:hAnsi="Swis721 Cn BT" w:cs="Arial"/>
      <w:noProof/>
      <w:sz w:val="20"/>
      <w:szCs w:val="20"/>
      <w:lang w:eastAsia="en-US"/>
    </w:rPr>
  </w:style>
  <w:style w:type="character" w:customStyle="1" w:styleId="----Char">
    <w:name w:val="---- Char"/>
    <w:link w:val="----"/>
    <w:locked/>
    <w:rsid w:val="00E5214D"/>
    <w:rPr>
      <w:rFonts w:ascii="Swis721 Cn BT" w:eastAsia="Times New Roman" w:hAnsi="Swis721 Cn BT" w:cs="Arial"/>
      <w:noProof/>
      <w:sz w:val="20"/>
      <w:szCs w:val="20"/>
    </w:rPr>
  </w:style>
  <w:style w:type="paragraph" w:customStyle="1" w:styleId="----">
    <w:name w:val="----"/>
    <w:basedOn w:val="Navaden"/>
    <w:link w:val="----Char"/>
    <w:qFormat/>
    <w:rsid w:val="00E5214D"/>
    <w:pPr>
      <w:numPr>
        <w:ilvl w:val="1"/>
        <w:numId w:val="3"/>
      </w:numPr>
      <w:tabs>
        <w:tab w:val="left" w:pos="1418"/>
        <w:tab w:val="right" w:pos="7371"/>
        <w:tab w:val="left" w:pos="7513"/>
      </w:tabs>
    </w:pPr>
    <w:rPr>
      <w:rFonts w:ascii="Swis721 Cn BT" w:eastAsia="Times New Roman" w:hAnsi="Swis721 Cn BT" w:cs="Arial"/>
      <w:noProof/>
      <w:sz w:val="20"/>
      <w:szCs w:val="20"/>
      <w:lang w:eastAsia="en-US"/>
    </w:rPr>
  </w:style>
  <w:style w:type="paragraph" w:customStyle="1" w:styleId="Brezrazmikov1">
    <w:name w:val="Brez razmikov1"/>
    <w:uiPriority w:val="1"/>
    <w:qFormat/>
    <w:rsid w:val="00E5214D"/>
    <w:pPr>
      <w:spacing w:after="0" w:line="276" w:lineRule="auto"/>
    </w:pPr>
    <w:rPr>
      <w:rFonts w:ascii="Arial" w:eastAsia="Times New Roman" w:hAnsi="Arial" w:cs="Times New Roman"/>
    </w:rPr>
  </w:style>
  <w:style w:type="paragraph" w:customStyle="1" w:styleId="ReportBullet">
    <w:name w:val="Report Bullet"/>
    <w:basedOn w:val="Navaden-zamik"/>
    <w:rsid w:val="00E5214D"/>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E5214D"/>
    <w:rPr>
      <w:i/>
      <w:iCs/>
      <w:color w:val="808080"/>
    </w:rPr>
  </w:style>
  <w:style w:type="character" w:customStyle="1" w:styleId="IntenseReference1">
    <w:name w:val="Intense Reference1"/>
    <w:uiPriority w:val="32"/>
    <w:qFormat/>
    <w:rsid w:val="00E5214D"/>
    <w:rPr>
      <w:b/>
      <w:bCs/>
      <w:smallCaps/>
      <w:color w:val="C0504D"/>
      <w:spacing w:val="5"/>
      <w:u w:val="single"/>
    </w:rPr>
  </w:style>
  <w:style w:type="table" w:customStyle="1" w:styleId="Tabelamrea1">
    <w:name w:val="Tabela – mreža1"/>
    <w:basedOn w:val="Navadnatabela"/>
    <w:next w:val="Tabelamrea"/>
    <w:uiPriority w:val="59"/>
    <w:rsid w:val="00E5214D"/>
    <w:pPr>
      <w:spacing w:after="0" w:line="240" w:lineRule="auto"/>
    </w:pPr>
    <w:rPr>
      <w:rFonts w:ascii="Arial" w:eastAsia="Calibri"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E5214D"/>
    <w:rPr>
      <w:vertAlign w:val="superscript"/>
    </w:rPr>
  </w:style>
  <w:style w:type="paragraph" w:customStyle="1" w:styleId="Standard">
    <w:name w:val="Standard"/>
    <w:rsid w:val="00E5214D"/>
    <w:pPr>
      <w:widowControl w:val="0"/>
      <w:suppressAutoHyphens/>
      <w:overflowPunct w:val="0"/>
      <w:autoSpaceDE w:val="0"/>
      <w:autoSpaceDN w:val="0"/>
      <w:spacing w:after="0"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E5214D"/>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E5214D"/>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E5214D"/>
    <w:pPr>
      <w:ind w:left="720"/>
      <w:contextualSpacing/>
    </w:pPr>
    <w:rPr>
      <w:rFonts w:eastAsia="Times New Roman"/>
      <w:sz w:val="24"/>
      <w:szCs w:val="24"/>
    </w:rPr>
  </w:style>
  <w:style w:type="paragraph" w:customStyle="1" w:styleId="Slog4">
    <w:name w:val="Slog4"/>
    <w:basedOn w:val="Naslov1"/>
    <w:autoRedefine/>
    <w:qFormat/>
    <w:rsid w:val="00E5214D"/>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E5214D"/>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E5214D"/>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E5214D"/>
  </w:style>
  <w:style w:type="paragraph" w:customStyle="1" w:styleId="Slog7">
    <w:name w:val="Slog7"/>
    <w:basedOn w:val="Naslov"/>
    <w:qFormat/>
    <w:rsid w:val="00E5214D"/>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E5214D"/>
    <w:pPr>
      <w:shd w:val="clear" w:color="auto" w:fill="C6D9F1"/>
    </w:pPr>
    <w:rPr>
      <w:lang w:val="sl-SI"/>
    </w:rPr>
  </w:style>
  <w:style w:type="paragraph" w:customStyle="1" w:styleId="Slog9">
    <w:name w:val="Slog9"/>
    <w:basedOn w:val="Slog8"/>
    <w:qFormat/>
    <w:rsid w:val="00E5214D"/>
    <w:rPr>
      <w:sz w:val="24"/>
      <w:szCs w:val="24"/>
    </w:rPr>
  </w:style>
  <w:style w:type="paragraph" w:customStyle="1" w:styleId="Priloge">
    <w:name w:val="Priloge"/>
    <w:basedOn w:val="Navaden"/>
    <w:link w:val="PrilogeZnak"/>
    <w:qFormat/>
    <w:rsid w:val="00E5214D"/>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E5214D"/>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E5214D"/>
    <w:rPr>
      <w:rFonts w:ascii="Arial" w:eastAsia="Calibri" w:hAnsi="Arial" w:cs="Calibri"/>
      <w:b/>
      <w:color w:val="5F497A"/>
      <w:sz w:val="23"/>
      <w:szCs w:val="23"/>
      <w:lang w:eastAsia="sl-SI"/>
    </w:rPr>
  </w:style>
  <w:style w:type="paragraph" w:styleId="Odstavekseznama">
    <w:name w:val="List Paragraph"/>
    <w:basedOn w:val="Naslov3"/>
    <w:link w:val="OdstavekseznamaZnak"/>
    <w:uiPriority w:val="34"/>
    <w:qFormat/>
    <w:rsid w:val="00E5214D"/>
    <w:pPr>
      <w:contextualSpacing/>
    </w:pPr>
    <w:rPr>
      <w:rFonts w:ascii="Arial" w:hAnsi="Arial"/>
    </w:rPr>
  </w:style>
  <w:style w:type="character" w:customStyle="1" w:styleId="Naslov2MKZnak1">
    <w:name w:val="Naslov 2 MK Znak1"/>
    <w:link w:val="Naslov2MK"/>
    <w:rsid w:val="00E5214D"/>
    <w:rPr>
      <w:rFonts w:ascii="Arial" w:eastAsia="Calibri" w:hAnsi="Arial" w:cs="Arial"/>
      <w:b/>
      <w:lang w:eastAsia="sl-SI"/>
    </w:rPr>
  </w:style>
  <w:style w:type="character" w:customStyle="1" w:styleId="Slog5Znak">
    <w:name w:val="Slog5 Znak"/>
    <w:link w:val="Slog5"/>
    <w:rsid w:val="00E5214D"/>
    <w:rPr>
      <w:rFonts w:ascii="Calibri" w:eastAsia="Calibri" w:hAnsi="Calibri" w:cs="Calibri"/>
      <w:b/>
      <w:color w:val="5F497A"/>
      <w:sz w:val="23"/>
      <w:szCs w:val="23"/>
      <w:lang w:eastAsia="sl-SI"/>
    </w:rPr>
  </w:style>
  <w:style w:type="character" w:customStyle="1" w:styleId="Slog6Znak">
    <w:name w:val="Slog6 Znak"/>
    <w:basedOn w:val="Slog5Znak"/>
    <w:link w:val="Slog6"/>
    <w:rsid w:val="00E5214D"/>
    <w:rPr>
      <w:rFonts w:ascii="Calibri" w:eastAsia="Calibri" w:hAnsi="Calibri" w:cs="Calibri"/>
      <w:b/>
      <w:color w:val="5F497A"/>
      <w:sz w:val="23"/>
      <w:szCs w:val="23"/>
      <w:lang w:eastAsia="sl-SI"/>
    </w:rPr>
  </w:style>
  <w:style w:type="character" w:customStyle="1" w:styleId="Slog10Znak">
    <w:name w:val="Slog10 Znak"/>
    <w:link w:val="Slog10"/>
    <w:rsid w:val="00E5214D"/>
    <w:rPr>
      <w:rFonts w:ascii="Calibri" w:eastAsia="Calibri" w:hAnsi="Calibri" w:cs="Calibri"/>
      <w:b/>
      <w:sz w:val="23"/>
      <w:szCs w:val="23"/>
      <w:shd w:val="clear" w:color="auto" w:fill="E5DFEC"/>
      <w:lang w:eastAsia="sl-SI"/>
    </w:rPr>
  </w:style>
  <w:style w:type="paragraph" w:customStyle="1" w:styleId="ZnakZnakZnak">
    <w:name w:val="Znak Znak Znak"/>
    <w:basedOn w:val="Navaden"/>
    <w:rsid w:val="00E5214D"/>
    <w:pPr>
      <w:spacing w:after="160" w:line="240" w:lineRule="exact"/>
    </w:pPr>
    <w:rPr>
      <w:rFonts w:ascii="Tahoma" w:eastAsia="Times New Roman" w:hAnsi="Tahoma"/>
      <w:sz w:val="20"/>
      <w:szCs w:val="20"/>
      <w:lang w:val="en-US"/>
    </w:rPr>
  </w:style>
  <w:style w:type="numbering" w:customStyle="1" w:styleId="WW8Num8">
    <w:name w:val="WW8Num8"/>
    <w:basedOn w:val="Brezseznama"/>
    <w:rsid w:val="00E5214D"/>
    <w:pPr>
      <w:numPr>
        <w:numId w:val="6"/>
      </w:numPr>
    </w:pPr>
  </w:style>
  <w:style w:type="paragraph" w:customStyle="1" w:styleId="Naslov2RD">
    <w:name w:val="Naslov 2 RD"/>
    <w:basedOn w:val="Naslov2MK"/>
    <w:link w:val="Naslov2RDZnak"/>
    <w:rsid w:val="00E5214D"/>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E5214D"/>
    <w:rPr>
      <w:rFonts w:ascii="Calibri" w:hAnsi="Calibri"/>
      <w:sz w:val="22"/>
    </w:rPr>
  </w:style>
  <w:style w:type="paragraph" w:customStyle="1" w:styleId="Naslov44RD">
    <w:name w:val="Naslov 44 RD"/>
    <w:basedOn w:val="Standard"/>
    <w:rsid w:val="00E5214D"/>
    <w:pPr>
      <w:numPr>
        <w:numId w:val="7"/>
      </w:numPr>
    </w:pPr>
    <w:rPr>
      <w:rFonts w:ascii="Calibri" w:hAnsi="Calibri"/>
      <w:b/>
      <w:sz w:val="22"/>
    </w:rPr>
  </w:style>
  <w:style w:type="paragraph" w:customStyle="1" w:styleId="ZnakZnak2ZnakZnakZnakZnak">
    <w:name w:val="Znak Znak2 Znak Znak Znak Znak"/>
    <w:basedOn w:val="Navaden"/>
    <w:rsid w:val="00E5214D"/>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E5214D"/>
    <w:pPr>
      <w:overflowPunct w:val="0"/>
      <w:autoSpaceDE w:val="0"/>
      <w:autoSpaceDN w:val="0"/>
      <w:adjustRightInd w:val="0"/>
      <w:spacing w:after="0" w:line="240" w:lineRule="auto"/>
      <w:textAlignment w:val="baseline"/>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E5214D"/>
    <w:rPr>
      <w:color w:val="808080"/>
    </w:rPr>
  </w:style>
  <w:style w:type="character" w:styleId="Poudarek">
    <w:name w:val="Emphasis"/>
    <w:basedOn w:val="Privzetapisavaodstavka"/>
    <w:qFormat/>
    <w:rsid w:val="00E5214D"/>
    <w:rPr>
      <w:i/>
      <w:iCs/>
    </w:rPr>
  </w:style>
  <w:style w:type="numbering" w:customStyle="1" w:styleId="Slogjavnonaroilo">
    <w:name w:val="Slog javno naročilo"/>
    <w:basedOn w:val="Brezseznama"/>
    <w:uiPriority w:val="99"/>
    <w:rsid w:val="00E5214D"/>
    <w:pPr>
      <w:numPr>
        <w:numId w:val="9"/>
      </w:numPr>
    </w:pPr>
  </w:style>
  <w:style w:type="paragraph" w:styleId="Stvarnokazalo1">
    <w:name w:val="index 1"/>
    <w:basedOn w:val="Navaden"/>
    <w:next w:val="Navaden"/>
    <w:autoRedefine/>
    <w:rsid w:val="00E5214D"/>
    <w:pPr>
      <w:ind w:left="220" w:hanging="220"/>
    </w:pPr>
    <w:rPr>
      <w:rFonts w:asciiTheme="minorHAnsi" w:hAnsiTheme="minorHAnsi"/>
      <w:sz w:val="18"/>
      <w:szCs w:val="18"/>
    </w:rPr>
  </w:style>
  <w:style w:type="paragraph" w:styleId="Stvarnokazalo2">
    <w:name w:val="index 2"/>
    <w:basedOn w:val="Navaden"/>
    <w:next w:val="Navaden"/>
    <w:autoRedefine/>
    <w:rsid w:val="00E5214D"/>
    <w:pPr>
      <w:ind w:left="440" w:hanging="220"/>
    </w:pPr>
    <w:rPr>
      <w:rFonts w:asciiTheme="minorHAnsi" w:hAnsiTheme="minorHAnsi"/>
      <w:sz w:val="18"/>
      <w:szCs w:val="18"/>
    </w:rPr>
  </w:style>
  <w:style w:type="paragraph" w:styleId="Stvarnokazalo3">
    <w:name w:val="index 3"/>
    <w:basedOn w:val="Navaden"/>
    <w:next w:val="Navaden"/>
    <w:autoRedefine/>
    <w:rsid w:val="00E5214D"/>
    <w:pPr>
      <w:ind w:left="660" w:hanging="220"/>
    </w:pPr>
    <w:rPr>
      <w:rFonts w:asciiTheme="minorHAnsi" w:hAnsiTheme="minorHAnsi"/>
      <w:sz w:val="18"/>
      <w:szCs w:val="18"/>
    </w:rPr>
  </w:style>
  <w:style w:type="paragraph" w:styleId="Stvarnokazalo4">
    <w:name w:val="index 4"/>
    <w:basedOn w:val="Navaden"/>
    <w:next w:val="Navaden"/>
    <w:autoRedefine/>
    <w:rsid w:val="00E5214D"/>
    <w:pPr>
      <w:ind w:left="880" w:hanging="220"/>
    </w:pPr>
    <w:rPr>
      <w:rFonts w:asciiTheme="minorHAnsi" w:hAnsiTheme="minorHAnsi"/>
      <w:sz w:val="18"/>
      <w:szCs w:val="18"/>
    </w:rPr>
  </w:style>
  <w:style w:type="paragraph" w:styleId="Stvarnokazalo5">
    <w:name w:val="index 5"/>
    <w:basedOn w:val="Navaden"/>
    <w:next w:val="Navaden"/>
    <w:autoRedefine/>
    <w:rsid w:val="00E5214D"/>
    <w:pPr>
      <w:ind w:left="1100" w:hanging="220"/>
    </w:pPr>
    <w:rPr>
      <w:rFonts w:asciiTheme="minorHAnsi" w:hAnsiTheme="minorHAnsi"/>
      <w:sz w:val="18"/>
      <w:szCs w:val="18"/>
    </w:rPr>
  </w:style>
  <w:style w:type="paragraph" w:styleId="Stvarnokazalo6">
    <w:name w:val="index 6"/>
    <w:basedOn w:val="Navaden"/>
    <w:next w:val="Navaden"/>
    <w:autoRedefine/>
    <w:rsid w:val="00E5214D"/>
    <w:pPr>
      <w:ind w:left="1320" w:hanging="220"/>
    </w:pPr>
    <w:rPr>
      <w:rFonts w:asciiTheme="minorHAnsi" w:hAnsiTheme="minorHAnsi"/>
      <w:sz w:val="18"/>
      <w:szCs w:val="18"/>
    </w:rPr>
  </w:style>
  <w:style w:type="paragraph" w:styleId="Stvarnokazalo7">
    <w:name w:val="index 7"/>
    <w:basedOn w:val="Navaden"/>
    <w:next w:val="Navaden"/>
    <w:autoRedefine/>
    <w:rsid w:val="00E5214D"/>
    <w:pPr>
      <w:ind w:left="1540" w:hanging="220"/>
    </w:pPr>
    <w:rPr>
      <w:rFonts w:asciiTheme="minorHAnsi" w:hAnsiTheme="minorHAnsi"/>
      <w:sz w:val="18"/>
      <w:szCs w:val="18"/>
    </w:rPr>
  </w:style>
  <w:style w:type="paragraph" w:styleId="Stvarnokazalo8">
    <w:name w:val="index 8"/>
    <w:basedOn w:val="Navaden"/>
    <w:next w:val="Navaden"/>
    <w:autoRedefine/>
    <w:rsid w:val="00E5214D"/>
    <w:pPr>
      <w:ind w:left="1760" w:hanging="220"/>
    </w:pPr>
    <w:rPr>
      <w:rFonts w:asciiTheme="minorHAnsi" w:hAnsiTheme="minorHAnsi"/>
      <w:sz w:val="18"/>
      <w:szCs w:val="18"/>
    </w:rPr>
  </w:style>
  <w:style w:type="paragraph" w:styleId="Stvarnokazalo9">
    <w:name w:val="index 9"/>
    <w:basedOn w:val="Navaden"/>
    <w:next w:val="Navaden"/>
    <w:autoRedefine/>
    <w:rsid w:val="00E5214D"/>
    <w:pPr>
      <w:ind w:left="1980" w:hanging="220"/>
    </w:pPr>
    <w:rPr>
      <w:rFonts w:asciiTheme="minorHAnsi" w:hAnsiTheme="minorHAnsi"/>
      <w:sz w:val="18"/>
      <w:szCs w:val="18"/>
    </w:rPr>
  </w:style>
  <w:style w:type="paragraph" w:styleId="Stvarnokazalo-naslov">
    <w:name w:val="index heading"/>
    <w:basedOn w:val="Navaden"/>
    <w:next w:val="Stvarnokazalo1"/>
    <w:rsid w:val="00E5214D"/>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5214D"/>
    <w:pPr>
      <w:framePr w:wrap="notBeside" w:vAnchor="text" w:hAnchor="text" w:y="1"/>
      <w:numPr>
        <w:ilvl w:val="0"/>
        <w:numId w:val="12"/>
      </w:numPr>
    </w:pPr>
    <w:rPr>
      <w:rFonts w:ascii="Arial" w:hAnsi="Arial" w:cs="Arial"/>
      <w:kern w:val="3"/>
      <w:sz w:val="24"/>
      <w:u w:val="single"/>
    </w:rPr>
  </w:style>
  <w:style w:type="character" w:customStyle="1" w:styleId="Naslov2RDZnak">
    <w:name w:val="Naslov 2 RD Znak"/>
    <w:basedOn w:val="Naslov2MKZnak1"/>
    <w:link w:val="Naslov2RD"/>
    <w:rsid w:val="00E5214D"/>
    <w:rPr>
      <w:rFonts w:ascii="Calibri" w:eastAsia="Times New Roman" w:hAnsi="Calibri" w:cs="Calibri"/>
      <w:b/>
      <w:kern w:val="3"/>
      <w:lang w:eastAsia="zh-CN"/>
    </w:rPr>
  </w:style>
  <w:style w:type="character" w:customStyle="1" w:styleId="javnanaroilapodnaslovZnak">
    <w:name w:val="javna naročila podnaslov Znak"/>
    <w:basedOn w:val="Naslov2RDZnak"/>
    <w:link w:val="javnanaroilapodnaslov"/>
    <w:rsid w:val="00E5214D"/>
    <w:rPr>
      <w:rFonts w:ascii="Arial" w:eastAsia="Calibri" w:hAnsi="Arial" w:cs="Arial"/>
      <w:b/>
      <w:bCs/>
      <w:i/>
      <w:iCs/>
      <w:kern w:val="3"/>
      <w:sz w:val="24"/>
      <w:szCs w:val="28"/>
      <w:u w:val="single"/>
      <w:lang w:val="x-none" w:eastAsia="sl-SI"/>
    </w:rPr>
  </w:style>
  <w:style w:type="paragraph" w:customStyle="1" w:styleId="Javnonaroilo-naslov1">
    <w:name w:val="Javno naročilo - naslov 1"/>
    <w:basedOn w:val="Naslov1"/>
    <w:link w:val="Javnonaroilo-naslov1Znak"/>
    <w:qFormat/>
    <w:rsid w:val="00E5214D"/>
    <w:pPr>
      <w:numPr>
        <w:numId w:val="0"/>
      </w:numPr>
    </w:pPr>
    <w:rPr>
      <w:rFonts w:cs="Arial"/>
    </w:rPr>
  </w:style>
  <w:style w:type="numbering" w:customStyle="1" w:styleId="Slog11">
    <w:name w:val="Slog11"/>
    <w:uiPriority w:val="99"/>
    <w:rsid w:val="00E5214D"/>
    <w:pPr>
      <w:numPr>
        <w:numId w:val="11"/>
      </w:numPr>
    </w:pPr>
  </w:style>
  <w:style w:type="character" w:customStyle="1" w:styleId="Javnonaroilo-naslov1Znak">
    <w:name w:val="Javno naročilo - naslov 1 Znak"/>
    <w:basedOn w:val="Naslov1Znak"/>
    <w:link w:val="Javnonaroilo-naslov1"/>
    <w:rsid w:val="00E5214D"/>
    <w:rPr>
      <w:rFonts w:ascii="Arial" w:eastAsia="Calibri" w:hAnsi="Arial" w:cs="Arial"/>
      <w:b/>
      <w:bCs/>
      <w:kern w:val="32"/>
      <w:sz w:val="32"/>
      <w:szCs w:val="32"/>
      <w:lang w:val="x-none" w:eastAsia="sl-SI"/>
    </w:rPr>
  </w:style>
  <w:style w:type="paragraph" w:customStyle="1" w:styleId="javnanaroila-naslov3">
    <w:name w:val="javna naročila - naslov 3"/>
    <w:basedOn w:val="Naslov2"/>
    <w:link w:val="javnanaroila-naslov3Znak"/>
    <w:qFormat/>
    <w:rsid w:val="00E5214D"/>
    <w:rPr>
      <w:rFonts w:ascii="Arial" w:hAnsi="Arial" w:cs="Arial"/>
      <w:b w:val="0"/>
      <w:sz w:val="22"/>
    </w:rPr>
  </w:style>
  <w:style w:type="character" w:customStyle="1" w:styleId="javnanaroila-naslov3Znak">
    <w:name w:val="javna naročila - naslov 3 Znak"/>
    <w:basedOn w:val="Privzetapisavaodstavka"/>
    <w:link w:val="javnanaroila-naslov3"/>
    <w:rsid w:val="00E5214D"/>
    <w:rPr>
      <w:rFonts w:ascii="Arial" w:eastAsia="Calibri" w:hAnsi="Arial" w:cs="Arial"/>
      <w:bCs/>
      <w:i/>
      <w:iCs/>
      <w:szCs w:val="28"/>
      <w:lang w:val="x-none" w:eastAsia="sl-SI"/>
    </w:rPr>
  </w:style>
  <w:style w:type="paragraph" w:customStyle="1" w:styleId="javnonaroilo-besedilo">
    <w:name w:val="javno naročilo - besedilo"/>
    <w:qFormat/>
    <w:rsid w:val="00E5214D"/>
    <w:pPr>
      <w:spacing w:after="0" w:line="240" w:lineRule="auto"/>
      <w:ind w:left="360" w:hanging="360"/>
    </w:pPr>
    <w:rPr>
      <w:rFonts w:ascii="Arial" w:eastAsia="Times New Roman" w:hAnsi="Arial" w:cs="Arial"/>
      <w:noProof/>
      <w:szCs w:val="20"/>
      <w:lang w:eastAsia="sl-SI"/>
    </w:rPr>
  </w:style>
  <w:style w:type="table" w:customStyle="1" w:styleId="Tabelamrea3">
    <w:name w:val="Tabela – mreža3"/>
    <w:basedOn w:val="Navadnatabela"/>
    <w:next w:val="Tabelamre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E5214D"/>
    <w:rPr>
      <w:rFonts w:cs="Arial"/>
      <w:lang w:val="sl-SI"/>
    </w:rPr>
  </w:style>
  <w:style w:type="paragraph" w:customStyle="1" w:styleId="javnonaroilo-merila">
    <w:name w:val="javno naročilo - merila"/>
    <w:basedOn w:val="Navaden"/>
    <w:link w:val="javnonaroilo-merilaZnak"/>
    <w:qFormat/>
    <w:rsid w:val="00E5214D"/>
    <w:pPr>
      <w:numPr>
        <w:numId w:val="19"/>
      </w:numPr>
      <w:jc w:val="both"/>
    </w:pPr>
    <w:rPr>
      <w:rFonts w:cs="Arial"/>
    </w:rPr>
  </w:style>
  <w:style w:type="character" w:customStyle="1" w:styleId="javnonaroilo-merilaZnak">
    <w:name w:val="javno naročilo - merila Znak"/>
    <w:basedOn w:val="Privzetapisavaodstavka"/>
    <w:link w:val="javnonaroilo-merila"/>
    <w:rsid w:val="00E5214D"/>
    <w:rPr>
      <w:rFonts w:ascii="Arial" w:eastAsia="Calibri" w:hAnsi="Arial" w:cs="Arial"/>
      <w:lang w:eastAsia="sl-SI"/>
    </w:rPr>
  </w:style>
  <w:style w:type="paragraph" w:customStyle="1" w:styleId="javnanaroila-tokovanje">
    <w:name w:val="javna naročila - točkovanje"/>
    <w:basedOn w:val="Navaden"/>
    <w:link w:val="javnanaroila-tokovanjeZnak"/>
    <w:qFormat/>
    <w:rsid w:val="00E5214D"/>
    <w:pPr>
      <w:numPr>
        <w:numId w:val="20"/>
      </w:numPr>
    </w:pPr>
    <w:rPr>
      <w:lang w:eastAsia="en-US"/>
    </w:rPr>
  </w:style>
  <w:style w:type="character" w:customStyle="1" w:styleId="javnanaroila-tokovanjeZnak">
    <w:name w:val="javna naročila - točkovanje Znak"/>
    <w:basedOn w:val="Privzetapisavaodstavka"/>
    <w:link w:val="javnanaroila-tokovanje"/>
    <w:rsid w:val="00E5214D"/>
    <w:rPr>
      <w:rFonts w:ascii="Arial" w:eastAsia="Calibri" w:hAnsi="Arial" w:cs="Times New Roman"/>
    </w:rPr>
  </w:style>
  <w:style w:type="paragraph" w:customStyle="1" w:styleId="Slog13">
    <w:name w:val="Slog13"/>
    <w:basedOn w:val="Odstavekseznama"/>
    <w:link w:val="Slog13Znak"/>
    <w:qFormat/>
    <w:rsid w:val="00E5214D"/>
    <w:pPr>
      <w:numPr>
        <w:ilvl w:val="0"/>
        <w:numId w:val="21"/>
      </w:numPr>
      <w:jc w:val="both"/>
    </w:pPr>
    <w:rPr>
      <w:rFonts w:cs="Arial"/>
    </w:rPr>
  </w:style>
  <w:style w:type="paragraph" w:customStyle="1" w:styleId="Slog14">
    <w:name w:val="Slog14"/>
    <w:basedOn w:val="Navaden"/>
    <w:link w:val="Slog14Znak"/>
    <w:qFormat/>
    <w:rsid w:val="00E5214D"/>
    <w:pPr>
      <w:ind w:left="360" w:hanging="360"/>
    </w:pPr>
  </w:style>
  <w:style w:type="character" w:customStyle="1" w:styleId="OdstavekseznamaZnak">
    <w:name w:val="Odstavek seznama Znak"/>
    <w:basedOn w:val="Naslov3Znak"/>
    <w:link w:val="Odstavekseznama"/>
    <w:uiPriority w:val="34"/>
    <w:rsid w:val="00E5214D"/>
    <w:rPr>
      <w:rFonts w:ascii="Arial" w:eastAsia="Calibri" w:hAnsi="Arial" w:cs="Times New Roman"/>
      <w:b/>
      <w:bCs/>
      <w:sz w:val="26"/>
      <w:szCs w:val="26"/>
      <w:lang w:val="x-none" w:eastAsia="sl-SI"/>
    </w:rPr>
  </w:style>
  <w:style w:type="character" w:customStyle="1" w:styleId="Slog13Znak">
    <w:name w:val="Slog13 Znak"/>
    <w:basedOn w:val="OdstavekseznamaZnak"/>
    <w:link w:val="Slog13"/>
    <w:rsid w:val="00E5214D"/>
    <w:rPr>
      <w:rFonts w:ascii="Arial" w:eastAsia="Calibri" w:hAnsi="Arial" w:cs="Arial"/>
      <w:b/>
      <w:bCs/>
      <w:sz w:val="26"/>
      <w:szCs w:val="26"/>
      <w:lang w:val="x-none" w:eastAsia="sl-SI"/>
    </w:rPr>
  </w:style>
  <w:style w:type="paragraph" w:customStyle="1" w:styleId="Slog15">
    <w:name w:val="Slog15"/>
    <w:basedOn w:val="Navaden"/>
    <w:link w:val="Slog15Znak"/>
    <w:qFormat/>
    <w:rsid w:val="00E5214D"/>
    <w:pPr>
      <w:numPr>
        <w:numId w:val="22"/>
      </w:numPr>
      <w:jc w:val="both"/>
    </w:pPr>
    <w:rPr>
      <w:rFonts w:cs="Arial"/>
    </w:rPr>
  </w:style>
  <w:style w:type="character" w:customStyle="1" w:styleId="Slog14Znak">
    <w:name w:val="Slog14 Znak"/>
    <w:basedOn w:val="Privzetapisavaodstavka"/>
    <w:link w:val="Slog14"/>
    <w:rsid w:val="00E5214D"/>
    <w:rPr>
      <w:rFonts w:ascii="Arial" w:eastAsia="Calibri" w:hAnsi="Arial" w:cs="Times New Roman"/>
      <w:lang w:eastAsia="sl-SI"/>
    </w:rPr>
  </w:style>
  <w:style w:type="paragraph" w:customStyle="1" w:styleId="Slog16">
    <w:name w:val="Slog16"/>
    <w:basedOn w:val="Navaden"/>
    <w:link w:val="Slog16Znak"/>
    <w:qFormat/>
    <w:rsid w:val="00E5214D"/>
    <w:pPr>
      <w:numPr>
        <w:numId w:val="23"/>
      </w:numPr>
    </w:pPr>
    <w:rPr>
      <w:rFonts w:cs="Arial"/>
    </w:rPr>
  </w:style>
  <w:style w:type="character" w:customStyle="1" w:styleId="Slog15Znak">
    <w:name w:val="Slog15 Znak"/>
    <w:basedOn w:val="Privzetapisavaodstavka"/>
    <w:link w:val="Slog15"/>
    <w:rsid w:val="00E5214D"/>
    <w:rPr>
      <w:rFonts w:ascii="Arial" w:eastAsia="Calibri" w:hAnsi="Arial" w:cs="Arial"/>
      <w:lang w:eastAsia="sl-SI"/>
    </w:rPr>
  </w:style>
  <w:style w:type="paragraph" w:customStyle="1" w:styleId="Slog17">
    <w:name w:val="Slog17"/>
    <w:basedOn w:val="Navaden"/>
    <w:link w:val="Slog17Znak"/>
    <w:qFormat/>
    <w:rsid w:val="00E5214D"/>
    <w:pPr>
      <w:numPr>
        <w:numId w:val="24"/>
      </w:numPr>
    </w:pPr>
    <w:rPr>
      <w:rFonts w:cs="Arial"/>
    </w:rPr>
  </w:style>
  <w:style w:type="character" w:customStyle="1" w:styleId="Slog16Znak">
    <w:name w:val="Slog16 Znak"/>
    <w:basedOn w:val="Privzetapisavaodstavka"/>
    <w:link w:val="Slog16"/>
    <w:rsid w:val="00E5214D"/>
    <w:rPr>
      <w:rFonts w:ascii="Arial" w:eastAsia="Calibri" w:hAnsi="Arial" w:cs="Arial"/>
      <w:lang w:eastAsia="sl-SI"/>
    </w:rPr>
  </w:style>
  <w:style w:type="character" w:customStyle="1" w:styleId="Slog17Znak">
    <w:name w:val="Slog17 Znak"/>
    <w:basedOn w:val="Privzetapisavaodstavka"/>
    <w:link w:val="Slog17"/>
    <w:rsid w:val="00E5214D"/>
    <w:rPr>
      <w:rFonts w:ascii="Arial" w:eastAsia="Calibri" w:hAnsi="Arial" w:cs="Arial"/>
      <w:lang w:eastAsia="sl-SI"/>
    </w:rPr>
  </w:style>
  <w:style w:type="paragraph" w:customStyle="1" w:styleId="Slog18">
    <w:name w:val="Slog18"/>
    <w:basedOn w:val="Navaden"/>
    <w:link w:val="Slog18Znak"/>
    <w:qFormat/>
    <w:rsid w:val="00E5214D"/>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E5214D"/>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E5214D"/>
    <w:rPr>
      <w:rFonts w:ascii="Arial" w:eastAsia="Times New Roman" w:hAnsi="Arial" w:cs="Arial"/>
      <w:lang w:eastAsia="sl-SI"/>
    </w:rPr>
  </w:style>
  <w:style w:type="character" w:customStyle="1" w:styleId="Slog19Znak">
    <w:name w:val="Slog19 Znak"/>
    <w:basedOn w:val="Privzetapisavaodstavka"/>
    <w:link w:val="Slog19"/>
    <w:rsid w:val="00E5214D"/>
    <w:rPr>
      <w:rFonts w:ascii="Arial" w:eastAsia="Times New Roman" w:hAnsi="Arial" w:cs="Arial"/>
      <w:lang w:eastAsia="sl-SI"/>
    </w:rPr>
  </w:style>
  <w:style w:type="paragraph" w:customStyle="1" w:styleId="Slog20">
    <w:name w:val="Slog20"/>
    <w:basedOn w:val="Navaden"/>
    <w:link w:val="Slog20Znak"/>
    <w:qFormat/>
    <w:rsid w:val="00E5214D"/>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E5214D"/>
    <w:rPr>
      <w:rFonts w:ascii="Arial" w:eastAsia="Times New Roman" w:hAnsi="Arial" w:cs="Arial"/>
      <w:lang w:eastAsia="sl-SI"/>
    </w:rPr>
  </w:style>
  <w:style w:type="paragraph" w:customStyle="1" w:styleId="Slog21">
    <w:name w:val="Slog21"/>
    <w:basedOn w:val="Navaden"/>
    <w:link w:val="Slog21Znak"/>
    <w:qFormat/>
    <w:rsid w:val="00E5214D"/>
    <w:pPr>
      <w:numPr>
        <w:numId w:val="29"/>
      </w:numPr>
      <w:jc w:val="both"/>
    </w:pPr>
    <w:rPr>
      <w:rFonts w:cs="Arial"/>
    </w:rPr>
  </w:style>
  <w:style w:type="paragraph" w:customStyle="1" w:styleId="Slog22">
    <w:name w:val="Slog22"/>
    <w:basedOn w:val="Navaden"/>
    <w:link w:val="Slog22Znak"/>
    <w:qFormat/>
    <w:rsid w:val="00E5214D"/>
    <w:pPr>
      <w:numPr>
        <w:numId w:val="30"/>
      </w:numPr>
      <w:jc w:val="both"/>
    </w:pPr>
    <w:rPr>
      <w:rFonts w:cs="Arial"/>
    </w:rPr>
  </w:style>
  <w:style w:type="character" w:customStyle="1" w:styleId="Slog21Znak">
    <w:name w:val="Slog21 Znak"/>
    <w:basedOn w:val="Privzetapisavaodstavka"/>
    <w:link w:val="Slog21"/>
    <w:rsid w:val="00E5214D"/>
    <w:rPr>
      <w:rFonts w:ascii="Arial" w:eastAsia="Calibri" w:hAnsi="Arial" w:cs="Arial"/>
      <w:lang w:eastAsia="sl-SI"/>
    </w:rPr>
  </w:style>
  <w:style w:type="paragraph" w:customStyle="1" w:styleId="Slog23">
    <w:name w:val="Slog23"/>
    <w:basedOn w:val="Navaden"/>
    <w:link w:val="Slog23Znak"/>
    <w:qFormat/>
    <w:rsid w:val="00E5214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E5214D"/>
    <w:rPr>
      <w:rFonts w:ascii="Arial" w:eastAsia="Calibri" w:hAnsi="Arial" w:cs="Arial"/>
      <w:lang w:eastAsia="sl-SI"/>
    </w:rPr>
  </w:style>
  <w:style w:type="paragraph" w:customStyle="1" w:styleId="Slog24">
    <w:name w:val="Slog24"/>
    <w:basedOn w:val="Navaden"/>
    <w:link w:val="Slog24Znak"/>
    <w:qFormat/>
    <w:rsid w:val="00E5214D"/>
    <w:pPr>
      <w:numPr>
        <w:numId w:val="32"/>
      </w:numPr>
      <w:jc w:val="both"/>
    </w:pPr>
    <w:rPr>
      <w:rFonts w:cs="Arial"/>
    </w:rPr>
  </w:style>
  <w:style w:type="character" w:customStyle="1" w:styleId="Slog23Znak">
    <w:name w:val="Slog23 Znak"/>
    <w:basedOn w:val="Privzetapisavaodstavka"/>
    <w:link w:val="Slog23"/>
    <w:rsid w:val="00E5214D"/>
    <w:rPr>
      <w:rFonts w:ascii="Arial" w:eastAsia="Calibri" w:hAnsi="Arial" w:cs="Arial"/>
      <w:lang w:eastAsia="sl-SI"/>
    </w:rPr>
  </w:style>
  <w:style w:type="paragraph" w:customStyle="1" w:styleId="Slog25">
    <w:name w:val="Slog25"/>
    <w:basedOn w:val="Navaden"/>
    <w:link w:val="Slog25Znak"/>
    <w:qFormat/>
    <w:rsid w:val="00E5214D"/>
    <w:pPr>
      <w:numPr>
        <w:numId w:val="33"/>
      </w:numPr>
      <w:ind w:left="360"/>
    </w:pPr>
    <w:rPr>
      <w:rFonts w:cs="Arial"/>
    </w:rPr>
  </w:style>
  <w:style w:type="character" w:customStyle="1" w:styleId="Slog24Znak">
    <w:name w:val="Slog24 Znak"/>
    <w:basedOn w:val="Privzetapisavaodstavka"/>
    <w:link w:val="Slog24"/>
    <w:rsid w:val="00E5214D"/>
    <w:rPr>
      <w:rFonts w:ascii="Arial" w:eastAsia="Calibri" w:hAnsi="Arial" w:cs="Arial"/>
      <w:lang w:eastAsia="sl-SI"/>
    </w:rPr>
  </w:style>
  <w:style w:type="character" w:customStyle="1" w:styleId="Slog25Znak">
    <w:name w:val="Slog25 Znak"/>
    <w:basedOn w:val="Privzetapisavaodstavka"/>
    <w:link w:val="Slog25"/>
    <w:rsid w:val="00E5214D"/>
    <w:rPr>
      <w:rFonts w:ascii="Arial" w:eastAsia="Calibri" w:hAnsi="Arial" w:cs="Arial"/>
      <w:lang w:eastAsia="sl-SI"/>
    </w:rPr>
  </w:style>
  <w:style w:type="paragraph" w:customStyle="1" w:styleId="Slog26">
    <w:name w:val="Slog26"/>
    <w:basedOn w:val="Navaden"/>
    <w:link w:val="Slog26Znak"/>
    <w:qFormat/>
    <w:rsid w:val="00E5214D"/>
    <w:pPr>
      <w:numPr>
        <w:numId w:val="34"/>
      </w:numPr>
    </w:pPr>
  </w:style>
  <w:style w:type="paragraph" w:customStyle="1" w:styleId="Slog27">
    <w:name w:val="Slog27"/>
    <w:basedOn w:val="Navaden"/>
    <w:link w:val="Slog27Znak"/>
    <w:qFormat/>
    <w:rsid w:val="00E5214D"/>
    <w:pPr>
      <w:numPr>
        <w:numId w:val="35"/>
      </w:numPr>
      <w:jc w:val="both"/>
    </w:pPr>
  </w:style>
  <w:style w:type="character" w:customStyle="1" w:styleId="Slog26Znak">
    <w:name w:val="Slog26 Znak"/>
    <w:basedOn w:val="Privzetapisavaodstavka"/>
    <w:link w:val="Slog26"/>
    <w:rsid w:val="00E5214D"/>
    <w:rPr>
      <w:rFonts w:ascii="Arial" w:eastAsia="Calibri" w:hAnsi="Arial" w:cs="Times New Roman"/>
      <w:lang w:eastAsia="sl-SI"/>
    </w:rPr>
  </w:style>
  <w:style w:type="paragraph" w:customStyle="1" w:styleId="Slog28">
    <w:name w:val="Slog28"/>
    <w:basedOn w:val="Navaden"/>
    <w:link w:val="Slog28Znak"/>
    <w:qFormat/>
    <w:rsid w:val="00E5214D"/>
    <w:pPr>
      <w:numPr>
        <w:numId w:val="36"/>
      </w:numPr>
      <w:jc w:val="both"/>
    </w:pPr>
    <w:rPr>
      <w:rFonts w:cs="Arial"/>
    </w:rPr>
  </w:style>
  <w:style w:type="character" w:customStyle="1" w:styleId="Slog27Znak">
    <w:name w:val="Slog27 Znak"/>
    <w:basedOn w:val="Privzetapisavaodstavka"/>
    <w:link w:val="Slog27"/>
    <w:rsid w:val="00E5214D"/>
    <w:rPr>
      <w:rFonts w:ascii="Arial" w:eastAsia="Calibri" w:hAnsi="Arial" w:cs="Times New Roman"/>
      <w:lang w:eastAsia="sl-SI"/>
    </w:rPr>
  </w:style>
  <w:style w:type="character" w:customStyle="1" w:styleId="Slog28Znak">
    <w:name w:val="Slog28 Znak"/>
    <w:basedOn w:val="Privzetapisavaodstavka"/>
    <w:link w:val="Slog28"/>
    <w:rsid w:val="00E5214D"/>
    <w:rPr>
      <w:rFonts w:ascii="Arial" w:eastAsia="Calibri" w:hAnsi="Arial" w:cs="Arial"/>
      <w:lang w:eastAsia="sl-SI"/>
    </w:rPr>
  </w:style>
  <w:style w:type="table" w:customStyle="1" w:styleId="Tabelamrea31">
    <w:name w:val="Tabela – mreža31"/>
    <w:basedOn w:val="Navadnatabela"/>
    <w:next w:val="Tabelamre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E5214D"/>
    <w:pPr>
      <w:jc w:val="both"/>
    </w:pPr>
    <w:rPr>
      <w:rFonts w:cs="Arial"/>
    </w:rPr>
  </w:style>
  <w:style w:type="paragraph" w:customStyle="1" w:styleId="Slog30">
    <w:name w:val="Slog30"/>
    <w:basedOn w:val="Navaden"/>
    <w:link w:val="Slog30Znak"/>
    <w:qFormat/>
    <w:rsid w:val="00E5214D"/>
    <w:pPr>
      <w:numPr>
        <w:numId w:val="37"/>
      </w:numPr>
    </w:pPr>
    <w:rPr>
      <w:rFonts w:cs="Arial"/>
      <w:b/>
    </w:rPr>
  </w:style>
  <w:style w:type="character" w:customStyle="1" w:styleId="Slog29Znak">
    <w:name w:val="Slog29 Znak"/>
    <w:basedOn w:val="Privzetapisavaodstavka"/>
    <w:link w:val="Slog29"/>
    <w:rsid w:val="00E5214D"/>
    <w:rPr>
      <w:rFonts w:ascii="Arial" w:eastAsia="Calibri" w:hAnsi="Arial" w:cs="Arial"/>
      <w:lang w:eastAsia="sl-SI"/>
    </w:rPr>
  </w:style>
  <w:style w:type="character" w:customStyle="1" w:styleId="Slog30Znak">
    <w:name w:val="Slog30 Znak"/>
    <w:basedOn w:val="Privzetapisavaodstavka"/>
    <w:link w:val="Slog30"/>
    <w:rsid w:val="00E5214D"/>
    <w:rPr>
      <w:rFonts w:ascii="Arial" w:eastAsia="Calibri" w:hAnsi="Arial" w:cs="Arial"/>
      <w:b/>
      <w:lang w:eastAsia="sl-SI"/>
    </w:rPr>
  </w:style>
  <w:style w:type="paragraph" w:customStyle="1" w:styleId="Slog31">
    <w:name w:val="Slog31"/>
    <w:basedOn w:val="Navaden"/>
    <w:link w:val="Slog31Znak"/>
    <w:qFormat/>
    <w:rsid w:val="00E5214D"/>
    <w:pPr>
      <w:numPr>
        <w:numId w:val="39"/>
      </w:numPr>
    </w:pPr>
  </w:style>
  <w:style w:type="character" w:customStyle="1" w:styleId="Slog31Znak">
    <w:name w:val="Slog31 Znak"/>
    <w:basedOn w:val="Privzetapisavaodstavka"/>
    <w:link w:val="Slog31"/>
    <w:rsid w:val="00E5214D"/>
    <w:rPr>
      <w:rFonts w:ascii="Arial" w:eastAsia="Calibri" w:hAnsi="Arial" w:cs="Times New Roman"/>
      <w:lang w:eastAsia="sl-SI"/>
    </w:rPr>
  </w:style>
  <w:style w:type="paragraph" w:customStyle="1" w:styleId="Slog32">
    <w:name w:val="Slog32"/>
    <w:basedOn w:val="Navaden"/>
    <w:link w:val="Slog32Znak"/>
    <w:qFormat/>
    <w:rsid w:val="00E5214D"/>
    <w:pPr>
      <w:numPr>
        <w:numId w:val="41"/>
      </w:numPr>
      <w:jc w:val="both"/>
    </w:pPr>
    <w:rPr>
      <w:rFonts w:eastAsia="Times New Roman" w:cs="Arial"/>
    </w:rPr>
  </w:style>
  <w:style w:type="character" w:customStyle="1" w:styleId="Slog32Znak">
    <w:name w:val="Slog32 Znak"/>
    <w:basedOn w:val="Privzetapisavaodstavka"/>
    <w:link w:val="Slog32"/>
    <w:rsid w:val="00E5214D"/>
    <w:rPr>
      <w:rFonts w:ascii="Arial" w:eastAsia="Times New Roman" w:hAnsi="Arial" w:cs="Arial"/>
      <w:lang w:eastAsia="sl-SI"/>
    </w:rPr>
  </w:style>
  <w:style w:type="paragraph" w:customStyle="1" w:styleId="Slog33">
    <w:name w:val="Slog33"/>
    <w:basedOn w:val="Navaden"/>
    <w:link w:val="Slog33Znak"/>
    <w:qFormat/>
    <w:rsid w:val="00E5214D"/>
    <w:pPr>
      <w:numPr>
        <w:numId w:val="42"/>
      </w:numPr>
      <w:ind w:left="720"/>
      <w:jc w:val="both"/>
    </w:pPr>
  </w:style>
  <w:style w:type="character" w:customStyle="1" w:styleId="Slog33Znak">
    <w:name w:val="Slog33 Znak"/>
    <w:basedOn w:val="Privzetapisavaodstavka"/>
    <w:link w:val="Slog33"/>
    <w:rsid w:val="00E5214D"/>
    <w:rPr>
      <w:rFonts w:ascii="Arial" w:eastAsia="Calibri" w:hAnsi="Arial" w:cs="Times New Roman"/>
      <w:lang w:eastAsia="sl-SI"/>
    </w:rPr>
  </w:style>
  <w:style w:type="numbering" w:customStyle="1" w:styleId="Brezseznama2">
    <w:name w:val="Brez seznama2"/>
    <w:next w:val="Brezseznama"/>
    <w:uiPriority w:val="99"/>
    <w:semiHidden/>
    <w:rsid w:val="00E5214D"/>
  </w:style>
  <w:style w:type="character" w:customStyle="1" w:styleId="Naslov2Znak1">
    <w:name w:val="Naslov 2 Znak1"/>
    <w:rsid w:val="00E5214D"/>
    <w:rPr>
      <w:rFonts w:ascii="Arial" w:hAnsi="Arial" w:cs="Arial"/>
      <w:b/>
      <w:bCs/>
      <w:i/>
      <w:iCs/>
      <w:sz w:val="28"/>
      <w:szCs w:val="28"/>
      <w:lang w:val="sl-SI" w:eastAsia="sl-SI" w:bidi="ar-SA"/>
    </w:rPr>
  </w:style>
  <w:style w:type="paragraph" w:customStyle="1" w:styleId="CharCharChar1">
    <w:name w:val="Char Char Char1"/>
    <w:basedOn w:val="Navaden"/>
    <w:rsid w:val="00E5214D"/>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E5214D"/>
    <w:pPr>
      <w:jc w:val="both"/>
    </w:pPr>
    <w:rPr>
      <w:rFonts w:ascii="Times New Roman" w:eastAsia="Times New Roman" w:hAnsi="Times New Roman"/>
      <w:sz w:val="24"/>
      <w:szCs w:val="20"/>
      <w:lang w:val="en-GB"/>
    </w:rPr>
  </w:style>
  <w:style w:type="paragraph" w:customStyle="1" w:styleId="xl67">
    <w:name w:val="xl67"/>
    <w:basedOn w:val="Navaden"/>
    <w:rsid w:val="00E5214D"/>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E5214D"/>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E5214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E5214D"/>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E5214D"/>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E5214D"/>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E5214D"/>
    <w:pPr>
      <w:widowControl w:val="0"/>
      <w:suppressAutoHyphens/>
    </w:pPr>
    <w:rPr>
      <w:rFonts w:ascii="Courier New" w:eastAsia="Courier New" w:hAnsi="Courier New" w:cs="Courier New"/>
      <w:sz w:val="20"/>
      <w:szCs w:val="20"/>
      <w:lang w:bidi="sl-SI"/>
    </w:rPr>
  </w:style>
  <w:style w:type="paragraph" w:customStyle="1" w:styleId="Telobesedila-zamik21">
    <w:name w:val="Telo besedila - zamik 21"/>
    <w:basedOn w:val="Navaden"/>
    <w:rsid w:val="00E5214D"/>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E5214D"/>
    <w:pPr>
      <w:suppressLineNumbers/>
      <w:suppressAutoHyphens/>
    </w:pPr>
    <w:rPr>
      <w:rFonts w:ascii="Times New Roman" w:eastAsia="Times New Roman" w:hAnsi="Times New Roman"/>
      <w:sz w:val="24"/>
      <w:szCs w:val="24"/>
      <w:lang w:eastAsia="ar-SA"/>
    </w:rPr>
  </w:style>
  <w:style w:type="paragraph" w:styleId="Brezrazmikov">
    <w:name w:val="No Spacing"/>
    <w:qFormat/>
    <w:rsid w:val="00E5214D"/>
    <w:pPr>
      <w:spacing w:after="0" w:line="240" w:lineRule="auto"/>
    </w:pPr>
    <w:rPr>
      <w:rFonts w:ascii="Calibri" w:eastAsia="Calibri" w:hAnsi="Calibri" w:cs="Times New Roman"/>
    </w:rPr>
  </w:style>
  <w:style w:type="paragraph" w:customStyle="1" w:styleId="naslov0">
    <w:name w:val="naslov"/>
    <w:basedOn w:val="Navaden"/>
    <w:rsid w:val="00E5214D"/>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
    <w:name w:val="Char Char"/>
    <w:basedOn w:val="Navaden"/>
    <w:rsid w:val="00E5214D"/>
    <w:rPr>
      <w:rFonts w:ascii="Times New Roman" w:eastAsia="Times New Roman" w:hAnsi="Times New Roman"/>
      <w:sz w:val="24"/>
      <w:szCs w:val="20"/>
      <w:lang w:val="pl-PL" w:eastAsia="pl-PL"/>
    </w:rPr>
  </w:style>
  <w:style w:type="character" w:customStyle="1" w:styleId="ZnakZnak5">
    <w:name w:val="Znak Znak5"/>
    <w:rsid w:val="00E5214D"/>
    <w:rPr>
      <w:rFonts w:ascii="Arial" w:hAnsi="Arial" w:cs="Arial"/>
      <w:b/>
      <w:bCs/>
      <w:i/>
      <w:iCs/>
      <w:sz w:val="28"/>
      <w:szCs w:val="28"/>
      <w:lang w:val="sl-SI" w:eastAsia="sl-SI" w:bidi="ar-SA"/>
    </w:rPr>
  </w:style>
  <w:style w:type="paragraph" w:customStyle="1" w:styleId="msonormal0">
    <w:name w:val="msonormal"/>
    <w:basedOn w:val="Navaden"/>
    <w:rsid w:val="00E5214D"/>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E5214D"/>
    <w:pPr>
      <w:spacing w:before="100" w:beforeAutospacing="1" w:after="100" w:afterAutospacing="1"/>
    </w:pPr>
    <w:rPr>
      <w:rFonts w:eastAsia="Times New Roman" w:cs="Arial"/>
      <w:sz w:val="18"/>
      <w:szCs w:val="18"/>
    </w:rPr>
  </w:style>
  <w:style w:type="paragraph" w:customStyle="1" w:styleId="font6">
    <w:name w:val="font6"/>
    <w:basedOn w:val="Navaden"/>
    <w:rsid w:val="00E5214D"/>
    <w:pPr>
      <w:spacing w:before="100" w:beforeAutospacing="1" w:after="100" w:afterAutospacing="1"/>
    </w:pPr>
    <w:rPr>
      <w:rFonts w:eastAsia="Times New Roman" w:cs="Arial"/>
      <w:sz w:val="18"/>
      <w:szCs w:val="18"/>
    </w:rPr>
  </w:style>
  <w:style w:type="paragraph" w:customStyle="1" w:styleId="xl65">
    <w:name w:val="xl65"/>
    <w:basedOn w:val="Navaden"/>
    <w:rsid w:val="00E5214D"/>
    <w:pPr>
      <w:spacing w:before="100" w:beforeAutospacing="1" w:after="100" w:afterAutospacing="1"/>
    </w:pPr>
    <w:rPr>
      <w:rFonts w:eastAsia="Times New Roman" w:cs="Arial"/>
      <w:b/>
      <w:bCs/>
      <w:sz w:val="18"/>
      <w:szCs w:val="18"/>
    </w:rPr>
  </w:style>
  <w:style w:type="paragraph" w:customStyle="1" w:styleId="xl66">
    <w:name w:val="xl66"/>
    <w:basedOn w:val="Navaden"/>
    <w:rsid w:val="00E5214D"/>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E5214D"/>
    <w:pPr>
      <w:spacing w:before="100" w:beforeAutospacing="1" w:after="100" w:afterAutospacing="1"/>
    </w:pPr>
    <w:rPr>
      <w:rFonts w:eastAsia="Times New Roman" w:cs="Arial"/>
      <w:b/>
      <w:bCs/>
      <w:sz w:val="18"/>
      <w:szCs w:val="18"/>
    </w:rPr>
  </w:style>
  <w:style w:type="paragraph" w:customStyle="1" w:styleId="xl69">
    <w:name w:val="xl69"/>
    <w:basedOn w:val="Navaden"/>
    <w:rsid w:val="00E5214D"/>
    <w:pPr>
      <w:spacing w:before="100" w:beforeAutospacing="1" w:after="100" w:afterAutospacing="1"/>
    </w:pPr>
    <w:rPr>
      <w:rFonts w:eastAsia="Times New Roman" w:cs="Arial"/>
      <w:sz w:val="18"/>
      <w:szCs w:val="18"/>
    </w:rPr>
  </w:style>
  <w:style w:type="paragraph" w:customStyle="1" w:styleId="xl70">
    <w:name w:val="xl70"/>
    <w:basedOn w:val="Navaden"/>
    <w:rsid w:val="00E5214D"/>
    <w:pPr>
      <w:spacing w:before="100" w:beforeAutospacing="1" w:after="100" w:afterAutospacing="1"/>
      <w:jc w:val="center"/>
    </w:pPr>
    <w:rPr>
      <w:rFonts w:eastAsia="Times New Roman" w:cs="Arial"/>
      <w:sz w:val="18"/>
      <w:szCs w:val="18"/>
    </w:rPr>
  </w:style>
  <w:style w:type="paragraph" w:customStyle="1" w:styleId="xl71">
    <w:name w:val="xl71"/>
    <w:basedOn w:val="Navaden"/>
    <w:rsid w:val="00E5214D"/>
    <w:pPr>
      <w:spacing w:before="100" w:beforeAutospacing="1" w:after="100" w:afterAutospacing="1"/>
    </w:pPr>
    <w:rPr>
      <w:rFonts w:eastAsia="Times New Roman" w:cs="Arial"/>
      <w:sz w:val="18"/>
      <w:szCs w:val="18"/>
    </w:rPr>
  </w:style>
  <w:style w:type="paragraph" w:customStyle="1" w:styleId="xl72">
    <w:name w:val="xl72"/>
    <w:basedOn w:val="Navaden"/>
    <w:rsid w:val="00E5214D"/>
    <w:pPr>
      <w:spacing w:before="100" w:beforeAutospacing="1" w:after="100" w:afterAutospacing="1"/>
    </w:pPr>
    <w:rPr>
      <w:rFonts w:eastAsia="Times New Roman" w:cs="Arial"/>
      <w:sz w:val="18"/>
      <w:szCs w:val="18"/>
    </w:rPr>
  </w:style>
  <w:style w:type="paragraph" w:customStyle="1" w:styleId="xl73">
    <w:name w:val="xl73"/>
    <w:basedOn w:val="Navaden"/>
    <w:rsid w:val="00E5214D"/>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E5214D"/>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E5214D"/>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E5214D"/>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E5214D"/>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E5214D"/>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E5214D"/>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E5214D"/>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E5214D"/>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E5214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E5214D"/>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E5214D"/>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E52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E521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E52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E521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E52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E5214D"/>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E5214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E5214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E5214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E5214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E5214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E5214D"/>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E5214D"/>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E5214D"/>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E5214D"/>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E5214D"/>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E5214D"/>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E5214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E5214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E5214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E5214D"/>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E5214D"/>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E5214D"/>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E5214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E5214D"/>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E5214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E5214D"/>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E52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E5214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E5214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E5214D"/>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E52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E5214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E52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E5214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E5214D"/>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E5214D"/>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E5214D"/>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E5214D"/>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E5214D"/>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E5214D"/>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E5214D"/>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E5214D"/>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E521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E5214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E5214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E5214D"/>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E5214D"/>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E5214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E5214D"/>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E5214D"/>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E5214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E5214D"/>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E5214D"/>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E5214D"/>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E5214D"/>
    <w:pPr>
      <w:numPr>
        <w:numId w:val="43"/>
      </w:numPr>
    </w:pPr>
    <w:rPr>
      <w:rFonts w:eastAsia="Times New Roman" w:cs="Arial"/>
    </w:rPr>
  </w:style>
  <w:style w:type="paragraph" w:customStyle="1" w:styleId="Slog35">
    <w:name w:val="Slog35"/>
    <w:basedOn w:val="Navaden"/>
    <w:link w:val="Slog35Znak"/>
    <w:qFormat/>
    <w:rsid w:val="00E5214D"/>
    <w:pPr>
      <w:numPr>
        <w:numId w:val="44"/>
      </w:numPr>
    </w:pPr>
    <w:rPr>
      <w:rFonts w:eastAsia="Times New Roman" w:cs="Arial"/>
    </w:rPr>
  </w:style>
  <w:style w:type="character" w:customStyle="1" w:styleId="Slog34Znak">
    <w:name w:val="Slog34 Znak"/>
    <w:basedOn w:val="Privzetapisavaodstavka"/>
    <w:link w:val="Slog34"/>
    <w:rsid w:val="00E5214D"/>
    <w:rPr>
      <w:rFonts w:ascii="Arial" w:eastAsia="Times New Roman" w:hAnsi="Arial" w:cs="Arial"/>
      <w:lang w:eastAsia="sl-SI"/>
    </w:rPr>
  </w:style>
  <w:style w:type="paragraph" w:customStyle="1" w:styleId="Slog36">
    <w:name w:val="Slog36"/>
    <w:basedOn w:val="Navaden"/>
    <w:link w:val="Slog36Znak"/>
    <w:qFormat/>
    <w:rsid w:val="00E5214D"/>
    <w:pPr>
      <w:numPr>
        <w:numId w:val="45"/>
      </w:numPr>
    </w:pPr>
    <w:rPr>
      <w:rFonts w:cs="Arial"/>
    </w:rPr>
  </w:style>
  <w:style w:type="character" w:customStyle="1" w:styleId="Slog35Znak">
    <w:name w:val="Slog35 Znak"/>
    <w:basedOn w:val="Privzetapisavaodstavka"/>
    <w:link w:val="Slog35"/>
    <w:rsid w:val="00E5214D"/>
    <w:rPr>
      <w:rFonts w:ascii="Arial" w:eastAsia="Times New Roman" w:hAnsi="Arial" w:cs="Arial"/>
      <w:lang w:eastAsia="sl-SI"/>
    </w:rPr>
  </w:style>
  <w:style w:type="paragraph" w:customStyle="1" w:styleId="Slog37">
    <w:name w:val="Slog37"/>
    <w:basedOn w:val="Navaden"/>
    <w:link w:val="Slog37Znak"/>
    <w:qFormat/>
    <w:rsid w:val="00E5214D"/>
    <w:pPr>
      <w:numPr>
        <w:numId w:val="46"/>
      </w:numPr>
    </w:pPr>
    <w:rPr>
      <w:rFonts w:cs="Arial"/>
    </w:rPr>
  </w:style>
  <w:style w:type="character" w:customStyle="1" w:styleId="Slog36Znak">
    <w:name w:val="Slog36 Znak"/>
    <w:basedOn w:val="Privzetapisavaodstavka"/>
    <w:link w:val="Slog36"/>
    <w:rsid w:val="00E5214D"/>
    <w:rPr>
      <w:rFonts w:ascii="Arial" w:eastAsia="Calibri" w:hAnsi="Arial" w:cs="Arial"/>
      <w:lang w:eastAsia="sl-SI"/>
    </w:rPr>
  </w:style>
  <w:style w:type="paragraph" w:customStyle="1" w:styleId="Slog38">
    <w:name w:val="Slog38"/>
    <w:basedOn w:val="Navaden"/>
    <w:link w:val="Slog38Znak"/>
    <w:qFormat/>
    <w:rsid w:val="00E5214D"/>
    <w:pPr>
      <w:numPr>
        <w:numId w:val="47"/>
      </w:numPr>
    </w:pPr>
    <w:rPr>
      <w:rFonts w:cs="Arial"/>
    </w:rPr>
  </w:style>
  <w:style w:type="character" w:customStyle="1" w:styleId="Slog37Znak">
    <w:name w:val="Slog37 Znak"/>
    <w:basedOn w:val="Privzetapisavaodstavka"/>
    <w:link w:val="Slog37"/>
    <w:rsid w:val="00E5214D"/>
    <w:rPr>
      <w:rFonts w:ascii="Arial" w:eastAsia="Calibri" w:hAnsi="Arial" w:cs="Arial"/>
      <w:lang w:eastAsia="sl-SI"/>
    </w:rPr>
  </w:style>
  <w:style w:type="paragraph" w:customStyle="1" w:styleId="Slog39">
    <w:name w:val="Slog39"/>
    <w:basedOn w:val="Navaden"/>
    <w:link w:val="Slog39Znak"/>
    <w:qFormat/>
    <w:rsid w:val="00E5214D"/>
    <w:pPr>
      <w:numPr>
        <w:numId w:val="48"/>
      </w:numPr>
    </w:pPr>
    <w:rPr>
      <w:rFonts w:cs="Arial"/>
    </w:rPr>
  </w:style>
  <w:style w:type="character" w:customStyle="1" w:styleId="Slog38Znak">
    <w:name w:val="Slog38 Znak"/>
    <w:basedOn w:val="Privzetapisavaodstavka"/>
    <w:link w:val="Slog38"/>
    <w:rsid w:val="00E5214D"/>
    <w:rPr>
      <w:rFonts w:ascii="Arial" w:eastAsia="Calibri" w:hAnsi="Arial" w:cs="Arial"/>
      <w:lang w:eastAsia="sl-SI"/>
    </w:rPr>
  </w:style>
  <w:style w:type="character" w:customStyle="1" w:styleId="Slog39Znak">
    <w:name w:val="Slog39 Znak"/>
    <w:basedOn w:val="Privzetapisavaodstavka"/>
    <w:link w:val="Slog39"/>
    <w:rsid w:val="00E5214D"/>
    <w:rPr>
      <w:rFonts w:ascii="Arial" w:eastAsia="Calibri" w:hAnsi="Arial" w:cs="Arial"/>
      <w:lang w:eastAsia="sl-SI"/>
    </w:rPr>
  </w:style>
  <w:style w:type="table" w:customStyle="1" w:styleId="Tabelamrea10">
    <w:name w:val="Tabela – mreža10"/>
    <w:basedOn w:val="Navadnatabela"/>
    <w:next w:val="Tabelamre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5214D"/>
    <w:pPr>
      <w:numPr>
        <w:numId w:val="49"/>
      </w:numPr>
    </w:pPr>
  </w:style>
  <w:style w:type="character" w:customStyle="1" w:styleId="Slog55Znak">
    <w:name w:val="Slog55 Znak"/>
    <w:basedOn w:val="Privzetapisavaodstavka"/>
    <w:link w:val="Slog55"/>
    <w:rsid w:val="00E5214D"/>
    <w:rPr>
      <w:rFonts w:ascii="Arial" w:eastAsia="Calibri" w:hAnsi="Arial" w:cs="Times New Roman"/>
      <w:lang w:eastAsia="sl-SI"/>
    </w:rPr>
  </w:style>
  <w:style w:type="paragraph" w:customStyle="1" w:styleId="Slog68">
    <w:name w:val="Slog68"/>
    <w:basedOn w:val="Navaden"/>
    <w:link w:val="Slog68Znak"/>
    <w:qFormat/>
    <w:rsid w:val="00E5214D"/>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E5214D"/>
    <w:rPr>
      <w:rFonts w:ascii="Arial" w:eastAsia="Times New Roman" w:hAnsi="Arial" w:cs="Arial"/>
      <w:lang w:eastAsia="sl-SI"/>
    </w:rPr>
  </w:style>
  <w:style w:type="paragraph" w:customStyle="1" w:styleId="Slog60">
    <w:name w:val="Slog60"/>
    <w:basedOn w:val="Navaden"/>
    <w:link w:val="Slog60Znak"/>
    <w:qFormat/>
    <w:rsid w:val="00E5214D"/>
    <w:pPr>
      <w:numPr>
        <w:numId w:val="52"/>
      </w:numPr>
      <w:jc w:val="both"/>
    </w:pPr>
    <w:rPr>
      <w:rFonts w:cs="Arial"/>
    </w:rPr>
  </w:style>
  <w:style w:type="paragraph" w:customStyle="1" w:styleId="Slog61">
    <w:name w:val="Slog61"/>
    <w:basedOn w:val="Navaden"/>
    <w:link w:val="Slog61Znak"/>
    <w:qFormat/>
    <w:rsid w:val="00E5214D"/>
    <w:pPr>
      <w:numPr>
        <w:numId w:val="53"/>
      </w:numPr>
      <w:jc w:val="both"/>
    </w:pPr>
    <w:rPr>
      <w:rFonts w:cs="Arial"/>
    </w:rPr>
  </w:style>
  <w:style w:type="character" w:customStyle="1" w:styleId="Slog60Znak">
    <w:name w:val="Slog60 Znak"/>
    <w:basedOn w:val="Privzetapisavaodstavka"/>
    <w:link w:val="Slog60"/>
    <w:rsid w:val="00E5214D"/>
    <w:rPr>
      <w:rFonts w:ascii="Arial" w:eastAsia="Calibri" w:hAnsi="Arial" w:cs="Arial"/>
      <w:lang w:eastAsia="sl-SI"/>
    </w:rPr>
  </w:style>
  <w:style w:type="character" w:customStyle="1" w:styleId="Slog61Znak">
    <w:name w:val="Slog61 Znak"/>
    <w:basedOn w:val="Privzetapisavaodstavka"/>
    <w:link w:val="Slog61"/>
    <w:rsid w:val="00E5214D"/>
    <w:rPr>
      <w:rFonts w:ascii="Arial" w:eastAsia="Calibri" w:hAnsi="Arial" w:cs="Arial"/>
      <w:lang w:eastAsia="sl-SI"/>
    </w:rPr>
  </w:style>
  <w:style w:type="paragraph" w:customStyle="1" w:styleId="Slog77">
    <w:name w:val="Slog77"/>
    <w:basedOn w:val="Navaden"/>
    <w:link w:val="Slog77Znak"/>
    <w:qFormat/>
    <w:rsid w:val="00E5214D"/>
    <w:pPr>
      <w:numPr>
        <w:numId w:val="54"/>
      </w:numPr>
      <w:jc w:val="both"/>
    </w:pPr>
    <w:rPr>
      <w:rFonts w:cs="Arial"/>
    </w:rPr>
  </w:style>
  <w:style w:type="character" w:customStyle="1" w:styleId="Slog77Znak">
    <w:name w:val="Slog77 Znak"/>
    <w:basedOn w:val="Privzetapisavaodstavka"/>
    <w:link w:val="Slog77"/>
    <w:rsid w:val="00E5214D"/>
    <w:rPr>
      <w:rFonts w:ascii="Arial" w:eastAsia="Calibri" w:hAnsi="Arial" w:cs="Arial"/>
      <w:lang w:eastAsia="sl-SI"/>
    </w:rPr>
  </w:style>
  <w:style w:type="paragraph" w:customStyle="1" w:styleId="Slog75">
    <w:name w:val="Slog75"/>
    <w:basedOn w:val="Navaden"/>
    <w:link w:val="Slog75Znak"/>
    <w:qFormat/>
    <w:rsid w:val="00E5214D"/>
    <w:pPr>
      <w:numPr>
        <w:numId w:val="55"/>
      </w:numPr>
      <w:jc w:val="both"/>
    </w:pPr>
    <w:rPr>
      <w:rFonts w:cs="Arial"/>
    </w:rPr>
  </w:style>
  <w:style w:type="character" w:customStyle="1" w:styleId="Slog75Znak">
    <w:name w:val="Slog75 Znak"/>
    <w:basedOn w:val="Privzetapisavaodstavka"/>
    <w:link w:val="Slog75"/>
    <w:rsid w:val="00E5214D"/>
    <w:rPr>
      <w:rFonts w:ascii="Arial" w:eastAsia="Calibri" w:hAnsi="Arial" w:cs="Arial"/>
      <w:lang w:eastAsia="sl-SI"/>
    </w:rPr>
  </w:style>
  <w:style w:type="paragraph" w:customStyle="1" w:styleId="Slog40">
    <w:name w:val="Slog40"/>
    <w:basedOn w:val="Navaden"/>
    <w:link w:val="Slog40Znak"/>
    <w:qFormat/>
    <w:rsid w:val="00E5214D"/>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E5214D"/>
    <w:rPr>
      <w:rFonts w:ascii="Arial" w:eastAsia="Times New Roman" w:hAnsi="Arial" w:cs="Arial"/>
      <w:lang w:eastAsia="sl-SI"/>
    </w:rPr>
  </w:style>
  <w:style w:type="table" w:customStyle="1" w:styleId="Tabelamrea71">
    <w:name w:val="Tabela – mreža71"/>
    <w:basedOn w:val="Navadnatabela"/>
    <w:next w:val="Tabelamre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E5214D"/>
    <w:pPr>
      <w:numPr>
        <w:numId w:val="57"/>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E5214D"/>
    <w:rPr>
      <w:rFonts w:ascii="ITC NovareseBU" w:eastAsia="Times New Roman" w:hAnsi="ITC NovareseBU" w:cs="Arial"/>
      <w:lang w:eastAsia="ar-SA"/>
    </w:rPr>
  </w:style>
  <w:style w:type="table" w:customStyle="1" w:styleId="Tabelamrea41">
    <w:name w:val="Tabela – mreža41"/>
    <w:basedOn w:val="Navadnatabela"/>
    <w:next w:val="Tabelamrea"/>
    <w:rsid w:val="00E5214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E5214D"/>
    <w:pPr>
      <w:numPr>
        <w:numId w:val="58"/>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E5214D"/>
    <w:rPr>
      <w:rFonts w:asciiTheme="majorHAnsi" w:eastAsia="Times New Roman" w:hAnsiTheme="majorHAnsi" w:cs="Arial"/>
      <w:sz w:val="24"/>
      <w:szCs w:val="24"/>
      <w:lang w:eastAsia="sl-SI"/>
    </w:rPr>
  </w:style>
  <w:style w:type="paragraph" w:customStyle="1" w:styleId="Slog43">
    <w:name w:val="Slog43"/>
    <w:basedOn w:val="Navaden"/>
    <w:link w:val="Slog43Znak"/>
    <w:qFormat/>
    <w:rsid w:val="00E5214D"/>
    <w:pPr>
      <w:numPr>
        <w:numId w:val="60"/>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E5214D"/>
    <w:rPr>
      <w:rFonts w:asciiTheme="majorHAnsi" w:eastAsia="Times New Roman" w:hAnsiTheme="majorHAnsi" w:cs="Arial"/>
      <w:lang w:eastAsia="zh-CN"/>
    </w:rPr>
  </w:style>
  <w:style w:type="paragraph" w:customStyle="1" w:styleId="Slog44">
    <w:name w:val="Slog44"/>
    <w:basedOn w:val="Navaden"/>
    <w:link w:val="Slog44Znak"/>
    <w:qFormat/>
    <w:rsid w:val="00E5214D"/>
    <w:pPr>
      <w:numPr>
        <w:numId w:val="61"/>
      </w:numPr>
      <w:jc w:val="both"/>
    </w:pPr>
    <w:rPr>
      <w:rFonts w:asciiTheme="majorHAnsi" w:hAnsiTheme="majorHAnsi" w:cs="Arial"/>
    </w:rPr>
  </w:style>
  <w:style w:type="paragraph" w:customStyle="1" w:styleId="Slog45">
    <w:name w:val="Slog45"/>
    <w:basedOn w:val="Navaden"/>
    <w:link w:val="Slog45Znak"/>
    <w:qFormat/>
    <w:rsid w:val="00E5214D"/>
    <w:pPr>
      <w:numPr>
        <w:numId w:val="62"/>
      </w:numPr>
      <w:jc w:val="both"/>
    </w:pPr>
    <w:rPr>
      <w:rFonts w:asciiTheme="majorHAnsi" w:hAnsiTheme="majorHAnsi" w:cs="Arial"/>
    </w:rPr>
  </w:style>
  <w:style w:type="character" w:customStyle="1" w:styleId="Slog44Znak">
    <w:name w:val="Slog44 Znak"/>
    <w:basedOn w:val="Privzetapisavaodstavka"/>
    <w:link w:val="Slog44"/>
    <w:rsid w:val="00E5214D"/>
    <w:rPr>
      <w:rFonts w:asciiTheme="majorHAnsi" w:eastAsia="Calibri" w:hAnsiTheme="majorHAnsi" w:cs="Arial"/>
      <w:lang w:eastAsia="sl-SI"/>
    </w:rPr>
  </w:style>
  <w:style w:type="paragraph" w:customStyle="1" w:styleId="Slog59">
    <w:name w:val="Slog59"/>
    <w:basedOn w:val="Navaden"/>
    <w:link w:val="Slog59Znak"/>
    <w:qFormat/>
    <w:rsid w:val="00E5214D"/>
    <w:pPr>
      <w:numPr>
        <w:numId w:val="63"/>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E5214D"/>
    <w:rPr>
      <w:rFonts w:asciiTheme="majorHAnsi" w:eastAsia="Calibri" w:hAnsiTheme="majorHAnsi" w:cs="Arial"/>
      <w:lang w:eastAsia="sl-SI"/>
    </w:rPr>
  </w:style>
  <w:style w:type="character" w:customStyle="1" w:styleId="Slog59Znak">
    <w:name w:val="Slog59 Znak"/>
    <w:basedOn w:val="Privzetapisavaodstavka"/>
    <w:link w:val="Slog59"/>
    <w:rsid w:val="00E5214D"/>
    <w:rPr>
      <w:rFonts w:asciiTheme="majorHAnsi" w:eastAsia="Times New Roman" w:hAnsiTheme="majorHAnsi" w:cs="Arial"/>
      <w:lang w:eastAsia="sl-SI"/>
    </w:rPr>
  </w:style>
  <w:style w:type="table" w:customStyle="1" w:styleId="Tabelamrea13">
    <w:name w:val="Tabela – mreža13"/>
    <w:basedOn w:val="Navadnatabela"/>
    <w:next w:val="Tabelamrea"/>
    <w:rsid w:val="00E5214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E5214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E5214D"/>
    <w:pPr>
      <w:numPr>
        <w:numId w:val="64"/>
      </w:numPr>
    </w:pPr>
    <w:rPr>
      <w:rFonts w:eastAsia="Times New Roman" w:cs="Arial"/>
    </w:rPr>
  </w:style>
  <w:style w:type="character" w:customStyle="1" w:styleId="Slog46Znak">
    <w:name w:val="Slog46 Znak"/>
    <w:basedOn w:val="Privzetapisavaodstavka"/>
    <w:link w:val="Slog46"/>
    <w:rsid w:val="00E5214D"/>
    <w:rPr>
      <w:rFonts w:ascii="Arial" w:eastAsia="Times New Roman" w:hAnsi="Arial" w:cs="Arial"/>
      <w:lang w:eastAsia="sl-SI"/>
    </w:rPr>
  </w:style>
  <w:style w:type="paragraph" w:customStyle="1" w:styleId="Slog47">
    <w:name w:val="Slog47"/>
    <w:basedOn w:val="Navaden"/>
    <w:link w:val="Slog47Znak"/>
    <w:qFormat/>
    <w:rsid w:val="00E5214D"/>
    <w:pPr>
      <w:numPr>
        <w:numId w:val="65"/>
      </w:numPr>
      <w:jc w:val="both"/>
    </w:pPr>
    <w:rPr>
      <w:rFonts w:asciiTheme="majorHAnsi" w:hAnsiTheme="majorHAnsi" w:cs="Arial"/>
    </w:rPr>
  </w:style>
  <w:style w:type="paragraph" w:customStyle="1" w:styleId="Slog48">
    <w:name w:val="Slog48"/>
    <w:basedOn w:val="Navaden"/>
    <w:link w:val="Slog48Znak"/>
    <w:qFormat/>
    <w:rsid w:val="00E5214D"/>
    <w:pPr>
      <w:numPr>
        <w:numId w:val="66"/>
      </w:numPr>
      <w:suppressAutoHyphens/>
      <w:snapToGrid w:val="0"/>
    </w:pPr>
    <w:rPr>
      <w:rFonts w:asciiTheme="majorHAnsi" w:eastAsia="Batang" w:hAnsiTheme="majorHAnsi" w:cs="Arial"/>
      <w:lang w:eastAsia="ko-KR"/>
    </w:rPr>
  </w:style>
  <w:style w:type="character" w:customStyle="1" w:styleId="Slog47Znak">
    <w:name w:val="Slog47 Znak"/>
    <w:basedOn w:val="Privzetapisavaodstavka"/>
    <w:link w:val="Slog47"/>
    <w:rsid w:val="00E5214D"/>
    <w:rPr>
      <w:rFonts w:asciiTheme="majorHAnsi" w:eastAsia="Calibri" w:hAnsiTheme="majorHAnsi" w:cs="Arial"/>
      <w:lang w:eastAsia="sl-SI"/>
    </w:rPr>
  </w:style>
  <w:style w:type="character" w:customStyle="1" w:styleId="Slog48Znak">
    <w:name w:val="Slog48 Znak"/>
    <w:basedOn w:val="Privzetapisavaodstavka"/>
    <w:link w:val="Slog48"/>
    <w:rsid w:val="00E5214D"/>
    <w:rPr>
      <w:rFonts w:asciiTheme="majorHAnsi" w:eastAsia="Batang" w:hAnsiTheme="majorHAnsi" w:cs="Arial"/>
      <w:lang w:eastAsia="ko-KR"/>
    </w:rPr>
  </w:style>
  <w:style w:type="table" w:customStyle="1" w:styleId="Tabelamrea131">
    <w:name w:val="Tabela – mreža131"/>
    <w:basedOn w:val="Navadnatabela"/>
    <w:next w:val="Tabelamrea"/>
    <w:rsid w:val="00E5214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2">
    <w:name w:val="Slog52"/>
    <w:basedOn w:val="Navaden"/>
    <w:link w:val="Slog52Znak"/>
    <w:qFormat/>
    <w:rsid w:val="00E5214D"/>
    <w:pPr>
      <w:numPr>
        <w:numId w:val="67"/>
      </w:numPr>
      <w:jc w:val="both"/>
    </w:pPr>
    <w:rPr>
      <w:rFonts w:asciiTheme="majorHAnsi" w:hAnsiTheme="majorHAnsi" w:cs="Arial"/>
    </w:rPr>
  </w:style>
  <w:style w:type="character" w:customStyle="1" w:styleId="Slog52Znak">
    <w:name w:val="Slog52 Znak"/>
    <w:basedOn w:val="Privzetapisavaodstavka"/>
    <w:link w:val="Slog52"/>
    <w:rsid w:val="00E5214D"/>
    <w:rPr>
      <w:rFonts w:asciiTheme="majorHAnsi" w:eastAsia="Calibri" w:hAnsiTheme="majorHAnsi" w:cs="Arial"/>
      <w:lang w:eastAsia="sl-SI"/>
    </w:rPr>
  </w:style>
  <w:style w:type="character" w:customStyle="1" w:styleId="Nerazreenaomemba1">
    <w:name w:val="Nerazrešena omemba1"/>
    <w:basedOn w:val="Privzetapisavaodstavka"/>
    <w:uiPriority w:val="99"/>
    <w:semiHidden/>
    <w:unhideWhenUsed/>
    <w:rsid w:val="00E5214D"/>
    <w:rPr>
      <w:color w:val="605E5C"/>
      <w:shd w:val="clear" w:color="auto" w:fill="E1DFDD"/>
    </w:rPr>
  </w:style>
  <w:style w:type="paragraph" w:customStyle="1" w:styleId="Slog71">
    <w:name w:val="Slog71"/>
    <w:basedOn w:val="Navaden"/>
    <w:qFormat/>
    <w:rsid w:val="00E5214D"/>
    <w:pPr>
      <w:keepNext/>
      <w:numPr>
        <w:numId w:val="69"/>
      </w:numPr>
      <w:contextualSpacing/>
      <w:jc w:val="both"/>
      <w:outlineLvl w:val="2"/>
    </w:pPr>
    <w:rPr>
      <w:rFonts w:cs="Arial"/>
      <w:bCs/>
      <w:szCs w:val="26"/>
      <w:lang w:val="x-none"/>
    </w:rPr>
  </w:style>
  <w:style w:type="paragraph" w:customStyle="1" w:styleId="Slog53">
    <w:name w:val="Slog53"/>
    <w:basedOn w:val="Navaden"/>
    <w:qFormat/>
    <w:rsid w:val="00E5214D"/>
    <w:pPr>
      <w:numPr>
        <w:numId w:val="77"/>
      </w:numPr>
      <w:jc w:val="both"/>
    </w:pPr>
    <w:rPr>
      <w:rFonts w:asciiTheme="majorHAnsi" w:hAnsiTheme="majorHAnsi" w:cs="Arial"/>
    </w:rPr>
  </w:style>
  <w:style w:type="character" w:styleId="Nerazreenaomemba">
    <w:name w:val="Unresolved Mention"/>
    <w:basedOn w:val="Privzetapisavaodstavka"/>
    <w:uiPriority w:val="99"/>
    <w:semiHidden/>
    <w:unhideWhenUsed/>
    <w:rsid w:val="00E521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91474272E3D43DAA20ADA3098453C56"/>
        <w:category>
          <w:name w:val="Splošno"/>
          <w:gallery w:val="placeholder"/>
        </w:category>
        <w:types>
          <w:type w:val="bbPlcHdr"/>
        </w:types>
        <w:behaviors>
          <w:behavior w:val="content"/>
        </w:behaviors>
        <w:guid w:val="{DE61B462-3A8A-4409-99ED-33B5CFA68CD4}"/>
      </w:docPartPr>
      <w:docPartBody>
        <w:p w:rsidR="00000000" w:rsidRDefault="009E6C08" w:rsidP="009E6C08">
          <w:pPr>
            <w:pStyle w:val="691474272E3D43DAA20ADA3098453C56"/>
          </w:pPr>
          <w:r w:rsidRPr="00D1557D">
            <w:rPr>
              <w:rStyle w:val="Besedilooznabemesta"/>
            </w:rPr>
            <w:t>Kliknite ali tapnite tukaj, če želite vnesti besedilo.</w:t>
          </w:r>
        </w:p>
      </w:docPartBody>
    </w:docPart>
    <w:docPart>
      <w:docPartPr>
        <w:name w:val="26E3DDB420DC480880E444435624173B"/>
        <w:category>
          <w:name w:val="Splošno"/>
          <w:gallery w:val="placeholder"/>
        </w:category>
        <w:types>
          <w:type w:val="bbPlcHdr"/>
        </w:types>
        <w:behaviors>
          <w:behavior w:val="content"/>
        </w:behaviors>
        <w:guid w:val="{29A6A8A0-B1E4-43E3-9C43-FE802660287C}"/>
      </w:docPartPr>
      <w:docPartBody>
        <w:p w:rsidR="00000000" w:rsidRDefault="009E6C08" w:rsidP="009E6C08">
          <w:pPr>
            <w:pStyle w:val="26E3DDB420DC480880E444435624173B"/>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C08"/>
    <w:rsid w:val="009E6C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E6C08"/>
    <w:rPr>
      <w:color w:val="808080"/>
    </w:rPr>
  </w:style>
  <w:style w:type="paragraph" w:customStyle="1" w:styleId="691474272E3D43DAA20ADA3098453C56">
    <w:name w:val="691474272E3D43DAA20ADA3098453C56"/>
    <w:rsid w:val="009E6C08"/>
  </w:style>
  <w:style w:type="paragraph" w:customStyle="1" w:styleId="26E3DDB420DC480880E444435624173B">
    <w:name w:val="26E3DDB420DC480880E444435624173B"/>
    <w:rsid w:val="009E6C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35</Pages>
  <Words>10104</Words>
  <Characters>57595</Characters>
  <Application>Microsoft Office Word</Application>
  <DocSecurity>0</DocSecurity>
  <Lines>479</Lines>
  <Paragraphs>135</Paragraphs>
  <ScaleCrop>false</ScaleCrop>
  <Company/>
  <LinksUpToDate>false</LinksUpToDate>
  <CharactersWithSpaces>67564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Žgur</dc:creator>
  <cp:keywords/>
  <dc:description/>
  <cp:lastModifiedBy>Tanja Žgur</cp:lastModifiedBy>
  <cp:revision>1</cp:revision>
  <dcterms:created xsi:type="dcterms:W3CDTF">2022-06-21T06:29:00Z</dcterms:created>
  <dcterms:modified xsi:type="dcterms:W3CDTF">2022-06-21T06:31:00Z</dcterms:modified>
</cp:coreProperties>
</file>